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5A8B" w:rsidRPr="00905A8B" w:rsidRDefault="00905A8B" w:rsidP="00905A8B">
      <w:pPr>
        <w:spacing w:after="0" w:line="240" w:lineRule="auto"/>
        <w:jc w:val="center"/>
        <w:rPr>
          <w:rFonts w:ascii="Times New Roman" w:eastAsia="Times New Roman" w:hAnsi="Times New Roman" w:cs="Times New Roman"/>
          <w:sz w:val="24"/>
          <w:szCs w:val="24"/>
          <w:lang w:eastAsia="ru-RU"/>
        </w:rPr>
      </w:pPr>
      <w:r w:rsidRPr="00905A8B">
        <w:rPr>
          <w:rFonts w:ascii="Times New Roman" w:eastAsia="Times New Roman" w:hAnsi="Times New Roman" w:cs="Times New Roman"/>
          <w:sz w:val="24"/>
          <w:szCs w:val="24"/>
          <w:lang w:eastAsia="ru-RU"/>
        </w:rPr>
        <w:t>МУНИЦИПАЛЬНОЕ БЮДЖЕТНОЕ ОБЩЕОБРАЗОВАТЕЛЬНОЕ УЧРЕЖДЕНИЕ СРЕДНЯЯ ШКОЛА ОЧНОЙ, ОЧНО-ЗАОЧНОЙ, ЗАОЧНОЙ ФОРМ ОБУЧЕНИЯ  №1</w:t>
      </w:r>
    </w:p>
    <w:p w:rsidR="00905A8B" w:rsidRPr="00905A8B" w:rsidRDefault="00905A8B" w:rsidP="00905A8B">
      <w:pPr>
        <w:spacing w:after="0" w:line="240" w:lineRule="auto"/>
        <w:jc w:val="center"/>
        <w:rPr>
          <w:rFonts w:ascii="Times New Roman" w:eastAsia="Times New Roman" w:hAnsi="Times New Roman" w:cs="Times New Roman"/>
          <w:sz w:val="24"/>
          <w:szCs w:val="24"/>
          <w:lang w:eastAsia="ru-RU"/>
        </w:rPr>
      </w:pPr>
      <w:r w:rsidRPr="00905A8B">
        <w:rPr>
          <w:rFonts w:ascii="Times New Roman" w:eastAsia="Times New Roman" w:hAnsi="Times New Roman" w:cs="Times New Roman"/>
          <w:sz w:val="24"/>
          <w:szCs w:val="24"/>
          <w:lang w:eastAsia="ru-RU"/>
        </w:rPr>
        <w:t>Г. ЛИПЕЦКА</w:t>
      </w:r>
    </w:p>
    <w:p w:rsidR="00905A8B" w:rsidRPr="00905A8B" w:rsidRDefault="00905A8B" w:rsidP="00905A8B">
      <w:pPr>
        <w:spacing w:after="0" w:line="240" w:lineRule="auto"/>
        <w:jc w:val="center"/>
        <w:rPr>
          <w:rFonts w:ascii="Times New Roman" w:eastAsia="Times New Roman" w:hAnsi="Times New Roman" w:cs="Times New Roman"/>
          <w:sz w:val="24"/>
          <w:szCs w:val="24"/>
          <w:lang w:eastAsia="ru-RU"/>
        </w:rPr>
      </w:pPr>
    </w:p>
    <w:p w:rsidR="00905A8B" w:rsidRPr="00905A8B" w:rsidRDefault="00905A8B" w:rsidP="00905A8B">
      <w:pPr>
        <w:keepNext/>
        <w:spacing w:before="240" w:after="60" w:line="240" w:lineRule="auto"/>
        <w:outlineLvl w:val="1"/>
        <w:rPr>
          <w:rFonts w:ascii="Times New Roman" w:eastAsia="Times New Roman" w:hAnsi="Times New Roman" w:cs="Times New Roman"/>
          <w:b/>
          <w:bCs/>
          <w:i/>
          <w:iCs/>
          <w:sz w:val="36"/>
          <w:szCs w:val="28"/>
        </w:rPr>
      </w:pPr>
    </w:p>
    <w:p w:rsidR="00905A8B" w:rsidRPr="00905A8B" w:rsidRDefault="00905A8B" w:rsidP="00905A8B">
      <w:pPr>
        <w:spacing w:after="0" w:line="240" w:lineRule="auto"/>
        <w:rPr>
          <w:rFonts w:ascii="Times New Roman" w:eastAsia="Times New Roman" w:hAnsi="Times New Roman" w:cs="Times New Roman"/>
          <w:sz w:val="24"/>
          <w:szCs w:val="24"/>
        </w:rPr>
      </w:pPr>
    </w:p>
    <w:p w:rsidR="00905A8B" w:rsidRPr="00905A8B" w:rsidRDefault="00905A8B" w:rsidP="00905A8B">
      <w:pPr>
        <w:spacing w:after="0" w:line="240" w:lineRule="auto"/>
        <w:rPr>
          <w:rFonts w:ascii="Times New Roman" w:eastAsia="Times New Roman" w:hAnsi="Times New Roman" w:cs="Times New Roman"/>
          <w:sz w:val="24"/>
          <w:szCs w:val="24"/>
        </w:rPr>
      </w:pPr>
    </w:p>
    <w:p w:rsidR="00905A8B" w:rsidRPr="00905A8B" w:rsidRDefault="00905A8B" w:rsidP="00905A8B">
      <w:pPr>
        <w:spacing w:after="0" w:line="240" w:lineRule="auto"/>
        <w:rPr>
          <w:rFonts w:ascii="Times New Roman" w:eastAsia="Times New Roman" w:hAnsi="Times New Roman" w:cs="Times New Roman"/>
          <w:sz w:val="24"/>
          <w:szCs w:val="24"/>
        </w:rPr>
      </w:pPr>
    </w:p>
    <w:p w:rsidR="00905A8B" w:rsidRPr="00905A8B" w:rsidRDefault="00905A8B" w:rsidP="00905A8B">
      <w:pPr>
        <w:spacing w:after="0" w:line="240" w:lineRule="auto"/>
        <w:rPr>
          <w:rFonts w:ascii="Times New Roman" w:eastAsia="Times New Roman" w:hAnsi="Times New Roman" w:cs="Times New Roman"/>
          <w:sz w:val="48"/>
          <w:szCs w:val="48"/>
        </w:rPr>
      </w:pPr>
    </w:p>
    <w:p w:rsidR="00905A8B" w:rsidRPr="00905A8B" w:rsidRDefault="00905A8B" w:rsidP="00905A8B">
      <w:pPr>
        <w:spacing w:after="0" w:line="240" w:lineRule="auto"/>
        <w:jc w:val="center"/>
        <w:rPr>
          <w:rFonts w:ascii="Times New Roman" w:eastAsia="Times New Roman" w:hAnsi="Times New Roman" w:cs="Times New Roman"/>
          <w:b/>
          <w:bCs/>
          <w:sz w:val="44"/>
          <w:szCs w:val="44"/>
        </w:rPr>
      </w:pPr>
      <w:r w:rsidRPr="00905A8B">
        <w:rPr>
          <w:rFonts w:ascii="Times New Roman" w:eastAsia="Times New Roman" w:hAnsi="Times New Roman" w:cs="Times New Roman"/>
          <w:b/>
          <w:bCs/>
          <w:sz w:val="48"/>
          <w:szCs w:val="48"/>
        </w:rPr>
        <w:t>Рабочая программа по географии</w:t>
      </w:r>
    </w:p>
    <w:p w:rsidR="00905A8B" w:rsidRPr="00905A8B" w:rsidRDefault="00905A8B" w:rsidP="00905A8B">
      <w:pPr>
        <w:keepNext/>
        <w:tabs>
          <w:tab w:val="left" w:pos="2580"/>
        </w:tabs>
        <w:spacing w:after="0" w:line="240" w:lineRule="auto"/>
        <w:ind w:left="360"/>
        <w:jc w:val="center"/>
        <w:outlineLvl w:val="2"/>
        <w:rPr>
          <w:rFonts w:ascii="Times New Roman" w:eastAsia="Times New Roman" w:hAnsi="Times New Roman" w:cs="Times New Roman"/>
          <w:b/>
          <w:bCs/>
          <w:sz w:val="48"/>
          <w:szCs w:val="48"/>
          <w:lang w:eastAsia="ru-RU"/>
        </w:rPr>
      </w:pPr>
      <w:r w:rsidRPr="00905A8B">
        <w:rPr>
          <w:rFonts w:ascii="Times New Roman" w:eastAsia="Times New Roman" w:hAnsi="Times New Roman" w:cs="Times New Roman"/>
          <w:b/>
          <w:bCs/>
          <w:sz w:val="48"/>
          <w:szCs w:val="48"/>
          <w:lang w:eastAsia="ru-RU"/>
        </w:rPr>
        <w:t xml:space="preserve">для </w:t>
      </w:r>
      <w:r w:rsidR="00A35FD5">
        <w:rPr>
          <w:rFonts w:ascii="Times New Roman" w:eastAsia="Times New Roman" w:hAnsi="Times New Roman" w:cs="Times New Roman"/>
          <w:b/>
          <w:bCs/>
          <w:sz w:val="48"/>
          <w:szCs w:val="48"/>
          <w:lang w:eastAsia="ru-RU"/>
        </w:rPr>
        <w:t xml:space="preserve">10 </w:t>
      </w:r>
      <w:r w:rsidRPr="00905A8B">
        <w:rPr>
          <w:rFonts w:ascii="Times New Roman" w:eastAsia="Times New Roman" w:hAnsi="Times New Roman" w:cs="Times New Roman"/>
          <w:b/>
          <w:bCs/>
          <w:sz w:val="48"/>
          <w:szCs w:val="48"/>
          <w:lang w:eastAsia="ru-RU"/>
        </w:rPr>
        <w:t>классов</w:t>
      </w:r>
    </w:p>
    <w:p w:rsidR="00905A8B" w:rsidRPr="00905A8B" w:rsidRDefault="00905A8B" w:rsidP="00905A8B">
      <w:pPr>
        <w:keepNext/>
        <w:tabs>
          <w:tab w:val="left" w:pos="2580"/>
        </w:tabs>
        <w:spacing w:after="0" w:line="240" w:lineRule="auto"/>
        <w:ind w:left="360"/>
        <w:jc w:val="center"/>
        <w:outlineLvl w:val="2"/>
        <w:rPr>
          <w:rFonts w:ascii="Times New Roman" w:eastAsia="Times New Roman" w:hAnsi="Times New Roman" w:cs="Times New Roman"/>
          <w:b/>
          <w:bCs/>
          <w:sz w:val="48"/>
          <w:szCs w:val="48"/>
          <w:lang w:eastAsia="ru-RU"/>
        </w:rPr>
      </w:pPr>
      <w:r w:rsidRPr="00905A8B">
        <w:rPr>
          <w:rFonts w:ascii="Times New Roman" w:eastAsia="Times New Roman" w:hAnsi="Times New Roman" w:cs="Times New Roman"/>
          <w:b/>
          <w:bCs/>
          <w:sz w:val="48"/>
          <w:szCs w:val="48"/>
          <w:lang w:eastAsia="ru-RU"/>
        </w:rPr>
        <w:t>очно-заочной формы обучения</w:t>
      </w:r>
    </w:p>
    <w:p w:rsidR="00905A8B" w:rsidRPr="00905A8B" w:rsidRDefault="00905A8B" w:rsidP="00905A8B">
      <w:pPr>
        <w:keepNext/>
        <w:tabs>
          <w:tab w:val="left" w:pos="2580"/>
        </w:tabs>
        <w:spacing w:after="0" w:line="240" w:lineRule="auto"/>
        <w:ind w:left="360"/>
        <w:jc w:val="center"/>
        <w:outlineLvl w:val="2"/>
        <w:rPr>
          <w:rFonts w:ascii="Times New Roman" w:eastAsia="Times New Roman" w:hAnsi="Times New Roman" w:cs="Times New Roman"/>
          <w:sz w:val="32"/>
          <w:szCs w:val="32"/>
          <w:lang w:eastAsia="ru-RU"/>
        </w:rPr>
      </w:pPr>
    </w:p>
    <w:p w:rsidR="00905A8B" w:rsidRPr="00905A8B" w:rsidRDefault="00905A8B" w:rsidP="00905A8B">
      <w:pPr>
        <w:keepNext/>
        <w:tabs>
          <w:tab w:val="left" w:pos="2580"/>
        </w:tabs>
        <w:spacing w:after="0" w:line="240" w:lineRule="auto"/>
        <w:ind w:left="360"/>
        <w:jc w:val="center"/>
        <w:outlineLvl w:val="2"/>
        <w:rPr>
          <w:rFonts w:ascii="Times New Roman" w:eastAsia="Times New Roman" w:hAnsi="Times New Roman" w:cs="Times New Roman"/>
          <w:sz w:val="32"/>
          <w:szCs w:val="32"/>
          <w:lang w:eastAsia="ru-RU"/>
        </w:rPr>
      </w:pPr>
    </w:p>
    <w:p w:rsidR="00905A8B" w:rsidRPr="00905A8B" w:rsidRDefault="00905A8B" w:rsidP="00905A8B">
      <w:pPr>
        <w:keepNext/>
        <w:tabs>
          <w:tab w:val="left" w:pos="1800"/>
          <w:tab w:val="left" w:pos="2580"/>
        </w:tabs>
        <w:spacing w:after="0" w:line="240" w:lineRule="auto"/>
        <w:ind w:left="360"/>
        <w:jc w:val="center"/>
        <w:outlineLvl w:val="2"/>
        <w:rPr>
          <w:rFonts w:ascii="Times New Roman" w:eastAsia="Times New Roman" w:hAnsi="Times New Roman" w:cs="Times New Roman"/>
          <w:sz w:val="32"/>
          <w:szCs w:val="32"/>
          <w:lang w:eastAsia="ru-RU"/>
        </w:rPr>
      </w:pPr>
      <w:r w:rsidRPr="00905A8B">
        <w:rPr>
          <w:rFonts w:ascii="Times New Roman" w:eastAsia="Times New Roman" w:hAnsi="Times New Roman" w:cs="Times New Roman"/>
          <w:sz w:val="32"/>
          <w:szCs w:val="32"/>
          <w:lang w:eastAsia="ru-RU"/>
        </w:rPr>
        <w:t>Срок действия – три учебных года</w:t>
      </w:r>
    </w:p>
    <w:p w:rsidR="00905A8B" w:rsidRPr="00905A8B" w:rsidRDefault="00905A8B" w:rsidP="00905A8B">
      <w:pPr>
        <w:spacing w:after="0" w:line="240" w:lineRule="auto"/>
        <w:jc w:val="center"/>
        <w:rPr>
          <w:rFonts w:ascii="Times New Roman" w:eastAsia="Times New Roman" w:hAnsi="Times New Roman" w:cs="Times New Roman"/>
          <w:sz w:val="32"/>
          <w:szCs w:val="32"/>
        </w:rPr>
      </w:pPr>
      <w:r w:rsidRPr="00905A8B">
        <w:rPr>
          <w:rFonts w:ascii="Times New Roman" w:eastAsia="Times New Roman" w:hAnsi="Times New Roman" w:cs="Times New Roman"/>
          <w:sz w:val="32"/>
          <w:szCs w:val="32"/>
        </w:rPr>
        <w:t>Начало действия 01 сентября 202</w:t>
      </w:r>
      <w:r w:rsidR="002C3F0E">
        <w:rPr>
          <w:rFonts w:ascii="Times New Roman" w:eastAsia="Times New Roman" w:hAnsi="Times New Roman" w:cs="Times New Roman"/>
          <w:sz w:val="32"/>
          <w:szCs w:val="32"/>
        </w:rPr>
        <w:t>4</w:t>
      </w:r>
      <w:r w:rsidRPr="00905A8B">
        <w:rPr>
          <w:rFonts w:ascii="Times New Roman" w:eastAsia="Times New Roman" w:hAnsi="Times New Roman" w:cs="Times New Roman"/>
          <w:sz w:val="32"/>
          <w:szCs w:val="32"/>
        </w:rPr>
        <w:t xml:space="preserve"> года</w:t>
      </w:r>
    </w:p>
    <w:p w:rsidR="00905A8B" w:rsidRPr="00905A8B" w:rsidRDefault="00905A8B" w:rsidP="00905A8B">
      <w:pPr>
        <w:spacing w:after="0" w:line="240" w:lineRule="auto"/>
        <w:jc w:val="center"/>
        <w:rPr>
          <w:rFonts w:ascii="Times New Roman" w:eastAsia="Times New Roman" w:hAnsi="Times New Roman" w:cs="Times New Roman"/>
          <w:sz w:val="32"/>
          <w:szCs w:val="32"/>
        </w:rPr>
      </w:pPr>
    </w:p>
    <w:p w:rsidR="00905A8B" w:rsidRPr="00905A8B" w:rsidRDefault="00905A8B" w:rsidP="00905A8B">
      <w:pPr>
        <w:spacing w:after="0" w:line="240" w:lineRule="auto"/>
        <w:rPr>
          <w:rFonts w:ascii="Times New Roman" w:eastAsia="Times New Roman" w:hAnsi="Times New Roman" w:cs="Times New Roman"/>
          <w:sz w:val="32"/>
          <w:szCs w:val="32"/>
        </w:rPr>
      </w:pPr>
    </w:p>
    <w:p w:rsidR="00905A8B" w:rsidRPr="00905A8B" w:rsidRDefault="00905A8B" w:rsidP="00905A8B">
      <w:pPr>
        <w:spacing w:after="0" w:line="240" w:lineRule="auto"/>
        <w:jc w:val="right"/>
        <w:rPr>
          <w:rFonts w:ascii="Times New Roman" w:eastAsia="Times New Roman" w:hAnsi="Times New Roman" w:cs="Times New Roman"/>
          <w:sz w:val="28"/>
          <w:szCs w:val="28"/>
          <w:lang w:eastAsia="ru-RU"/>
        </w:rPr>
      </w:pPr>
      <w:r w:rsidRPr="00905A8B">
        <w:rPr>
          <w:rFonts w:ascii="Times New Roman" w:eastAsia="Times New Roman" w:hAnsi="Times New Roman" w:cs="Times New Roman"/>
          <w:sz w:val="28"/>
          <w:szCs w:val="28"/>
          <w:lang w:eastAsia="ru-RU"/>
        </w:rPr>
        <w:t xml:space="preserve">                                                                                                                       «Утверждаю»</w:t>
      </w:r>
    </w:p>
    <w:p w:rsidR="00905A8B" w:rsidRPr="00905A8B" w:rsidRDefault="00905A8B" w:rsidP="00905A8B">
      <w:pPr>
        <w:spacing w:after="0" w:line="240" w:lineRule="auto"/>
        <w:jc w:val="right"/>
        <w:rPr>
          <w:rFonts w:ascii="Times New Roman" w:eastAsia="Times New Roman" w:hAnsi="Times New Roman" w:cs="Times New Roman"/>
          <w:sz w:val="28"/>
          <w:szCs w:val="28"/>
          <w:lang w:eastAsia="ru-RU"/>
        </w:rPr>
      </w:pPr>
      <w:r w:rsidRPr="00905A8B">
        <w:rPr>
          <w:rFonts w:ascii="Times New Roman" w:eastAsia="Times New Roman" w:hAnsi="Times New Roman" w:cs="Times New Roman"/>
          <w:sz w:val="28"/>
          <w:szCs w:val="28"/>
          <w:lang w:eastAsia="ru-RU"/>
        </w:rPr>
        <w:t xml:space="preserve">                                        директор МБОУ СШООЗЗ №1</w:t>
      </w:r>
    </w:p>
    <w:p w:rsidR="00905A8B" w:rsidRPr="00905A8B" w:rsidRDefault="00905A8B" w:rsidP="00905A8B">
      <w:pPr>
        <w:tabs>
          <w:tab w:val="left" w:pos="8025"/>
        </w:tabs>
        <w:spacing w:after="0" w:line="240" w:lineRule="auto"/>
        <w:jc w:val="right"/>
        <w:rPr>
          <w:rFonts w:ascii="Times New Roman" w:eastAsia="Times New Roman" w:hAnsi="Times New Roman" w:cs="Times New Roman"/>
          <w:b/>
          <w:sz w:val="28"/>
          <w:szCs w:val="28"/>
          <w:lang w:eastAsia="ru-RU"/>
        </w:rPr>
      </w:pPr>
    </w:p>
    <w:p w:rsidR="00905A8B" w:rsidRPr="00905A8B" w:rsidRDefault="00905A8B" w:rsidP="00905A8B">
      <w:pPr>
        <w:tabs>
          <w:tab w:val="left" w:pos="8025"/>
        </w:tabs>
        <w:spacing w:after="0" w:line="240" w:lineRule="auto"/>
        <w:jc w:val="right"/>
        <w:rPr>
          <w:rFonts w:ascii="Times New Roman" w:eastAsia="Times New Roman" w:hAnsi="Times New Roman" w:cs="Times New Roman"/>
          <w:sz w:val="28"/>
          <w:szCs w:val="28"/>
          <w:lang w:eastAsia="ru-RU"/>
        </w:rPr>
      </w:pPr>
      <w:r w:rsidRPr="00905A8B">
        <w:rPr>
          <w:rFonts w:ascii="Times New Roman" w:eastAsia="Times New Roman" w:hAnsi="Times New Roman" w:cs="Times New Roman"/>
          <w:sz w:val="28"/>
          <w:szCs w:val="28"/>
          <w:lang w:eastAsia="ru-RU"/>
        </w:rPr>
        <w:t xml:space="preserve">                                                             _________         Е. Н. Бирюкова</w:t>
      </w:r>
      <w:r w:rsidRPr="00905A8B">
        <w:rPr>
          <w:rFonts w:ascii="Times New Roman" w:eastAsia="Times New Roman" w:hAnsi="Times New Roman" w:cs="Times New Roman"/>
          <w:sz w:val="28"/>
          <w:szCs w:val="28"/>
          <w:lang w:eastAsia="ru-RU"/>
        </w:rPr>
        <w:tab/>
      </w:r>
    </w:p>
    <w:p w:rsidR="00905A8B" w:rsidRPr="00905A8B" w:rsidRDefault="00905A8B" w:rsidP="00905A8B">
      <w:pPr>
        <w:spacing w:after="0" w:line="240" w:lineRule="auto"/>
        <w:jc w:val="right"/>
        <w:rPr>
          <w:rFonts w:ascii="Times New Roman" w:eastAsia="Times New Roman" w:hAnsi="Times New Roman" w:cs="Times New Roman"/>
          <w:sz w:val="28"/>
          <w:szCs w:val="28"/>
          <w:lang w:eastAsia="ru-RU"/>
        </w:rPr>
      </w:pPr>
    </w:p>
    <w:p w:rsidR="00905A8B" w:rsidRPr="00905A8B" w:rsidRDefault="00905A8B" w:rsidP="00905A8B">
      <w:pPr>
        <w:spacing w:after="0" w:line="240" w:lineRule="auto"/>
        <w:jc w:val="right"/>
        <w:rPr>
          <w:rFonts w:ascii="Times New Roman" w:eastAsia="Times New Roman" w:hAnsi="Times New Roman" w:cs="Times New Roman"/>
          <w:sz w:val="28"/>
          <w:szCs w:val="28"/>
          <w:lang w:eastAsia="ru-RU"/>
        </w:rPr>
      </w:pPr>
      <w:r w:rsidRPr="00905A8B">
        <w:rPr>
          <w:rFonts w:ascii="Times New Roman" w:eastAsia="Times New Roman" w:hAnsi="Times New Roman" w:cs="Times New Roman"/>
          <w:sz w:val="28"/>
          <w:szCs w:val="28"/>
          <w:lang w:eastAsia="ru-RU"/>
        </w:rPr>
        <w:t xml:space="preserve">                                                                      приказ №  </w:t>
      </w:r>
      <w:r w:rsidR="00527A30">
        <w:rPr>
          <w:rFonts w:ascii="Times New Roman" w:eastAsia="Times New Roman" w:hAnsi="Times New Roman" w:cs="Times New Roman"/>
          <w:sz w:val="28"/>
          <w:szCs w:val="28"/>
          <w:lang w:eastAsia="ru-RU"/>
        </w:rPr>
        <w:t xml:space="preserve">34 </w:t>
      </w:r>
      <w:r w:rsidRPr="00905A8B">
        <w:rPr>
          <w:rFonts w:ascii="Times New Roman" w:eastAsia="Times New Roman" w:hAnsi="Times New Roman" w:cs="Times New Roman"/>
          <w:sz w:val="28"/>
          <w:szCs w:val="28"/>
          <w:lang w:eastAsia="ru-RU"/>
        </w:rPr>
        <w:t>от</w:t>
      </w:r>
      <w:r w:rsidR="00527A30">
        <w:rPr>
          <w:rFonts w:ascii="Times New Roman" w:eastAsia="Times New Roman" w:hAnsi="Times New Roman" w:cs="Times New Roman"/>
          <w:sz w:val="28"/>
          <w:szCs w:val="28"/>
          <w:lang w:eastAsia="ru-RU"/>
        </w:rPr>
        <w:t xml:space="preserve"> 29</w:t>
      </w:r>
      <w:r w:rsidR="000C1BD8">
        <w:rPr>
          <w:rFonts w:ascii="Times New Roman" w:eastAsia="Times New Roman" w:hAnsi="Times New Roman" w:cs="Times New Roman"/>
          <w:sz w:val="28"/>
          <w:szCs w:val="28"/>
          <w:lang w:eastAsia="ru-RU"/>
        </w:rPr>
        <w:t xml:space="preserve"> </w:t>
      </w:r>
      <w:r w:rsidRPr="00905A8B">
        <w:rPr>
          <w:rFonts w:ascii="Times New Roman" w:eastAsia="Times New Roman" w:hAnsi="Times New Roman" w:cs="Times New Roman"/>
          <w:sz w:val="28"/>
          <w:szCs w:val="28"/>
          <w:lang w:eastAsia="ru-RU"/>
        </w:rPr>
        <w:t>.08.202</w:t>
      </w:r>
      <w:r w:rsidR="002C3F0E">
        <w:rPr>
          <w:rFonts w:ascii="Times New Roman" w:eastAsia="Times New Roman" w:hAnsi="Times New Roman" w:cs="Times New Roman"/>
          <w:sz w:val="28"/>
          <w:szCs w:val="28"/>
          <w:lang w:eastAsia="ru-RU"/>
        </w:rPr>
        <w:t>4</w:t>
      </w:r>
      <w:r w:rsidRPr="00905A8B">
        <w:rPr>
          <w:rFonts w:ascii="Times New Roman" w:eastAsia="Times New Roman" w:hAnsi="Times New Roman" w:cs="Times New Roman"/>
          <w:sz w:val="28"/>
          <w:szCs w:val="28"/>
          <w:lang w:eastAsia="ru-RU"/>
        </w:rPr>
        <w:t xml:space="preserve"> года</w:t>
      </w:r>
    </w:p>
    <w:p w:rsidR="00905A8B" w:rsidRPr="00905A8B" w:rsidRDefault="00905A8B" w:rsidP="00905A8B">
      <w:pPr>
        <w:spacing w:before="100" w:beforeAutospacing="1" w:after="100" w:afterAutospacing="1" w:line="240" w:lineRule="auto"/>
        <w:jc w:val="right"/>
        <w:rPr>
          <w:rFonts w:ascii="Times New Roman" w:eastAsia="Times New Roman" w:hAnsi="Times New Roman" w:cs="Times New Roman"/>
          <w:b/>
          <w:lang w:eastAsia="ru-RU"/>
        </w:rPr>
      </w:pPr>
    </w:p>
    <w:p w:rsidR="00905A8B" w:rsidRPr="00905A8B" w:rsidRDefault="00905A8B" w:rsidP="00905A8B">
      <w:pPr>
        <w:spacing w:before="100" w:beforeAutospacing="1" w:after="100" w:afterAutospacing="1" w:line="240" w:lineRule="auto"/>
        <w:jc w:val="right"/>
        <w:rPr>
          <w:rFonts w:ascii="Times New Roman" w:eastAsia="Times New Roman" w:hAnsi="Times New Roman" w:cs="Times New Roman"/>
          <w:sz w:val="28"/>
          <w:szCs w:val="28"/>
          <w:lang w:eastAsia="ru-RU"/>
        </w:rPr>
      </w:pPr>
    </w:p>
    <w:p w:rsidR="00905A8B" w:rsidRPr="00905A8B" w:rsidRDefault="00905A8B" w:rsidP="00905A8B">
      <w:pPr>
        <w:spacing w:before="100" w:beforeAutospacing="1" w:after="100" w:afterAutospacing="1" w:line="240" w:lineRule="auto"/>
        <w:jc w:val="right"/>
        <w:rPr>
          <w:rFonts w:ascii="Times New Roman" w:eastAsia="Times New Roman" w:hAnsi="Times New Roman" w:cs="Times New Roman"/>
          <w:b/>
          <w:sz w:val="28"/>
          <w:szCs w:val="28"/>
          <w:lang w:eastAsia="ru-RU"/>
        </w:rPr>
      </w:pPr>
      <w:r w:rsidRPr="00905A8B">
        <w:rPr>
          <w:rFonts w:ascii="Times New Roman" w:eastAsia="Times New Roman" w:hAnsi="Times New Roman" w:cs="Times New Roman"/>
          <w:sz w:val="28"/>
          <w:szCs w:val="28"/>
          <w:lang w:eastAsia="ru-RU"/>
        </w:rPr>
        <w:t xml:space="preserve">                                                 Программу составил</w:t>
      </w:r>
    </w:p>
    <w:p w:rsidR="00905A8B" w:rsidRPr="00905A8B" w:rsidRDefault="00905A8B" w:rsidP="00905A8B">
      <w:pPr>
        <w:spacing w:before="100" w:beforeAutospacing="1" w:after="100" w:afterAutospacing="1" w:line="240" w:lineRule="auto"/>
        <w:jc w:val="right"/>
        <w:rPr>
          <w:rFonts w:ascii="Times New Roman" w:eastAsia="Times New Roman" w:hAnsi="Times New Roman" w:cs="Times New Roman"/>
          <w:sz w:val="28"/>
          <w:szCs w:val="28"/>
          <w:lang w:eastAsia="ru-RU"/>
        </w:rPr>
      </w:pPr>
      <w:r w:rsidRPr="00905A8B">
        <w:rPr>
          <w:rFonts w:ascii="Times New Roman" w:eastAsia="Times New Roman" w:hAnsi="Times New Roman" w:cs="Times New Roman"/>
          <w:sz w:val="28"/>
          <w:szCs w:val="28"/>
          <w:lang w:eastAsia="ru-RU"/>
        </w:rPr>
        <w:t xml:space="preserve">учитель высшей  категории В.А. Ленков </w:t>
      </w:r>
    </w:p>
    <w:p w:rsidR="00905A8B" w:rsidRPr="00905A8B" w:rsidRDefault="00905A8B" w:rsidP="00905A8B">
      <w:pPr>
        <w:spacing w:before="100" w:beforeAutospacing="1" w:after="100" w:afterAutospacing="1" w:line="240" w:lineRule="auto"/>
        <w:jc w:val="center"/>
        <w:rPr>
          <w:rFonts w:ascii="Times New Roman" w:eastAsia="Times New Roman" w:hAnsi="Times New Roman" w:cs="Times New Roman"/>
          <w:sz w:val="28"/>
          <w:szCs w:val="28"/>
          <w:lang w:eastAsia="ru-RU"/>
        </w:rPr>
      </w:pPr>
    </w:p>
    <w:p w:rsidR="00905A8B" w:rsidRDefault="00905A8B" w:rsidP="00905A8B">
      <w:pPr>
        <w:spacing w:before="100" w:beforeAutospacing="1" w:after="100" w:afterAutospacing="1" w:line="240" w:lineRule="auto"/>
        <w:jc w:val="center"/>
        <w:rPr>
          <w:rFonts w:ascii="Times New Roman" w:eastAsia="Times New Roman" w:hAnsi="Times New Roman" w:cs="Times New Roman"/>
          <w:sz w:val="28"/>
          <w:szCs w:val="28"/>
          <w:lang w:eastAsia="ru-RU"/>
        </w:rPr>
      </w:pPr>
    </w:p>
    <w:p w:rsidR="00121968" w:rsidRPr="00905A8B" w:rsidRDefault="00121968" w:rsidP="00905A8B">
      <w:pPr>
        <w:spacing w:before="100" w:beforeAutospacing="1" w:after="100" w:afterAutospacing="1" w:line="240" w:lineRule="auto"/>
        <w:jc w:val="center"/>
        <w:rPr>
          <w:rFonts w:ascii="Times New Roman" w:eastAsia="Times New Roman" w:hAnsi="Times New Roman" w:cs="Times New Roman"/>
          <w:sz w:val="28"/>
          <w:szCs w:val="28"/>
          <w:lang w:eastAsia="ru-RU"/>
        </w:rPr>
      </w:pPr>
    </w:p>
    <w:p w:rsidR="00905A8B" w:rsidRPr="004174B5" w:rsidRDefault="00905A8B" w:rsidP="00905A8B">
      <w:pPr>
        <w:rPr>
          <w:rFonts w:ascii="Times New Roman" w:eastAsia="Times New Roman" w:hAnsi="Times New Roman" w:cs="Times New Roman"/>
        </w:rPr>
      </w:pPr>
    </w:p>
    <w:p w:rsidR="00FA00BC" w:rsidRPr="00FA00BC" w:rsidRDefault="00FA00BC" w:rsidP="00A074BD">
      <w:pPr>
        <w:spacing w:after="0" w:line="264" w:lineRule="auto"/>
        <w:jc w:val="both"/>
        <w:rPr>
          <w:rFonts w:ascii="Calibri" w:eastAsia="Calibri" w:hAnsi="Calibri" w:cs="Times New Roman"/>
        </w:rPr>
      </w:pPr>
      <w:bookmarkStart w:id="0" w:name="block-13660420"/>
      <w:bookmarkEnd w:id="0"/>
      <w:r w:rsidRPr="00FA00BC">
        <w:rPr>
          <w:rFonts w:ascii="Times New Roman" w:eastAsia="Calibri" w:hAnsi="Times New Roman" w:cs="Times New Roman"/>
          <w:b/>
          <w:color w:val="000000"/>
          <w:sz w:val="28"/>
        </w:rPr>
        <w:lastRenderedPageBreak/>
        <w:t>ПОЯСНИТЕЛЬНАЯ ЗАПИСКА</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color w:val="000000"/>
          <w:sz w:val="28"/>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FA00BC">
        <w:rPr>
          <w:rFonts w:ascii="Times New Roman" w:eastAsia="Calibri" w:hAnsi="Times New Roman" w:cs="Times New Roman"/>
          <w:color w:val="333333"/>
          <w:sz w:val="28"/>
        </w:rPr>
        <w:t xml:space="preserve">едеральной рабочей </w:t>
      </w:r>
      <w:r w:rsidRPr="00FA00BC">
        <w:rPr>
          <w:rFonts w:ascii="Times New Roman" w:eastAsia="Calibri" w:hAnsi="Times New Roman" w:cs="Times New Roman"/>
          <w:color w:val="000000"/>
          <w:sz w:val="28"/>
        </w:rPr>
        <w:t xml:space="preserve">программе воспитания. </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color w:val="000000"/>
          <w:sz w:val="28"/>
        </w:rPr>
        <w:t>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b/>
          <w:color w:val="000000"/>
          <w:sz w:val="28"/>
        </w:rPr>
        <w:t>ОБЩАЯ ХАРАКТЕРИСТИКА ПРЕДМЕТА «ГЕОГРАФИЯ»</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color w:val="000000"/>
          <w:sz w:val="28"/>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color w:val="000000"/>
          <w:sz w:val="28"/>
        </w:rPr>
        <w:t>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интегративность, междисциплинарность, практико-ориентированность, экологизация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геоэкологических событий и процессов.</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b/>
          <w:color w:val="000000"/>
          <w:sz w:val="28"/>
        </w:rPr>
        <w:t>ЦЕЛИ ИЗУЧЕНИЯ ПРЕДМЕТА «ГЕОГРАФИЯ»</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color w:val="000000"/>
          <w:sz w:val="28"/>
        </w:rPr>
        <w:t>Цели изучения географии на базовом уровне в средней школе направлены на:</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color w:val="000000"/>
          <w:sz w:val="28"/>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sidRPr="00FA00BC">
        <w:rPr>
          <w:rFonts w:ascii="Times New Roman" w:eastAsia="Calibri" w:hAnsi="Times New Roman" w:cs="Times New Roman"/>
          <w:color w:val="000000"/>
          <w:sz w:val="28"/>
          <w:lang w:val="en-US"/>
        </w:rPr>
        <w:t>c</w:t>
      </w:r>
      <w:r w:rsidRPr="00FA00BC">
        <w:rPr>
          <w:rFonts w:ascii="Times New Roman" w:eastAsia="Calibri" w:hAnsi="Times New Roman" w:cs="Times New Roman"/>
          <w:color w:val="000000"/>
          <w:sz w:val="28"/>
        </w:rPr>
        <w:t xml:space="preserve"> ролью России как составной части мирового сообщества;</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color w:val="000000"/>
          <w:sz w:val="28"/>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color w:val="000000"/>
          <w:sz w:val="28"/>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color w:val="000000"/>
          <w:sz w:val="28"/>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color w:val="000000"/>
          <w:sz w:val="28"/>
        </w:rPr>
        <w:t>5) приобретение опыта разнообразной деятельности, направленной на достижение целей устойчивого развития.</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b/>
          <w:color w:val="000000"/>
          <w:sz w:val="28"/>
        </w:rPr>
        <w:t>МЕСТО УЧЕБНОГО ПРЕДМЕТА «ГЕОГРАФИЯ» В УЧЕБНОМ ПЛАНЕ</w:t>
      </w:r>
    </w:p>
    <w:p w:rsidR="00FA00BC" w:rsidRPr="00FA00BC" w:rsidRDefault="00FA00BC" w:rsidP="00FA00BC">
      <w:pPr>
        <w:spacing w:after="0" w:line="264" w:lineRule="auto"/>
        <w:ind w:firstLine="600"/>
        <w:jc w:val="both"/>
        <w:rPr>
          <w:rFonts w:ascii="Calibri" w:eastAsia="Calibri" w:hAnsi="Calibri" w:cs="Times New Roman"/>
        </w:rPr>
        <w:sectPr w:rsidR="00FA00BC" w:rsidRPr="00FA00BC">
          <w:pgSz w:w="11906" w:h="16383"/>
          <w:pgMar w:top="1134" w:right="850" w:bottom="1134" w:left="1701" w:header="720" w:footer="720" w:gutter="0"/>
          <w:cols w:space="720"/>
        </w:sectPr>
      </w:pPr>
      <w:r w:rsidRPr="00FA00BC">
        <w:rPr>
          <w:rFonts w:ascii="Times New Roman" w:eastAsia="Calibri" w:hAnsi="Times New Roman" w:cs="Times New Roman"/>
          <w:color w:val="000000"/>
          <w:sz w:val="28"/>
        </w:rPr>
        <w:t>Учебным планом на изучение географии на базовом уровне в 10-11 классах отводится 68 часов: по одному часу в неделю в 10 и 11 классах.</w:t>
      </w:r>
    </w:p>
    <w:p w:rsidR="00FA00BC" w:rsidRPr="00EB2E80" w:rsidRDefault="00FA00BC" w:rsidP="00EB2E80">
      <w:pPr>
        <w:pStyle w:val="ae"/>
        <w:numPr>
          <w:ilvl w:val="0"/>
          <w:numId w:val="30"/>
        </w:numPr>
        <w:spacing w:after="0" w:line="264" w:lineRule="auto"/>
        <w:jc w:val="both"/>
        <w:rPr>
          <w:rFonts w:ascii="Calibri" w:eastAsia="Calibri" w:hAnsi="Calibri" w:cs="Times New Roman"/>
        </w:rPr>
      </w:pPr>
      <w:bookmarkStart w:id="1" w:name="block-13660419"/>
      <w:bookmarkEnd w:id="1"/>
      <w:r w:rsidRPr="00EB2E80">
        <w:rPr>
          <w:rFonts w:ascii="Times New Roman" w:eastAsia="Calibri" w:hAnsi="Times New Roman" w:cs="Times New Roman"/>
          <w:b/>
          <w:color w:val="000000"/>
          <w:sz w:val="28"/>
        </w:rPr>
        <w:lastRenderedPageBreak/>
        <w:t>СОДЕРЖАНИЕ УЧЕБНОГО ПРЕДМЕТА «ГЕОГРАФИЯ»</w:t>
      </w:r>
    </w:p>
    <w:p w:rsidR="00FA00BC" w:rsidRPr="00FA00BC" w:rsidRDefault="00FA00BC" w:rsidP="00FA00BC">
      <w:pPr>
        <w:spacing w:after="0" w:line="264" w:lineRule="auto"/>
        <w:ind w:left="120"/>
        <w:jc w:val="both"/>
        <w:rPr>
          <w:rFonts w:ascii="Calibri" w:eastAsia="Calibri" w:hAnsi="Calibri" w:cs="Times New Roman"/>
        </w:rPr>
      </w:pPr>
    </w:p>
    <w:p w:rsidR="00905A8B" w:rsidRPr="004174B5" w:rsidRDefault="00905A8B" w:rsidP="00905A8B">
      <w:pPr>
        <w:spacing w:after="0" w:line="294" w:lineRule="atLeast"/>
        <w:jc w:val="both"/>
        <w:rPr>
          <w:rFonts w:ascii="Times New Roman" w:eastAsia="Times New Roman" w:hAnsi="Times New Roman" w:cs="Times New Roman"/>
          <w:b/>
          <w:bCs/>
          <w:sz w:val="28"/>
          <w:szCs w:val="28"/>
          <w:lang w:eastAsia="ru-RU"/>
        </w:rPr>
      </w:pPr>
    </w:p>
    <w:p w:rsidR="00AD4B52" w:rsidRPr="00AD4B52" w:rsidRDefault="00AD4B52" w:rsidP="00AD4B52">
      <w:pPr>
        <w:spacing w:after="0" w:line="264" w:lineRule="auto"/>
        <w:ind w:left="120"/>
        <w:jc w:val="both"/>
        <w:rPr>
          <w:rFonts w:eastAsiaTheme="minorEastAsia"/>
          <w:lang w:eastAsia="ru-RU"/>
        </w:rPr>
      </w:pPr>
      <w:r w:rsidRPr="00AD4B52">
        <w:rPr>
          <w:rFonts w:ascii="Times New Roman" w:eastAsiaTheme="minorEastAsia" w:hAnsi="Times New Roman"/>
          <w:b/>
          <w:color w:val="000000"/>
          <w:sz w:val="28"/>
          <w:lang w:eastAsia="ru-RU"/>
        </w:rPr>
        <w:t>10 КЛАСС</w:t>
      </w:r>
    </w:p>
    <w:p w:rsidR="00AD4B52" w:rsidRPr="00AD4B52" w:rsidRDefault="00AD4B52" w:rsidP="00AD4B52">
      <w:pPr>
        <w:spacing w:after="0" w:line="264" w:lineRule="auto"/>
        <w:ind w:left="120"/>
        <w:jc w:val="both"/>
        <w:rPr>
          <w:rFonts w:eastAsiaTheme="minorEastAsia"/>
          <w:lang w:eastAsia="ru-RU"/>
        </w:rPr>
      </w:pPr>
    </w:p>
    <w:p w:rsidR="00AD4B52" w:rsidRPr="00AD4B52" w:rsidRDefault="00AD4B52" w:rsidP="00AD4B52">
      <w:pPr>
        <w:spacing w:after="0" w:line="264" w:lineRule="auto"/>
        <w:ind w:firstLine="600"/>
        <w:jc w:val="both"/>
        <w:rPr>
          <w:rFonts w:eastAsiaTheme="minorEastAsia"/>
          <w:iCs/>
          <w:lang w:eastAsia="ru-RU"/>
        </w:rPr>
      </w:pPr>
      <w:r w:rsidRPr="00AD4B52">
        <w:rPr>
          <w:rFonts w:ascii="Times New Roman" w:eastAsiaTheme="minorEastAsia" w:hAnsi="Times New Roman"/>
          <w:b/>
          <w:iCs/>
          <w:color w:val="000000"/>
          <w:sz w:val="28"/>
          <w:lang w:eastAsia="ru-RU"/>
        </w:rPr>
        <w:t>Раздел 1. География как наука</w:t>
      </w:r>
      <w:r w:rsidRPr="00AD4B52">
        <w:rPr>
          <w:rFonts w:ascii="Times New Roman" w:eastAsiaTheme="minorEastAsia" w:hAnsi="Times New Roman"/>
          <w:iCs/>
          <w:color w:val="000000"/>
          <w:sz w:val="28"/>
          <w:lang w:eastAsia="ru-RU"/>
        </w:rPr>
        <w:t xml:space="preserve"> </w:t>
      </w:r>
      <w:r w:rsidR="00CF6E2C" w:rsidRPr="00CF6E2C">
        <w:rPr>
          <w:rFonts w:ascii="Times New Roman" w:eastAsiaTheme="minorEastAsia" w:hAnsi="Times New Roman"/>
          <w:b/>
          <w:bCs/>
          <w:iCs/>
          <w:color w:val="000000"/>
          <w:sz w:val="28"/>
          <w:lang w:eastAsia="ru-RU"/>
        </w:rPr>
        <w:t>(2ч)</w:t>
      </w:r>
    </w:p>
    <w:p w:rsidR="00AD4B52" w:rsidRPr="00AD4B52" w:rsidRDefault="00AD4B52" w:rsidP="00AD4B52">
      <w:pPr>
        <w:spacing w:after="0" w:line="264" w:lineRule="auto"/>
        <w:ind w:firstLine="600"/>
        <w:jc w:val="both"/>
        <w:rPr>
          <w:rFonts w:eastAsiaTheme="minorEastAsia"/>
          <w:lang w:eastAsia="ru-RU"/>
        </w:rPr>
      </w:pPr>
      <w:r w:rsidRPr="00AD4B52">
        <w:rPr>
          <w:rFonts w:ascii="Times New Roman" w:eastAsiaTheme="minorEastAsia" w:hAnsi="Times New Roman"/>
          <w:b/>
          <w:color w:val="000000"/>
          <w:sz w:val="28"/>
          <w:lang w:eastAsia="ru-RU"/>
        </w:rPr>
        <w:t>Тема 1. Традиционные и новые методы в географии. Географические прогнозы.</w:t>
      </w:r>
      <w:r w:rsidRPr="00AD4B52">
        <w:rPr>
          <w:rFonts w:ascii="Times New Roman" w:eastAsiaTheme="minorEastAsia" w:hAnsi="Times New Roman"/>
          <w:color w:val="000000"/>
          <w:sz w:val="28"/>
          <w:lang w:eastAsia="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AD4B52" w:rsidRPr="00AD4B52" w:rsidRDefault="00AD4B52" w:rsidP="00AD4B52">
      <w:pPr>
        <w:spacing w:after="0" w:line="264" w:lineRule="auto"/>
        <w:ind w:firstLine="600"/>
        <w:jc w:val="both"/>
        <w:rPr>
          <w:rFonts w:eastAsiaTheme="minorEastAsia"/>
          <w:lang w:eastAsia="ru-RU"/>
        </w:rPr>
      </w:pPr>
      <w:r w:rsidRPr="00AD4B52">
        <w:rPr>
          <w:rFonts w:ascii="Times New Roman" w:eastAsiaTheme="minorEastAsia" w:hAnsi="Times New Roman"/>
          <w:b/>
          <w:color w:val="000000"/>
          <w:sz w:val="28"/>
          <w:lang w:eastAsia="ru-RU"/>
        </w:rPr>
        <w:t>Тема 2. Географическая культура.</w:t>
      </w:r>
      <w:r w:rsidRPr="00AD4B52">
        <w:rPr>
          <w:rFonts w:ascii="Times New Roman" w:eastAsiaTheme="minorEastAsia" w:hAnsi="Times New Roman"/>
          <w:color w:val="000000"/>
          <w:sz w:val="28"/>
          <w:lang w:eastAsia="ru-RU"/>
        </w:rPr>
        <w:t xml:space="preserve"> Элементы географической культуры: географическая картина мира, географическое мышление, язык географии</w:t>
      </w:r>
      <w:r w:rsidRPr="00AD4B52">
        <w:rPr>
          <w:rFonts w:ascii="Times New Roman" w:eastAsiaTheme="minorEastAsia" w:hAnsi="Times New Roman"/>
          <w:color w:val="ED1C24"/>
          <w:sz w:val="28"/>
          <w:lang w:eastAsia="ru-RU"/>
        </w:rPr>
        <w:t xml:space="preserve">. </w:t>
      </w:r>
      <w:r w:rsidRPr="00AD4B52">
        <w:rPr>
          <w:rFonts w:ascii="Times New Roman" w:eastAsiaTheme="minorEastAsia" w:hAnsi="Times New Roman"/>
          <w:color w:val="000000"/>
          <w:sz w:val="28"/>
          <w:lang w:eastAsia="ru-RU"/>
        </w:rPr>
        <w:t>Их значимость для представителей разных профессий.</w:t>
      </w:r>
    </w:p>
    <w:p w:rsidR="00AD4B52" w:rsidRPr="00AD4B52" w:rsidRDefault="00AD4B52" w:rsidP="00AD4B52">
      <w:pPr>
        <w:spacing w:after="0" w:line="264" w:lineRule="auto"/>
        <w:ind w:firstLine="600"/>
        <w:jc w:val="both"/>
        <w:rPr>
          <w:rFonts w:eastAsiaTheme="minorEastAsia"/>
          <w:iCs/>
          <w:lang w:eastAsia="ru-RU"/>
        </w:rPr>
      </w:pPr>
      <w:r w:rsidRPr="00AD4B52">
        <w:rPr>
          <w:rFonts w:ascii="Times New Roman" w:eastAsiaTheme="minorEastAsia" w:hAnsi="Times New Roman"/>
          <w:b/>
          <w:iCs/>
          <w:color w:val="000000"/>
          <w:sz w:val="28"/>
          <w:lang w:eastAsia="ru-RU"/>
        </w:rPr>
        <w:t>Раздел 2. Природопользование и геоэкология</w:t>
      </w:r>
      <w:r w:rsidR="00CF6E2C">
        <w:rPr>
          <w:rFonts w:ascii="Times New Roman" w:eastAsiaTheme="minorEastAsia" w:hAnsi="Times New Roman"/>
          <w:b/>
          <w:iCs/>
          <w:color w:val="000000"/>
          <w:sz w:val="28"/>
          <w:lang w:eastAsia="ru-RU"/>
        </w:rPr>
        <w:t xml:space="preserve"> </w:t>
      </w:r>
      <w:bookmarkStart w:id="2" w:name="_Hlk177651304"/>
      <w:r w:rsidR="00CF6E2C" w:rsidRPr="00CF6E2C">
        <w:rPr>
          <w:rFonts w:ascii="Times New Roman" w:eastAsiaTheme="minorEastAsia" w:hAnsi="Times New Roman"/>
          <w:b/>
          <w:bCs/>
          <w:iCs/>
          <w:color w:val="000000"/>
          <w:sz w:val="28"/>
          <w:lang w:eastAsia="ru-RU"/>
        </w:rPr>
        <w:t>(</w:t>
      </w:r>
      <w:r w:rsidR="00CF6E2C">
        <w:rPr>
          <w:rFonts w:ascii="Times New Roman" w:eastAsiaTheme="minorEastAsia" w:hAnsi="Times New Roman"/>
          <w:b/>
          <w:bCs/>
          <w:iCs/>
          <w:color w:val="000000"/>
          <w:sz w:val="28"/>
          <w:lang w:eastAsia="ru-RU"/>
        </w:rPr>
        <w:t>8</w:t>
      </w:r>
      <w:r w:rsidR="00CF6E2C" w:rsidRPr="00CF6E2C">
        <w:rPr>
          <w:rFonts w:ascii="Times New Roman" w:eastAsiaTheme="minorEastAsia" w:hAnsi="Times New Roman"/>
          <w:b/>
          <w:bCs/>
          <w:iCs/>
          <w:color w:val="000000"/>
          <w:sz w:val="28"/>
          <w:lang w:eastAsia="ru-RU"/>
        </w:rPr>
        <w:t>ч)</w:t>
      </w:r>
      <w:bookmarkEnd w:id="2"/>
    </w:p>
    <w:p w:rsidR="00AD4B52" w:rsidRPr="00AD4B52" w:rsidRDefault="00AD4B52" w:rsidP="00AD4B52">
      <w:pPr>
        <w:spacing w:after="0" w:line="264" w:lineRule="auto"/>
        <w:ind w:firstLine="600"/>
        <w:jc w:val="both"/>
        <w:rPr>
          <w:rFonts w:eastAsiaTheme="minorEastAsia"/>
          <w:lang w:eastAsia="ru-RU"/>
        </w:rPr>
      </w:pPr>
      <w:r w:rsidRPr="00AD4B52">
        <w:rPr>
          <w:rFonts w:ascii="Times New Roman" w:eastAsiaTheme="minorEastAsia" w:hAnsi="Times New Roman"/>
          <w:b/>
          <w:color w:val="000000"/>
          <w:sz w:val="28"/>
          <w:lang w:eastAsia="ru-RU"/>
        </w:rPr>
        <w:t>Тема 1. Географическая среда.</w:t>
      </w:r>
      <w:r w:rsidRPr="00AD4B52">
        <w:rPr>
          <w:rFonts w:ascii="Times New Roman" w:eastAsiaTheme="minorEastAsia" w:hAnsi="Times New Roman"/>
          <w:color w:val="000000"/>
          <w:sz w:val="28"/>
          <w:lang w:eastAsia="ru-RU"/>
        </w:rPr>
        <w:t xml:space="preserve">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AD4B52" w:rsidRPr="00AD4B52" w:rsidRDefault="00AD4B52" w:rsidP="00AD4B52">
      <w:pPr>
        <w:spacing w:after="0" w:line="264" w:lineRule="auto"/>
        <w:ind w:firstLine="600"/>
        <w:jc w:val="both"/>
        <w:rPr>
          <w:rFonts w:eastAsiaTheme="minorEastAsia"/>
          <w:lang w:eastAsia="ru-RU"/>
        </w:rPr>
      </w:pPr>
      <w:r w:rsidRPr="00AD4B52">
        <w:rPr>
          <w:rFonts w:ascii="Times New Roman" w:eastAsiaTheme="minorEastAsia" w:hAnsi="Times New Roman"/>
          <w:b/>
          <w:color w:val="000000"/>
          <w:sz w:val="28"/>
          <w:lang w:eastAsia="ru-RU"/>
        </w:rPr>
        <w:t>Тема 2. Естественный и антропогенный ландшафты.</w:t>
      </w:r>
      <w:r w:rsidRPr="00AD4B52">
        <w:rPr>
          <w:rFonts w:ascii="Times New Roman" w:eastAsiaTheme="minorEastAsia" w:hAnsi="Times New Roman"/>
          <w:color w:val="000000"/>
          <w:sz w:val="28"/>
          <w:lang w:eastAsia="ru-RU"/>
        </w:rPr>
        <w:t xml:space="preserve"> Проблема сохранения ландшафтного и культурного разнообразия на Земле. </w:t>
      </w:r>
    </w:p>
    <w:p w:rsidR="00AD4B52" w:rsidRPr="00AD4B52" w:rsidRDefault="00AD4B52" w:rsidP="00AD4B52">
      <w:pPr>
        <w:spacing w:after="0" w:line="264" w:lineRule="auto"/>
        <w:ind w:firstLine="600"/>
        <w:jc w:val="both"/>
        <w:rPr>
          <w:rFonts w:eastAsiaTheme="minorEastAsia"/>
          <w:lang w:eastAsia="ru-RU"/>
        </w:rPr>
      </w:pPr>
      <w:r w:rsidRPr="00AD4B52">
        <w:rPr>
          <w:rFonts w:ascii="Times New Roman" w:eastAsiaTheme="minorEastAsia" w:hAnsi="Times New Roman"/>
          <w:b/>
          <w:color w:val="000000"/>
          <w:sz w:val="28"/>
          <w:lang w:eastAsia="ru-RU"/>
        </w:rPr>
        <w:t xml:space="preserve">Тема 3. Проблемы взаимодействия человека и природы. </w:t>
      </w:r>
      <w:r w:rsidRPr="00AD4B52">
        <w:rPr>
          <w:rFonts w:ascii="Times New Roman" w:eastAsiaTheme="minorEastAsia" w:hAnsi="Times New Roman"/>
          <w:color w:val="000000"/>
          <w:sz w:val="28"/>
          <w:lang w:eastAsia="ru-RU"/>
        </w:rPr>
        <w:t>Опасные природные явления, климатические изменения, повышение уровня Мирового океана, загрязнение окружающей среды</w:t>
      </w:r>
      <w:r w:rsidRPr="00AD4B52">
        <w:rPr>
          <w:rFonts w:ascii="Times New Roman" w:eastAsiaTheme="minorEastAsia" w:hAnsi="Times New Roman"/>
          <w:color w:val="ED1C24"/>
          <w:sz w:val="28"/>
          <w:lang w:eastAsia="ru-RU"/>
        </w:rPr>
        <w:t xml:space="preserve">. </w:t>
      </w:r>
      <w:r w:rsidRPr="00AD4B52">
        <w:rPr>
          <w:rFonts w:ascii="Times New Roman" w:eastAsiaTheme="minorEastAsia" w:hAnsi="Times New Roman"/>
          <w:color w:val="000000"/>
          <w:sz w:val="28"/>
          <w:lang w:eastAsia="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AD4B52" w:rsidRPr="00AD4B52" w:rsidRDefault="00AD4B52" w:rsidP="00AD4B52">
      <w:pPr>
        <w:spacing w:after="0" w:line="264" w:lineRule="auto"/>
        <w:ind w:firstLine="600"/>
        <w:jc w:val="both"/>
        <w:rPr>
          <w:rFonts w:eastAsiaTheme="minorEastAsia"/>
          <w:lang w:eastAsia="ru-RU"/>
        </w:rPr>
      </w:pPr>
      <w:r w:rsidRPr="00AD4B52">
        <w:rPr>
          <w:rFonts w:ascii="Times New Roman" w:eastAsiaTheme="minorEastAsia" w:hAnsi="Times New Roman"/>
          <w:b/>
          <w:color w:val="000000"/>
          <w:sz w:val="28"/>
          <w:lang w:eastAsia="ru-RU"/>
        </w:rPr>
        <w:t xml:space="preserve">Тема 4. Природные ресурсы и их виды. </w:t>
      </w:r>
      <w:r w:rsidRPr="00AD4B52">
        <w:rPr>
          <w:rFonts w:ascii="Times New Roman" w:eastAsiaTheme="minorEastAsia" w:hAnsi="Times New Roman"/>
          <w:color w:val="000000"/>
          <w:sz w:val="28"/>
          <w:lang w:eastAsia="ru-RU"/>
        </w:rPr>
        <w:t>Особенности размещения 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AD4B52" w:rsidRPr="00AD4B52" w:rsidRDefault="00AD4B52" w:rsidP="00AD4B52">
      <w:pPr>
        <w:spacing w:after="0" w:line="264" w:lineRule="auto"/>
        <w:ind w:firstLine="600"/>
        <w:jc w:val="both"/>
        <w:rPr>
          <w:rFonts w:eastAsiaTheme="minorEastAsia"/>
          <w:lang w:eastAsia="ru-RU"/>
        </w:rPr>
      </w:pPr>
      <w:r w:rsidRPr="00AD4B52">
        <w:rPr>
          <w:rFonts w:ascii="Times New Roman" w:eastAsiaTheme="minorEastAsia" w:hAnsi="Times New Roman"/>
          <w:b/>
          <w:color w:val="000000"/>
          <w:sz w:val="28"/>
          <w:lang w:eastAsia="ru-RU"/>
        </w:rPr>
        <w:t>Практические работы</w:t>
      </w:r>
    </w:p>
    <w:p w:rsidR="00AD4B52" w:rsidRPr="00AD4B52" w:rsidRDefault="00AD4B52" w:rsidP="00AD4B52">
      <w:pPr>
        <w:spacing w:after="0" w:line="264" w:lineRule="auto"/>
        <w:ind w:firstLine="600"/>
        <w:jc w:val="both"/>
        <w:rPr>
          <w:rFonts w:eastAsiaTheme="minorEastAsia"/>
          <w:lang w:eastAsia="ru-RU"/>
        </w:rPr>
      </w:pPr>
      <w:r w:rsidRPr="00AD4B52">
        <w:rPr>
          <w:rFonts w:ascii="Times New Roman" w:eastAsiaTheme="minorEastAsia" w:hAnsi="Times New Roman"/>
          <w:color w:val="000000"/>
          <w:sz w:val="28"/>
          <w:lang w:eastAsia="ru-RU"/>
        </w:rPr>
        <w:t>1. Оценка природно-ресурсного капитала одной из стран (по выбору) по источникам географической информации.</w:t>
      </w:r>
    </w:p>
    <w:p w:rsidR="00AD4B52" w:rsidRPr="00AD4B52" w:rsidRDefault="00AD4B52" w:rsidP="00AD4B52">
      <w:pPr>
        <w:spacing w:after="0" w:line="264" w:lineRule="auto"/>
        <w:ind w:firstLine="600"/>
        <w:jc w:val="both"/>
        <w:rPr>
          <w:rFonts w:eastAsiaTheme="minorEastAsia"/>
          <w:iCs/>
          <w:lang w:eastAsia="ru-RU"/>
        </w:rPr>
      </w:pPr>
      <w:r w:rsidRPr="00AD4B52">
        <w:rPr>
          <w:rFonts w:ascii="Times New Roman" w:eastAsiaTheme="minorEastAsia" w:hAnsi="Times New Roman"/>
          <w:b/>
          <w:iCs/>
          <w:color w:val="000000"/>
          <w:sz w:val="28"/>
          <w:lang w:eastAsia="ru-RU"/>
        </w:rPr>
        <w:lastRenderedPageBreak/>
        <w:t>Раздел 3. Современная политическая карта</w:t>
      </w:r>
      <w:r w:rsidRPr="00AD4B52">
        <w:rPr>
          <w:rFonts w:ascii="Times New Roman" w:eastAsiaTheme="minorEastAsia" w:hAnsi="Times New Roman"/>
          <w:iCs/>
          <w:color w:val="000000"/>
          <w:sz w:val="28"/>
          <w:lang w:eastAsia="ru-RU"/>
        </w:rPr>
        <w:t xml:space="preserve"> </w:t>
      </w:r>
      <w:r w:rsidR="00CF6E2C" w:rsidRPr="00CF6E2C">
        <w:rPr>
          <w:rFonts w:ascii="Times New Roman" w:eastAsiaTheme="minorEastAsia" w:hAnsi="Times New Roman"/>
          <w:b/>
          <w:bCs/>
          <w:iCs/>
          <w:color w:val="000000"/>
          <w:sz w:val="28"/>
          <w:lang w:eastAsia="ru-RU"/>
        </w:rPr>
        <w:t>(</w:t>
      </w:r>
      <w:r w:rsidR="00CF6E2C">
        <w:rPr>
          <w:rFonts w:ascii="Times New Roman" w:eastAsiaTheme="minorEastAsia" w:hAnsi="Times New Roman"/>
          <w:b/>
          <w:bCs/>
          <w:iCs/>
          <w:color w:val="000000"/>
          <w:sz w:val="28"/>
          <w:lang w:eastAsia="ru-RU"/>
        </w:rPr>
        <w:t>4</w:t>
      </w:r>
      <w:r w:rsidR="00CF6E2C" w:rsidRPr="00CF6E2C">
        <w:rPr>
          <w:rFonts w:ascii="Times New Roman" w:eastAsiaTheme="minorEastAsia" w:hAnsi="Times New Roman"/>
          <w:b/>
          <w:bCs/>
          <w:iCs/>
          <w:color w:val="000000"/>
          <w:sz w:val="28"/>
          <w:lang w:eastAsia="ru-RU"/>
        </w:rPr>
        <w:t>ч)</w:t>
      </w:r>
    </w:p>
    <w:p w:rsidR="00AD4B52" w:rsidRPr="00AD4B52" w:rsidRDefault="00AD4B52" w:rsidP="00AD4B52">
      <w:pPr>
        <w:spacing w:after="0" w:line="264" w:lineRule="auto"/>
        <w:ind w:firstLine="600"/>
        <w:jc w:val="both"/>
        <w:rPr>
          <w:rFonts w:eastAsiaTheme="minorEastAsia"/>
          <w:lang w:eastAsia="ru-RU"/>
        </w:rPr>
      </w:pPr>
      <w:r w:rsidRPr="00AD4B52">
        <w:rPr>
          <w:rFonts w:ascii="Times New Roman" w:eastAsiaTheme="minorEastAsia" w:hAnsi="Times New Roman"/>
          <w:b/>
          <w:color w:val="000000"/>
          <w:sz w:val="28"/>
          <w:lang w:eastAsia="ru-RU"/>
        </w:rPr>
        <w:t xml:space="preserve">Тема 1. Теоретические основы геополитики как науки. Политическая география и геополитика. </w:t>
      </w:r>
      <w:r w:rsidRPr="00AD4B52">
        <w:rPr>
          <w:rFonts w:ascii="Times New Roman" w:eastAsiaTheme="minorEastAsia" w:hAnsi="Times New Roman"/>
          <w:color w:val="000000"/>
          <w:sz w:val="28"/>
          <w:lang w:eastAsia="ru-RU"/>
        </w:rPr>
        <w:t>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rsidR="00AD4B52" w:rsidRPr="00AD4B52" w:rsidRDefault="00AD4B52" w:rsidP="00AD4B52">
      <w:pPr>
        <w:spacing w:after="0" w:line="264" w:lineRule="auto"/>
        <w:ind w:firstLine="600"/>
        <w:jc w:val="both"/>
        <w:rPr>
          <w:rFonts w:eastAsiaTheme="minorEastAsia"/>
          <w:lang w:eastAsia="ru-RU"/>
        </w:rPr>
      </w:pPr>
      <w:r w:rsidRPr="00AD4B52">
        <w:rPr>
          <w:rFonts w:ascii="Times New Roman" w:eastAsiaTheme="minorEastAsia" w:hAnsi="Times New Roman"/>
          <w:b/>
          <w:color w:val="000000"/>
          <w:sz w:val="28"/>
          <w:lang w:eastAsia="ru-RU"/>
        </w:rPr>
        <w:t>Тема 2. Классификации и типология стран мира.</w:t>
      </w:r>
      <w:r w:rsidRPr="00AD4B52">
        <w:rPr>
          <w:rFonts w:ascii="Times New Roman" w:eastAsiaTheme="minorEastAsia" w:hAnsi="Times New Roman"/>
          <w:color w:val="000000"/>
          <w:sz w:val="28"/>
          <w:lang w:eastAsia="ru-RU"/>
        </w:rPr>
        <w:t xml:space="preserve"> Основные типы стран: критерии их выделения. Формы правления государств мира, унитарное и федеративное и государственное устройство.</w:t>
      </w:r>
    </w:p>
    <w:p w:rsidR="00AD4B52" w:rsidRPr="00AD4B52" w:rsidRDefault="00AD4B52" w:rsidP="00AD4B52">
      <w:pPr>
        <w:spacing w:after="0" w:line="264" w:lineRule="auto"/>
        <w:ind w:firstLine="600"/>
        <w:jc w:val="both"/>
        <w:rPr>
          <w:rFonts w:eastAsiaTheme="minorEastAsia"/>
          <w:b/>
          <w:iCs/>
          <w:lang w:eastAsia="ru-RU"/>
        </w:rPr>
      </w:pPr>
      <w:r w:rsidRPr="00AD4B52">
        <w:rPr>
          <w:rFonts w:ascii="Times New Roman" w:eastAsiaTheme="minorEastAsia" w:hAnsi="Times New Roman"/>
          <w:b/>
          <w:iCs/>
          <w:color w:val="000000"/>
          <w:sz w:val="28"/>
          <w:lang w:eastAsia="ru-RU"/>
        </w:rPr>
        <w:t>Раздел 4. Население мира</w:t>
      </w:r>
    </w:p>
    <w:p w:rsidR="00AD4B52" w:rsidRPr="00AD4B52" w:rsidRDefault="00AD4B52" w:rsidP="00AD4B52">
      <w:pPr>
        <w:spacing w:after="0" w:line="264" w:lineRule="auto"/>
        <w:ind w:firstLine="600"/>
        <w:jc w:val="both"/>
        <w:rPr>
          <w:rFonts w:eastAsiaTheme="minorEastAsia"/>
          <w:lang w:eastAsia="ru-RU"/>
        </w:rPr>
      </w:pPr>
      <w:r w:rsidRPr="00AD4B52">
        <w:rPr>
          <w:rFonts w:ascii="Times New Roman" w:eastAsiaTheme="minorEastAsia" w:hAnsi="Times New Roman"/>
          <w:b/>
          <w:color w:val="000000"/>
          <w:sz w:val="28"/>
          <w:lang w:eastAsia="ru-RU"/>
        </w:rPr>
        <w:t>Тема 1. Численность и воспроизводство населения.</w:t>
      </w:r>
      <w:r w:rsidRPr="00AD4B52">
        <w:rPr>
          <w:rFonts w:ascii="Times New Roman" w:eastAsiaTheme="minorEastAsia" w:hAnsi="Times New Roman"/>
          <w:color w:val="000000"/>
          <w:sz w:val="28"/>
          <w:lang w:eastAsia="ru-RU"/>
        </w:rPr>
        <w:t xml:space="preserve"> Численность населения мира и динамика её изменения. Теория демографического перехода.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w:t>
      </w:r>
    </w:p>
    <w:p w:rsidR="00AD4B52" w:rsidRPr="00AD4B52" w:rsidRDefault="00AD4B52" w:rsidP="00AD4B52">
      <w:pPr>
        <w:spacing w:after="0" w:line="264" w:lineRule="auto"/>
        <w:ind w:firstLine="600"/>
        <w:jc w:val="both"/>
        <w:rPr>
          <w:rFonts w:eastAsiaTheme="minorEastAsia"/>
          <w:lang w:eastAsia="ru-RU"/>
        </w:rPr>
      </w:pPr>
      <w:r w:rsidRPr="00AD4B52">
        <w:rPr>
          <w:rFonts w:ascii="Times New Roman" w:eastAsiaTheme="minorEastAsia" w:hAnsi="Times New Roman"/>
          <w:b/>
          <w:color w:val="000000"/>
          <w:sz w:val="28"/>
          <w:lang w:eastAsia="ru-RU"/>
        </w:rPr>
        <w:t xml:space="preserve">Тема 2. Состав и структура населения. </w:t>
      </w:r>
      <w:r w:rsidRPr="00AD4B52">
        <w:rPr>
          <w:rFonts w:ascii="Times New Roman" w:eastAsiaTheme="minorEastAsia" w:hAnsi="Times New Roman"/>
          <w:color w:val="000000"/>
          <w:sz w:val="28"/>
          <w:lang w:eastAsia="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AD4B52" w:rsidRPr="00AD4B52" w:rsidRDefault="00AD4B52" w:rsidP="00AD4B52">
      <w:pPr>
        <w:spacing w:after="0" w:line="264" w:lineRule="auto"/>
        <w:ind w:firstLine="600"/>
        <w:jc w:val="both"/>
        <w:rPr>
          <w:rFonts w:eastAsiaTheme="minorEastAsia"/>
          <w:lang w:eastAsia="ru-RU"/>
        </w:rPr>
      </w:pPr>
      <w:r w:rsidRPr="00AD4B52">
        <w:rPr>
          <w:rFonts w:ascii="Times New Roman" w:eastAsiaTheme="minorEastAsia" w:hAnsi="Times New Roman"/>
          <w:b/>
          <w:color w:val="000000"/>
          <w:sz w:val="28"/>
          <w:lang w:eastAsia="ru-RU"/>
        </w:rPr>
        <w:t>Тема 3. Размещение населения.</w:t>
      </w:r>
      <w:r w:rsidRPr="00AD4B52">
        <w:rPr>
          <w:rFonts w:ascii="Times New Roman" w:eastAsiaTheme="minorEastAsia" w:hAnsi="Times New Roman"/>
          <w:color w:val="000000"/>
          <w:sz w:val="28"/>
          <w:lang w:eastAsia="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AD4B52" w:rsidRPr="00AD4B52" w:rsidRDefault="00AD4B52" w:rsidP="00AD4B52">
      <w:pPr>
        <w:spacing w:after="0" w:line="264" w:lineRule="auto"/>
        <w:ind w:firstLine="600"/>
        <w:jc w:val="both"/>
        <w:rPr>
          <w:rFonts w:eastAsiaTheme="minorEastAsia"/>
          <w:lang w:eastAsia="ru-RU"/>
        </w:rPr>
      </w:pPr>
      <w:r w:rsidRPr="00AD4B52">
        <w:rPr>
          <w:rFonts w:ascii="Times New Roman" w:eastAsiaTheme="minorEastAsia" w:hAnsi="Times New Roman"/>
          <w:b/>
          <w:color w:val="000000"/>
          <w:sz w:val="28"/>
          <w:lang w:eastAsia="ru-RU"/>
        </w:rPr>
        <w:t>Тема 4. Качество жизни населения.</w:t>
      </w:r>
      <w:r w:rsidRPr="00AD4B52">
        <w:rPr>
          <w:rFonts w:ascii="Times New Roman" w:eastAsiaTheme="minorEastAsia" w:hAnsi="Times New Roman"/>
          <w:color w:val="000000"/>
          <w:sz w:val="28"/>
          <w:lang w:eastAsia="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AD4B52" w:rsidRPr="00AD4B52" w:rsidRDefault="00AD4B52" w:rsidP="00AD4B52">
      <w:pPr>
        <w:spacing w:after="0" w:line="264" w:lineRule="auto"/>
        <w:ind w:firstLine="600"/>
        <w:jc w:val="both"/>
        <w:rPr>
          <w:rFonts w:eastAsiaTheme="minorEastAsia"/>
          <w:iCs/>
          <w:lang w:eastAsia="ru-RU"/>
        </w:rPr>
      </w:pPr>
      <w:r w:rsidRPr="00AD4B52">
        <w:rPr>
          <w:rFonts w:ascii="Times New Roman" w:eastAsiaTheme="minorEastAsia" w:hAnsi="Times New Roman"/>
          <w:b/>
          <w:iCs/>
          <w:color w:val="000000"/>
          <w:sz w:val="28"/>
          <w:lang w:eastAsia="ru-RU"/>
        </w:rPr>
        <w:t>Раздел 5. Мировое хозяйство</w:t>
      </w:r>
      <w:r w:rsidRPr="00AD4B52">
        <w:rPr>
          <w:rFonts w:ascii="Times New Roman" w:eastAsiaTheme="minorEastAsia" w:hAnsi="Times New Roman"/>
          <w:iCs/>
          <w:color w:val="000000"/>
          <w:sz w:val="28"/>
          <w:lang w:eastAsia="ru-RU"/>
        </w:rPr>
        <w:t xml:space="preserve"> </w:t>
      </w:r>
      <w:r w:rsidR="00CF6E2C" w:rsidRPr="00CF6E2C">
        <w:rPr>
          <w:rFonts w:ascii="Times New Roman" w:eastAsiaTheme="minorEastAsia" w:hAnsi="Times New Roman"/>
          <w:b/>
          <w:bCs/>
          <w:iCs/>
          <w:color w:val="000000"/>
          <w:sz w:val="28"/>
          <w:lang w:eastAsia="ru-RU"/>
        </w:rPr>
        <w:t>(</w:t>
      </w:r>
      <w:r w:rsidR="00CF6E2C">
        <w:rPr>
          <w:rFonts w:ascii="Times New Roman" w:eastAsiaTheme="minorEastAsia" w:hAnsi="Times New Roman"/>
          <w:b/>
          <w:bCs/>
          <w:iCs/>
          <w:color w:val="000000"/>
          <w:sz w:val="28"/>
          <w:lang w:eastAsia="ru-RU"/>
        </w:rPr>
        <w:t>14</w:t>
      </w:r>
      <w:r w:rsidR="00CF6E2C" w:rsidRPr="00CF6E2C">
        <w:rPr>
          <w:rFonts w:ascii="Times New Roman" w:eastAsiaTheme="minorEastAsia" w:hAnsi="Times New Roman"/>
          <w:b/>
          <w:bCs/>
          <w:iCs/>
          <w:color w:val="000000"/>
          <w:sz w:val="28"/>
          <w:lang w:eastAsia="ru-RU"/>
        </w:rPr>
        <w:t>ч)</w:t>
      </w:r>
    </w:p>
    <w:p w:rsidR="00AD4B52" w:rsidRPr="00AD4B52" w:rsidRDefault="00AD4B52" w:rsidP="00AD4B52">
      <w:pPr>
        <w:spacing w:after="0" w:line="264" w:lineRule="auto"/>
        <w:ind w:firstLine="600"/>
        <w:jc w:val="both"/>
        <w:rPr>
          <w:rFonts w:eastAsiaTheme="minorEastAsia"/>
          <w:lang w:eastAsia="ru-RU"/>
        </w:rPr>
      </w:pPr>
      <w:r w:rsidRPr="00AD4B52">
        <w:rPr>
          <w:rFonts w:ascii="Times New Roman" w:eastAsiaTheme="minorEastAsia" w:hAnsi="Times New Roman"/>
          <w:b/>
          <w:color w:val="000000"/>
          <w:sz w:val="28"/>
          <w:lang w:eastAsia="ru-RU"/>
        </w:rPr>
        <w:t xml:space="preserve">Тема 1. Состав и структура мирового хозяйства. Международное географическое разделение труда. </w:t>
      </w:r>
      <w:r w:rsidRPr="00AD4B52">
        <w:rPr>
          <w:rFonts w:ascii="Times New Roman" w:eastAsiaTheme="minorEastAsia" w:hAnsi="Times New Roman"/>
          <w:color w:val="000000"/>
          <w:sz w:val="28"/>
          <w:lang w:eastAsia="ru-RU"/>
        </w:rPr>
        <w:t xml:space="preserve">Мировое хозяйство:определение и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w:t>
      </w:r>
      <w:r w:rsidRPr="00AD4B52">
        <w:rPr>
          <w:rFonts w:ascii="Times New Roman" w:eastAsiaTheme="minorEastAsia" w:hAnsi="Times New Roman"/>
          <w:color w:val="000000"/>
          <w:sz w:val="28"/>
          <w:lang w:eastAsia="ru-RU"/>
        </w:rPr>
        <w:lastRenderedPageBreak/>
        <w:t>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rsidR="00AD4B52" w:rsidRPr="00AD4B52" w:rsidRDefault="00AD4B52" w:rsidP="00AD4B52">
      <w:pPr>
        <w:spacing w:after="0" w:line="264" w:lineRule="auto"/>
        <w:ind w:firstLine="600"/>
        <w:jc w:val="both"/>
        <w:rPr>
          <w:rFonts w:eastAsiaTheme="minorEastAsia"/>
          <w:lang w:eastAsia="ru-RU"/>
        </w:rPr>
      </w:pPr>
      <w:r w:rsidRPr="00AD4B52">
        <w:rPr>
          <w:rFonts w:ascii="Times New Roman" w:eastAsiaTheme="minorEastAsia" w:hAnsi="Times New Roman"/>
          <w:b/>
          <w:color w:val="000000"/>
          <w:sz w:val="28"/>
          <w:lang w:eastAsia="ru-RU"/>
        </w:rPr>
        <w:t xml:space="preserve">Тема 2. Международная экономическая интеграция. </w:t>
      </w:r>
      <w:r w:rsidRPr="00AD4B52">
        <w:rPr>
          <w:rFonts w:ascii="Times New Roman" w:eastAsiaTheme="minorEastAsia" w:hAnsi="Times New Roman"/>
          <w:color w:val="000000"/>
          <w:sz w:val="28"/>
          <w:lang w:eastAsia="ru-RU"/>
        </w:rPr>
        <w:t xml:space="preserve">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AD4B52" w:rsidRPr="00AD4B52" w:rsidRDefault="00AD4B52" w:rsidP="00AD4B52">
      <w:pPr>
        <w:spacing w:after="0" w:line="264" w:lineRule="auto"/>
        <w:ind w:firstLine="600"/>
        <w:jc w:val="both"/>
        <w:rPr>
          <w:rFonts w:eastAsiaTheme="minorEastAsia"/>
          <w:lang w:eastAsia="ru-RU"/>
        </w:rPr>
      </w:pPr>
      <w:r w:rsidRPr="00AD4B52">
        <w:rPr>
          <w:rFonts w:ascii="Times New Roman" w:eastAsiaTheme="minorEastAsia" w:hAnsi="Times New Roman"/>
          <w:b/>
          <w:color w:val="000000"/>
          <w:sz w:val="28"/>
          <w:lang w:eastAsia="ru-RU"/>
        </w:rPr>
        <w:t>Тема 3. География главных отраслей мирового хозяйства.</w:t>
      </w:r>
      <w:r w:rsidRPr="00AD4B52">
        <w:rPr>
          <w:rFonts w:ascii="Times New Roman" w:eastAsiaTheme="minorEastAsia" w:hAnsi="Times New Roman"/>
          <w:color w:val="000000"/>
          <w:sz w:val="28"/>
          <w:lang w:eastAsia="ru-RU"/>
        </w:rPr>
        <w:t xml:space="preserve"> </w:t>
      </w:r>
    </w:p>
    <w:p w:rsidR="00AD4B52" w:rsidRPr="00AD4B52" w:rsidRDefault="00AD4B52" w:rsidP="00AD4B52">
      <w:pPr>
        <w:spacing w:after="0" w:line="264" w:lineRule="auto"/>
        <w:ind w:firstLine="600"/>
        <w:jc w:val="both"/>
        <w:rPr>
          <w:rFonts w:eastAsiaTheme="minorEastAsia"/>
          <w:lang w:eastAsia="ru-RU"/>
        </w:rPr>
      </w:pPr>
      <w:r w:rsidRPr="00AD4B52">
        <w:rPr>
          <w:rFonts w:ascii="Times New Roman" w:eastAsiaTheme="minorEastAsia" w:hAnsi="Times New Roman"/>
          <w:b/>
          <w:color w:val="000000"/>
          <w:sz w:val="28"/>
          <w:lang w:eastAsia="ru-RU"/>
        </w:rPr>
        <w:t>Промышленность мира.</w:t>
      </w:r>
      <w:r w:rsidRPr="00AD4B52">
        <w:rPr>
          <w:rFonts w:ascii="Times New Roman" w:eastAsiaTheme="minorEastAsia" w:hAnsi="Times New Roman"/>
          <w:color w:val="000000"/>
          <w:sz w:val="28"/>
          <w:lang w:eastAsia="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AD4B52" w:rsidRPr="00AD4B52" w:rsidRDefault="00AD4B52" w:rsidP="00AD4B52">
      <w:pPr>
        <w:spacing w:after="0" w:line="264" w:lineRule="auto"/>
        <w:ind w:firstLine="600"/>
        <w:jc w:val="both"/>
        <w:rPr>
          <w:rFonts w:eastAsiaTheme="minorEastAsia"/>
          <w:lang w:eastAsia="ru-RU"/>
        </w:rPr>
      </w:pPr>
      <w:r w:rsidRPr="00AD4B52">
        <w:rPr>
          <w:rFonts w:ascii="Times New Roman" w:eastAsiaTheme="minorEastAsia" w:hAnsi="Times New Roman"/>
          <w:color w:val="000000"/>
          <w:sz w:val="28"/>
          <w:lang w:eastAsia="ru-RU"/>
        </w:rP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AD4B52" w:rsidRPr="00AD4B52" w:rsidRDefault="00AD4B52" w:rsidP="00AD4B52">
      <w:pPr>
        <w:spacing w:after="0" w:line="264" w:lineRule="auto"/>
        <w:ind w:firstLine="600"/>
        <w:jc w:val="both"/>
        <w:rPr>
          <w:rFonts w:eastAsiaTheme="minorEastAsia"/>
          <w:lang w:eastAsia="ru-RU"/>
        </w:rPr>
      </w:pPr>
      <w:r w:rsidRPr="00AD4B52">
        <w:rPr>
          <w:rFonts w:ascii="Times New Roman" w:eastAsiaTheme="minorEastAsia" w:hAnsi="Times New Roman"/>
          <w:color w:val="000000"/>
          <w:sz w:val="28"/>
          <w:lang w:eastAsia="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чёрных и цветных металлов.</w:t>
      </w:r>
    </w:p>
    <w:p w:rsidR="00AD4B52" w:rsidRPr="00AD4B52" w:rsidRDefault="00AD4B52" w:rsidP="00AD4B52">
      <w:pPr>
        <w:spacing w:after="0" w:line="264" w:lineRule="auto"/>
        <w:ind w:firstLine="600"/>
        <w:jc w:val="both"/>
        <w:rPr>
          <w:rFonts w:eastAsiaTheme="minorEastAsia"/>
          <w:lang w:eastAsia="ru-RU"/>
        </w:rPr>
      </w:pPr>
      <w:r w:rsidRPr="00AD4B52">
        <w:rPr>
          <w:rFonts w:ascii="Times New Roman" w:eastAsiaTheme="minorEastAsia" w:hAnsi="Times New Roman"/>
          <w:color w:val="000000"/>
          <w:sz w:val="28"/>
          <w:lang w:eastAsia="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AD4B52" w:rsidRPr="00AD4B52" w:rsidRDefault="00AD4B52" w:rsidP="00AD4B52">
      <w:pPr>
        <w:spacing w:after="0" w:line="264" w:lineRule="auto"/>
        <w:ind w:firstLine="600"/>
        <w:jc w:val="both"/>
        <w:rPr>
          <w:rFonts w:eastAsiaTheme="minorEastAsia"/>
          <w:lang w:eastAsia="ru-RU"/>
        </w:rPr>
      </w:pPr>
      <w:r w:rsidRPr="00AD4B52">
        <w:rPr>
          <w:rFonts w:ascii="Times New Roman" w:eastAsiaTheme="minorEastAsia" w:hAnsi="Times New Roman"/>
          <w:color w:val="000000"/>
          <w:sz w:val="28"/>
          <w:lang w:eastAsia="ru-RU"/>
        </w:rPr>
        <w:t>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rsidR="00AD4B52" w:rsidRPr="00AD4B52" w:rsidRDefault="00AD4B52" w:rsidP="00AD4B52">
      <w:pPr>
        <w:spacing w:after="0" w:line="264" w:lineRule="auto"/>
        <w:ind w:firstLine="600"/>
        <w:jc w:val="both"/>
        <w:rPr>
          <w:rFonts w:eastAsiaTheme="minorEastAsia"/>
          <w:lang w:eastAsia="ru-RU"/>
        </w:rPr>
      </w:pPr>
      <w:r w:rsidRPr="00AD4B52">
        <w:rPr>
          <w:rFonts w:ascii="Times New Roman" w:eastAsiaTheme="minorEastAsia" w:hAnsi="Times New Roman"/>
          <w:b/>
          <w:color w:val="000000"/>
          <w:sz w:val="28"/>
          <w:lang w:eastAsia="ru-RU"/>
        </w:rPr>
        <w:t>Сельское хозяйство мира.</w:t>
      </w:r>
      <w:r w:rsidRPr="00AD4B52">
        <w:rPr>
          <w:rFonts w:ascii="Times New Roman" w:eastAsiaTheme="minorEastAsia" w:hAnsi="Times New Roman"/>
          <w:color w:val="000000"/>
          <w:sz w:val="28"/>
          <w:lang w:eastAsia="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w:t>
      </w:r>
      <w:r w:rsidRPr="00AD4B52">
        <w:rPr>
          <w:rFonts w:ascii="Times New Roman" w:eastAsiaTheme="minorEastAsia" w:hAnsi="Times New Roman"/>
          <w:color w:val="000000"/>
          <w:sz w:val="28"/>
          <w:lang w:eastAsia="ru-RU"/>
        </w:rPr>
        <w:lastRenderedPageBreak/>
        <w:t xml:space="preserve">экспортёры и импортёры. Роль России как одного из главных экспортёров зерновых культур. </w:t>
      </w:r>
    </w:p>
    <w:p w:rsidR="00AD4B52" w:rsidRPr="00AD4B52" w:rsidRDefault="00AD4B52" w:rsidP="00AD4B52">
      <w:pPr>
        <w:spacing w:after="0" w:line="264" w:lineRule="auto"/>
        <w:ind w:firstLine="600"/>
        <w:jc w:val="both"/>
        <w:rPr>
          <w:rFonts w:eastAsiaTheme="minorEastAsia"/>
          <w:lang w:eastAsia="ru-RU"/>
        </w:rPr>
      </w:pPr>
      <w:r w:rsidRPr="00AD4B52">
        <w:rPr>
          <w:rFonts w:ascii="Times New Roman" w:eastAsiaTheme="minorEastAsia" w:hAnsi="Times New Roman"/>
          <w:color w:val="000000"/>
          <w:sz w:val="28"/>
          <w:lang w:eastAsia="ru-RU"/>
        </w:rPr>
        <w:t>Животноводство. Ведущие экспортёры и импортёры продукции животноводства. Рыболовство и аквакультура: географические особенности.</w:t>
      </w:r>
    </w:p>
    <w:p w:rsidR="00AD4B52" w:rsidRPr="00AD4B52" w:rsidRDefault="00AD4B52" w:rsidP="00AD4B52">
      <w:pPr>
        <w:spacing w:after="0" w:line="264" w:lineRule="auto"/>
        <w:ind w:firstLine="600"/>
        <w:jc w:val="both"/>
        <w:rPr>
          <w:rFonts w:eastAsiaTheme="minorEastAsia"/>
          <w:lang w:eastAsia="ru-RU"/>
        </w:rPr>
      </w:pPr>
      <w:r w:rsidRPr="00AD4B52">
        <w:rPr>
          <w:rFonts w:ascii="Times New Roman" w:eastAsiaTheme="minorEastAsia" w:hAnsi="Times New Roman"/>
          <w:color w:val="000000"/>
          <w:sz w:val="28"/>
          <w:lang w:eastAsia="ru-RU"/>
        </w:rPr>
        <w:t>Влияние сельского хозяйства и отдельных его отраслей на окружающую среду.</w:t>
      </w:r>
    </w:p>
    <w:p w:rsidR="00AD4B52" w:rsidRPr="00AD4B52" w:rsidRDefault="00AD4B52" w:rsidP="00AD4B52">
      <w:pPr>
        <w:spacing w:after="0" w:line="264" w:lineRule="auto"/>
        <w:ind w:firstLine="600"/>
        <w:jc w:val="both"/>
        <w:rPr>
          <w:rFonts w:eastAsiaTheme="minorEastAsia"/>
          <w:lang w:eastAsia="ru-RU"/>
        </w:rPr>
      </w:pPr>
      <w:r w:rsidRPr="00AD4B52">
        <w:rPr>
          <w:rFonts w:ascii="Times New Roman" w:eastAsiaTheme="minorEastAsia" w:hAnsi="Times New Roman"/>
          <w:b/>
          <w:color w:val="000000"/>
          <w:sz w:val="28"/>
          <w:lang w:eastAsia="ru-RU"/>
        </w:rPr>
        <w:t>Практическая работа</w:t>
      </w:r>
    </w:p>
    <w:p w:rsidR="00AD4B52" w:rsidRPr="00AD4B52" w:rsidRDefault="00AD4B52" w:rsidP="00AD4B52">
      <w:pPr>
        <w:spacing w:after="0" w:line="264" w:lineRule="auto"/>
        <w:ind w:firstLine="600"/>
        <w:jc w:val="both"/>
        <w:rPr>
          <w:rFonts w:eastAsiaTheme="minorEastAsia"/>
          <w:lang w:eastAsia="ru-RU"/>
        </w:rPr>
      </w:pPr>
      <w:r w:rsidRPr="00AD4B52">
        <w:rPr>
          <w:rFonts w:ascii="Times New Roman" w:eastAsiaTheme="minorEastAsia" w:hAnsi="Times New Roman"/>
          <w:color w:val="000000"/>
          <w:sz w:val="28"/>
          <w:lang w:eastAsia="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AD4B52" w:rsidRPr="00AD4B52" w:rsidRDefault="00AD4B52" w:rsidP="00AD4B52">
      <w:pPr>
        <w:spacing w:after="0" w:line="264" w:lineRule="auto"/>
        <w:ind w:firstLine="600"/>
        <w:jc w:val="both"/>
        <w:rPr>
          <w:rFonts w:eastAsiaTheme="minorEastAsia"/>
          <w:lang w:eastAsia="ru-RU"/>
        </w:rPr>
      </w:pPr>
      <w:r w:rsidRPr="00AD4B52">
        <w:rPr>
          <w:rFonts w:ascii="Times New Roman" w:eastAsiaTheme="minorEastAsia" w:hAnsi="Times New Roman"/>
          <w:b/>
          <w:color w:val="000000"/>
          <w:sz w:val="28"/>
          <w:lang w:eastAsia="ru-RU"/>
        </w:rPr>
        <w:t>Сфера нематериального производства. Мировой транспорт. Роль разных видов транспорта в современном мире.</w:t>
      </w:r>
      <w:r w:rsidRPr="00AD4B52">
        <w:rPr>
          <w:rFonts w:ascii="Times New Roman" w:eastAsiaTheme="minorEastAsia" w:hAnsi="Times New Roman"/>
          <w:color w:val="000000"/>
          <w:sz w:val="28"/>
          <w:lang w:eastAsia="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География международных финансовых центров. Мировая торговля и туризм.</w:t>
      </w:r>
    </w:p>
    <w:p w:rsidR="00905A8B" w:rsidRPr="004174B5" w:rsidRDefault="00905A8B" w:rsidP="00905A8B">
      <w:pPr>
        <w:autoSpaceDE w:val="0"/>
        <w:autoSpaceDN w:val="0"/>
        <w:spacing w:after="0" w:line="230" w:lineRule="auto"/>
        <w:rPr>
          <w:rFonts w:ascii="Times New Roman" w:eastAsia="Times New Roman" w:hAnsi="Times New Roman" w:cs="Times New Roman"/>
          <w:b/>
          <w:color w:val="000000"/>
          <w:sz w:val="28"/>
          <w:szCs w:val="28"/>
        </w:rPr>
      </w:pPr>
    </w:p>
    <w:p w:rsidR="00FA00BC" w:rsidRPr="00FA00BC" w:rsidRDefault="00FA00BC" w:rsidP="00FA00BC">
      <w:pPr>
        <w:pStyle w:val="ae"/>
        <w:numPr>
          <w:ilvl w:val="0"/>
          <w:numId w:val="12"/>
        </w:numPr>
        <w:autoSpaceDE w:val="0"/>
        <w:autoSpaceDN w:val="0"/>
        <w:spacing w:before="324" w:after="0" w:line="230" w:lineRule="auto"/>
        <w:rPr>
          <w:rFonts w:ascii="Times New Roman" w:hAnsi="Times New Roman" w:cs="Times New Roman"/>
          <w:sz w:val="28"/>
          <w:szCs w:val="28"/>
          <w:lang w:val="ru-RU"/>
        </w:rPr>
      </w:pPr>
      <w:r w:rsidRPr="00FA00BC">
        <w:rPr>
          <w:rFonts w:ascii="Times New Roman" w:eastAsia="Calibri" w:hAnsi="Times New Roman" w:cs="Times New Roman"/>
          <w:b/>
          <w:color w:val="000000"/>
          <w:sz w:val="28"/>
          <w:lang w:val="ru-RU"/>
        </w:rPr>
        <w:t>ПЛАНИРУЕМЫЕ РЕЗУЛЬТАТЫ ОСВОЕНИЯ УЧЕБНОГО ПРЕДМЕТА «ГЕОГРАФИЯ»</w:t>
      </w:r>
    </w:p>
    <w:p w:rsidR="00FA00BC" w:rsidRPr="00FA00BC" w:rsidRDefault="00FA00BC" w:rsidP="00FA00BC">
      <w:pPr>
        <w:pStyle w:val="ae"/>
        <w:autoSpaceDE w:val="0"/>
        <w:autoSpaceDN w:val="0"/>
        <w:spacing w:before="324" w:after="0" w:line="230" w:lineRule="auto"/>
        <w:ind w:left="1140"/>
        <w:rPr>
          <w:rFonts w:ascii="Times New Roman" w:hAnsi="Times New Roman" w:cs="Times New Roman"/>
          <w:sz w:val="28"/>
          <w:szCs w:val="28"/>
          <w:lang w:val="ru-RU"/>
        </w:rPr>
      </w:pPr>
    </w:p>
    <w:p w:rsidR="00FA00BC" w:rsidRPr="00FA00BC" w:rsidRDefault="00FA00BC" w:rsidP="00FA00BC">
      <w:pPr>
        <w:spacing w:after="0" w:line="264" w:lineRule="auto"/>
        <w:ind w:left="120"/>
        <w:jc w:val="both"/>
        <w:rPr>
          <w:rFonts w:ascii="Calibri" w:eastAsia="Calibri" w:hAnsi="Calibri" w:cs="Times New Roman"/>
        </w:rPr>
      </w:pPr>
      <w:r w:rsidRPr="00FA00BC">
        <w:rPr>
          <w:rFonts w:ascii="Times New Roman" w:eastAsia="Calibri" w:hAnsi="Times New Roman" w:cs="Times New Roman"/>
          <w:b/>
          <w:color w:val="000000"/>
          <w:sz w:val="28"/>
        </w:rPr>
        <w:t>ЛИЧНОСТНЫЕ РЕЗУЛЬТАТЫ</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color w:val="000000"/>
          <w:sz w:val="28"/>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FA00BC" w:rsidRPr="00FA00BC" w:rsidRDefault="00FA00BC" w:rsidP="00FA00BC">
      <w:pPr>
        <w:spacing w:after="0" w:line="264" w:lineRule="auto"/>
        <w:ind w:firstLine="600"/>
        <w:jc w:val="both"/>
        <w:rPr>
          <w:rFonts w:ascii="Calibri" w:eastAsia="Calibri" w:hAnsi="Calibri" w:cs="Times New Roman"/>
          <w:lang w:val="en-US"/>
        </w:rPr>
      </w:pPr>
      <w:r w:rsidRPr="00FA00BC">
        <w:rPr>
          <w:rFonts w:ascii="Times New Roman" w:eastAsia="Calibri" w:hAnsi="Times New Roman" w:cs="Times New Roman"/>
          <w:b/>
          <w:color w:val="000000"/>
          <w:sz w:val="28"/>
          <w:lang w:val="en-US"/>
        </w:rPr>
        <w:t>гражданского воспитания:</w:t>
      </w:r>
    </w:p>
    <w:p w:rsidR="00FA00BC" w:rsidRPr="00FA00BC" w:rsidRDefault="00FA00BC" w:rsidP="00FA00BC">
      <w:pPr>
        <w:numPr>
          <w:ilvl w:val="0"/>
          <w:numId w:val="13"/>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 xml:space="preserve">сформированность гражданской позиции обучающегося как активного и ответственного члена российского общества; </w:t>
      </w:r>
    </w:p>
    <w:p w:rsidR="00FA00BC" w:rsidRPr="00FA00BC" w:rsidRDefault="00FA00BC" w:rsidP="00FA00BC">
      <w:pPr>
        <w:numPr>
          <w:ilvl w:val="0"/>
          <w:numId w:val="13"/>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осознание своих конституционных прав и обязанностей, уважение закона и правопорядка;</w:t>
      </w:r>
    </w:p>
    <w:p w:rsidR="00FA00BC" w:rsidRPr="00FA00BC" w:rsidRDefault="00FA00BC" w:rsidP="00FA00BC">
      <w:pPr>
        <w:numPr>
          <w:ilvl w:val="0"/>
          <w:numId w:val="13"/>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принятие традиционных национальных, общечеловеческих гуманистических и демократических ценностей;</w:t>
      </w:r>
    </w:p>
    <w:p w:rsidR="00FA00BC" w:rsidRPr="00FA00BC" w:rsidRDefault="00FA00BC" w:rsidP="00FA00BC">
      <w:pPr>
        <w:numPr>
          <w:ilvl w:val="0"/>
          <w:numId w:val="13"/>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A00BC" w:rsidRPr="00FA00BC" w:rsidRDefault="00FA00BC" w:rsidP="00FA00BC">
      <w:pPr>
        <w:numPr>
          <w:ilvl w:val="0"/>
          <w:numId w:val="13"/>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FA00BC" w:rsidRPr="00FA00BC" w:rsidRDefault="00FA00BC" w:rsidP="00FA00BC">
      <w:pPr>
        <w:numPr>
          <w:ilvl w:val="0"/>
          <w:numId w:val="13"/>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умение взаимодействовать с социальными институтами в соответствии с их функциями и назначением;</w:t>
      </w:r>
    </w:p>
    <w:p w:rsidR="00FA00BC" w:rsidRPr="00FA00BC" w:rsidRDefault="00FA00BC" w:rsidP="00FA00BC">
      <w:pPr>
        <w:numPr>
          <w:ilvl w:val="0"/>
          <w:numId w:val="13"/>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lastRenderedPageBreak/>
        <w:t>готовность к гуманитарной и волонтёрской деятельности;</w:t>
      </w:r>
    </w:p>
    <w:p w:rsidR="00FA00BC" w:rsidRPr="00FA00BC" w:rsidRDefault="00FA00BC" w:rsidP="00FA00BC">
      <w:pPr>
        <w:spacing w:after="0" w:line="264" w:lineRule="auto"/>
        <w:ind w:firstLine="600"/>
        <w:jc w:val="both"/>
        <w:rPr>
          <w:rFonts w:ascii="Calibri" w:eastAsia="Calibri" w:hAnsi="Calibri" w:cs="Times New Roman"/>
          <w:lang w:val="en-US"/>
        </w:rPr>
      </w:pPr>
      <w:r w:rsidRPr="00FA00BC">
        <w:rPr>
          <w:rFonts w:ascii="Times New Roman" w:eastAsia="Calibri" w:hAnsi="Times New Roman" w:cs="Times New Roman"/>
          <w:b/>
          <w:color w:val="000000"/>
          <w:sz w:val="28"/>
          <w:lang w:val="en-US"/>
        </w:rPr>
        <w:t>патриотического воспитания:</w:t>
      </w:r>
    </w:p>
    <w:p w:rsidR="00FA00BC" w:rsidRPr="00FA00BC" w:rsidRDefault="00FA00BC" w:rsidP="00FA00BC">
      <w:pPr>
        <w:numPr>
          <w:ilvl w:val="0"/>
          <w:numId w:val="14"/>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A00BC" w:rsidRPr="00FA00BC" w:rsidRDefault="00FA00BC" w:rsidP="00FA00BC">
      <w:pPr>
        <w:numPr>
          <w:ilvl w:val="0"/>
          <w:numId w:val="14"/>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FA00BC" w:rsidRPr="00FA00BC" w:rsidRDefault="00FA00BC" w:rsidP="00FA00BC">
      <w:pPr>
        <w:numPr>
          <w:ilvl w:val="0"/>
          <w:numId w:val="14"/>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идейная убеждённость, готовность к служению и защите Отечества, ответственность за его судьбу;</w:t>
      </w:r>
    </w:p>
    <w:p w:rsidR="00FA00BC" w:rsidRPr="00FA00BC" w:rsidRDefault="00FA00BC" w:rsidP="00FA00BC">
      <w:pPr>
        <w:spacing w:after="0" w:line="264" w:lineRule="auto"/>
        <w:ind w:firstLine="600"/>
        <w:jc w:val="both"/>
        <w:rPr>
          <w:rFonts w:ascii="Calibri" w:eastAsia="Calibri" w:hAnsi="Calibri" w:cs="Times New Roman"/>
          <w:lang w:val="en-US"/>
        </w:rPr>
      </w:pPr>
      <w:r w:rsidRPr="00FA00BC">
        <w:rPr>
          <w:rFonts w:ascii="Times New Roman" w:eastAsia="Calibri" w:hAnsi="Times New Roman" w:cs="Times New Roman"/>
          <w:b/>
          <w:color w:val="000000"/>
          <w:sz w:val="28"/>
          <w:lang w:val="en-US"/>
        </w:rPr>
        <w:t>духовно-нравственного воспитания:</w:t>
      </w:r>
    </w:p>
    <w:p w:rsidR="00FA00BC" w:rsidRPr="00FA00BC" w:rsidRDefault="00FA00BC" w:rsidP="00FA00BC">
      <w:pPr>
        <w:numPr>
          <w:ilvl w:val="0"/>
          <w:numId w:val="15"/>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осознание духовных ценностей российского народа;</w:t>
      </w:r>
    </w:p>
    <w:p w:rsidR="00FA00BC" w:rsidRPr="00FA00BC" w:rsidRDefault="00FA00BC" w:rsidP="00FA00BC">
      <w:pPr>
        <w:numPr>
          <w:ilvl w:val="0"/>
          <w:numId w:val="15"/>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 xml:space="preserve">сформированность нравственного сознания, этического поведения; </w:t>
      </w:r>
    </w:p>
    <w:p w:rsidR="00FA00BC" w:rsidRPr="00FA00BC" w:rsidRDefault="00FA00BC" w:rsidP="00FA00BC">
      <w:pPr>
        <w:numPr>
          <w:ilvl w:val="0"/>
          <w:numId w:val="15"/>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способность оценивать ситуацию и принимать осознанные решения, ориентируясь на морально-нравственные нормы и ценности;</w:t>
      </w:r>
    </w:p>
    <w:p w:rsidR="00FA00BC" w:rsidRPr="00FA00BC" w:rsidRDefault="00FA00BC" w:rsidP="00FA00BC">
      <w:pPr>
        <w:numPr>
          <w:ilvl w:val="0"/>
          <w:numId w:val="15"/>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осознание личного вклада в построение устойчивого будущего на основе формирования элементов географической и экологической культуры;</w:t>
      </w:r>
    </w:p>
    <w:p w:rsidR="00FA00BC" w:rsidRPr="00FA00BC" w:rsidRDefault="00FA00BC" w:rsidP="00FA00BC">
      <w:pPr>
        <w:numPr>
          <w:ilvl w:val="0"/>
          <w:numId w:val="15"/>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FA00BC" w:rsidRPr="00FA00BC" w:rsidRDefault="00FA00BC" w:rsidP="00FA00BC">
      <w:pPr>
        <w:spacing w:after="0" w:line="264" w:lineRule="auto"/>
        <w:ind w:firstLine="600"/>
        <w:jc w:val="both"/>
        <w:rPr>
          <w:rFonts w:ascii="Calibri" w:eastAsia="Calibri" w:hAnsi="Calibri" w:cs="Times New Roman"/>
          <w:lang w:val="en-US"/>
        </w:rPr>
      </w:pPr>
      <w:r w:rsidRPr="00FA00BC">
        <w:rPr>
          <w:rFonts w:ascii="Times New Roman" w:eastAsia="Calibri" w:hAnsi="Times New Roman" w:cs="Times New Roman"/>
          <w:b/>
          <w:color w:val="000000"/>
          <w:sz w:val="28"/>
          <w:lang w:val="en-US"/>
        </w:rPr>
        <w:t>эстетического воспитания:</w:t>
      </w:r>
    </w:p>
    <w:p w:rsidR="00FA00BC" w:rsidRPr="00FA00BC" w:rsidRDefault="00FA00BC" w:rsidP="00FA00BC">
      <w:pPr>
        <w:numPr>
          <w:ilvl w:val="0"/>
          <w:numId w:val="16"/>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FA00BC" w:rsidRPr="00FA00BC" w:rsidRDefault="00FA00BC" w:rsidP="00FA00BC">
      <w:pPr>
        <w:numPr>
          <w:ilvl w:val="0"/>
          <w:numId w:val="16"/>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A00BC" w:rsidRPr="00FA00BC" w:rsidRDefault="00FA00BC" w:rsidP="00FA00BC">
      <w:pPr>
        <w:numPr>
          <w:ilvl w:val="0"/>
          <w:numId w:val="16"/>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FA00BC" w:rsidRPr="00FA00BC" w:rsidRDefault="00FA00BC" w:rsidP="00FA00BC">
      <w:pPr>
        <w:numPr>
          <w:ilvl w:val="0"/>
          <w:numId w:val="16"/>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готовность к самовыражению в разных видах искусства, стремление проявлять качества творческой личности;</w:t>
      </w:r>
    </w:p>
    <w:p w:rsidR="00FA00BC" w:rsidRPr="00FA00BC" w:rsidRDefault="00FA00BC" w:rsidP="00FA00BC">
      <w:pPr>
        <w:spacing w:after="0" w:line="264" w:lineRule="auto"/>
        <w:ind w:firstLine="600"/>
        <w:jc w:val="both"/>
        <w:rPr>
          <w:rFonts w:ascii="Calibri" w:eastAsia="Calibri" w:hAnsi="Calibri" w:cs="Times New Roman"/>
          <w:lang w:val="en-US"/>
        </w:rPr>
      </w:pPr>
      <w:r w:rsidRPr="00FA00BC">
        <w:rPr>
          <w:rFonts w:ascii="Times New Roman" w:eastAsia="Calibri" w:hAnsi="Times New Roman" w:cs="Times New Roman"/>
          <w:b/>
          <w:color w:val="000000"/>
          <w:sz w:val="28"/>
          <w:lang w:val="en-US"/>
        </w:rPr>
        <w:t>физического воспитания:</w:t>
      </w:r>
    </w:p>
    <w:p w:rsidR="00FA00BC" w:rsidRPr="00FA00BC" w:rsidRDefault="00FA00BC" w:rsidP="00FA00BC">
      <w:pPr>
        <w:numPr>
          <w:ilvl w:val="0"/>
          <w:numId w:val="17"/>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FA00BC" w:rsidRPr="00FA00BC" w:rsidRDefault="00FA00BC" w:rsidP="00FA00BC">
      <w:pPr>
        <w:numPr>
          <w:ilvl w:val="0"/>
          <w:numId w:val="17"/>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потребность в физическом совершенствовании, занятиях спортивно-оздоровительной деятельностью;</w:t>
      </w:r>
    </w:p>
    <w:p w:rsidR="00FA00BC" w:rsidRPr="00FA00BC" w:rsidRDefault="00FA00BC" w:rsidP="00FA00BC">
      <w:pPr>
        <w:numPr>
          <w:ilvl w:val="0"/>
          <w:numId w:val="17"/>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активное неприятие вредных привычек и иных форм причинения вреда физическому и психическому здоровью;</w:t>
      </w:r>
    </w:p>
    <w:p w:rsidR="00FA00BC" w:rsidRPr="00FA00BC" w:rsidRDefault="00FA00BC" w:rsidP="00FA00BC">
      <w:pPr>
        <w:spacing w:after="0" w:line="264" w:lineRule="auto"/>
        <w:ind w:firstLine="600"/>
        <w:jc w:val="both"/>
        <w:rPr>
          <w:rFonts w:ascii="Calibri" w:eastAsia="Calibri" w:hAnsi="Calibri" w:cs="Times New Roman"/>
          <w:lang w:val="en-US"/>
        </w:rPr>
      </w:pPr>
      <w:r w:rsidRPr="00FA00BC">
        <w:rPr>
          <w:rFonts w:ascii="Times New Roman" w:eastAsia="Calibri" w:hAnsi="Times New Roman" w:cs="Times New Roman"/>
          <w:b/>
          <w:color w:val="000000"/>
          <w:sz w:val="28"/>
          <w:lang w:val="en-US"/>
        </w:rPr>
        <w:t>трудового воспитания:</w:t>
      </w:r>
    </w:p>
    <w:p w:rsidR="00FA00BC" w:rsidRPr="00FA00BC" w:rsidRDefault="00FA00BC" w:rsidP="00FA00BC">
      <w:pPr>
        <w:numPr>
          <w:ilvl w:val="0"/>
          <w:numId w:val="18"/>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lastRenderedPageBreak/>
        <w:t>готовность к труду, осознание ценности мастерства, трудолюбие;</w:t>
      </w:r>
    </w:p>
    <w:p w:rsidR="00FA00BC" w:rsidRPr="00FA00BC" w:rsidRDefault="00FA00BC" w:rsidP="00FA00BC">
      <w:pPr>
        <w:numPr>
          <w:ilvl w:val="0"/>
          <w:numId w:val="18"/>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A00BC" w:rsidRPr="00FA00BC" w:rsidRDefault="00FA00BC" w:rsidP="00FA00BC">
      <w:pPr>
        <w:numPr>
          <w:ilvl w:val="0"/>
          <w:numId w:val="18"/>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FA00BC" w:rsidRPr="00FA00BC" w:rsidRDefault="00FA00BC" w:rsidP="00FA00BC">
      <w:pPr>
        <w:numPr>
          <w:ilvl w:val="0"/>
          <w:numId w:val="18"/>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готовность и способность к образованию и самообразованию на протяжении всей жизни;</w:t>
      </w:r>
    </w:p>
    <w:p w:rsidR="00FA00BC" w:rsidRPr="00FA00BC" w:rsidRDefault="00FA00BC" w:rsidP="00FA00BC">
      <w:pPr>
        <w:spacing w:after="0" w:line="264" w:lineRule="auto"/>
        <w:ind w:firstLine="600"/>
        <w:jc w:val="both"/>
        <w:rPr>
          <w:rFonts w:ascii="Calibri" w:eastAsia="Calibri" w:hAnsi="Calibri" w:cs="Times New Roman"/>
          <w:lang w:val="en-US"/>
        </w:rPr>
      </w:pPr>
      <w:r w:rsidRPr="00FA00BC">
        <w:rPr>
          <w:rFonts w:ascii="Times New Roman" w:eastAsia="Calibri" w:hAnsi="Times New Roman" w:cs="Times New Roman"/>
          <w:b/>
          <w:color w:val="000000"/>
          <w:sz w:val="28"/>
          <w:lang w:val="en-US"/>
        </w:rPr>
        <w:t>экологического воспитания:</w:t>
      </w:r>
    </w:p>
    <w:p w:rsidR="00FA00BC" w:rsidRPr="00FA00BC" w:rsidRDefault="00FA00BC" w:rsidP="00FA00BC">
      <w:pPr>
        <w:numPr>
          <w:ilvl w:val="0"/>
          <w:numId w:val="19"/>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FA00BC" w:rsidRPr="00FA00BC" w:rsidRDefault="00FA00BC" w:rsidP="00FA00BC">
      <w:pPr>
        <w:numPr>
          <w:ilvl w:val="0"/>
          <w:numId w:val="19"/>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планирование и осуществление действий в окружающей среде на основе знания целей устойчивого развития человечества;</w:t>
      </w:r>
    </w:p>
    <w:p w:rsidR="00FA00BC" w:rsidRPr="00FA00BC" w:rsidRDefault="00FA00BC" w:rsidP="00FA00BC">
      <w:pPr>
        <w:numPr>
          <w:ilvl w:val="0"/>
          <w:numId w:val="19"/>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активное неприятие действий, приносящих вред окружающей среде;</w:t>
      </w:r>
    </w:p>
    <w:p w:rsidR="00FA00BC" w:rsidRPr="00FA00BC" w:rsidRDefault="00FA00BC" w:rsidP="00FA00BC">
      <w:pPr>
        <w:numPr>
          <w:ilvl w:val="0"/>
          <w:numId w:val="19"/>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FA00BC" w:rsidRPr="00FA00BC" w:rsidRDefault="00FA00BC" w:rsidP="00FA00BC">
      <w:pPr>
        <w:numPr>
          <w:ilvl w:val="0"/>
          <w:numId w:val="19"/>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расширение опыта деятельности экологической направленности;</w:t>
      </w:r>
    </w:p>
    <w:p w:rsidR="00FA00BC" w:rsidRPr="00FA00BC" w:rsidRDefault="00FA00BC" w:rsidP="00FA00BC">
      <w:pPr>
        <w:spacing w:after="0" w:line="264" w:lineRule="auto"/>
        <w:ind w:firstLine="600"/>
        <w:jc w:val="both"/>
        <w:rPr>
          <w:rFonts w:ascii="Calibri" w:eastAsia="Calibri" w:hAnsi="Calibri" w:cs="Times New Roman"/>
          <w:lang w:val="en-US"/>
        </w:rPr>
      </w:pPr>
      <w:r w:rsidRPr="00FA00BC">
        <w:rPr>
          <w:rFonts w:ascii="Times New Roman" w:eastAsia="Calibri" w:hAnsi="Times New Roman" w:cs="Times New Roman"/>
          <w:b/>
          <w:color w:val="000000"/>
          <w:sz w:val="28"/>
          <w:lang w:val="en-US"/>
        </w:rPr>
        <w:t>ценности научного познания:</w:t>
      </w:r>
    </w:p>
    <w:p w:rsidR="00FA00BC" w:rsidRPr="00FA00BC" w:rsidRDefault="00FA00BC" w:rsidP="00FA00BC">
      <w:pPr>
        <w:numPr>
          <w:ilvl w:val="0"/>
          <w:numId w:val="20"/>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FA00BC" w:rsidRPr="00FA00BC" w:rsidRDefault="00FA00BC" w:rsidP="00FA00BC">
      <w:pPr>
        <w:numPr>
          <w:ilvl w:val="0"/>
          <w:numId w:val="20"/>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FA00BC" w:rsidRPr="00FA00BC" w:rsidRDefault="00FA00BC" w:rsidP="00FA00BC">
      <w:pPr>
        <w:numPr>
          <w:ilvl w:val="0"/>
          <w:numId w:val="20"/>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b/>
          <w:color w:val="000000"/>
          <w:sz w:val="28"/>
        </w:rPr>
        <w:t xml:space="preserve">МЕТАПРЕДМЕТНЫЕ РЕЗУЛЬТАТЫ </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color w:val="000000"/>
          <w:sz w:val="28"/>
        </w:rPr>
        <w:t xml:space="preserve">Метапредметные результаты освоения основной образовательной программы среднего общего образования должны отражать: </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b/>
          <w:color w:val="000000"/>
          <w:sz w:val="28"/>
        </w:rPr>
        <w:t>Овладение универсальными учебными познавательными действиями:</w:t>
      </w:r>
    </w:p>
    <w:p w:rsidR="00FA00BC" w:rsidRPr="00FA00BC" w:rsidRDefault="00FA00BC" w:rsidP="00FA00BC">
      <w:pPr>
        <w:spacing w:after="0" w:line="264" w:lineRule="auto"/>
        <w:ind w:firstLine="600"/>
        <w:jc w:val="both"/>
        <w:rPr>
          <w:rFonts w:ascii="Calibri" w:eastAsia="Calibri" w:hAnsi="Calibri" w:cs="Times New Roman"/>
          <w:lang w:val="en-US"/>
        </w:rPr>
      </w:pPr>
      <w:r w:rsidRPr="00FA00BC">
        <w:rPr>
          <w:rFonts w:ascii="Times New Roman" w:eastAsia="Calibri" w:hAnsi="Times New Roman" w:cs="Times New Roman"/>
          <w:b/>
          <w:color w:val="000000"/>
          <w:sz w:val="28"/>
          <w:lang w:val="en-US"/>
        </w:rPr>
        <w:t>а) базовые логические действия:</w:t>
      </w:r>
    </w:p>
    <w:p w:rsidR="00FA00BC" w:rsidRPr="00FA00BC" w:rsidRDefault="00FA00BC" w:rsidP="00FA00BC">
      <w:pPr>
        <w:numPr>
          <w:ilvl w:val="0"/>
          <w:numId w:val="21"/>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FA00BC" w:rsidRPr="00FA00BC" w:rsidRDefault="00FA00BC" w:rsidP="00FA00BC">
      <w:pPr>
        <w:numPr>
          <w:ilvl w:val="0"/>
          <w:numId w:val="21"/>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lastRenderedPageBreak/>
        <w:t>устанавливать существенный признак или основания для сравнения, классификации географических объектов, процессов и явлений и обобщения;</w:t>
      </w:r>
    </w:p>
    <w:p w:rsidR="00FA00BC" w:rsidRPr="00FA00BC" w:rsidRDefault="00FA00BC" w:rsidP="00FA00BC">
      <w:pPr>
        <w:numPr>
          <w:ilvl w:val="0"/>
          <w:numId w:val="21"/>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 xml:space="preserve">определять цели деятельности, задавать параметры и критерии их достижения; </w:t>
      </w:r>
    </w:p>
    <w:p w:rsidR="00FA00BC" w:rsidRPr="00FA00BC" w:rsidRDefault="00FA00BC" w:rsidP="00FA00BC">
      <w:pPr>
        <w:numPr>
          <w:ilvl w:val="0"/>
          <w:numId w:val="21"/>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разрабатывать план решения географической задачи с учётом анализа имеющихся материальных и нематериальных ресурсов;</w:t>
      </w:r>
    </w:p>
    <w:p w:rsidR="00FA00BC" w:rsidRPr="00FA00BC" w:rsidRDefault="00FA00BC" w:rsidP="00FA00BC">
      <w:pPr>
        <w:numPr>
          <w:ilvl w:val="0"/>
          <w:numId w:val="21"/>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выявлять закономерности и противоречия в рассматриваемых явлениях с учётом предложенной географической задачи;</w:t>
      </w:r>
    </w:p>
    <w:p w:rsidR="00FA00BC" w:rsidRPr="00FA00BC" w:rsidRDefault="00FA00BC" w:rsidP="00FA00BC">
      <w:pPr>
        <w:numPr>
          <w:ilvl w:val="0"/>
          <w:numId w:val="21"/>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вносить коррективы в деятельность, оценивать соответствие результатов целям;</w:t>
      </w:r>
    </w:p>
    <w:p w:rsidR="00FA00BC" w:rsidRPr="00FA00BC" w:rsidRDefault="00FA00BC" w:rsidP="00FA00BC">
      <w:pPr>
        <w:numPr>
          <w:ilvl w:val="0"/>
          <w:numId w:val="21"/>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FA00BC" w:rsidRPr="00FA00BC" w:rsidRDefault="00FA00BC" w:rsidP="00FA00BC">
      <w:pPr>
        <w:numPr>
          <w:ilvl w:val="0"/>
          <w:numId w:val="21"/>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креативно мыслить при поиске путей решения жизненных проблем, имеющих географические аспекты;</w:t>
      </w:r>
    </w:p>
    <w:p w:rsidR="00FA00BC" w:rsidRPr="00FA00BC" w:rsidRDefault="00FA00BC" w:rsidP="00FA00BC">
      <w:pPr>
        <w:spacing w:after="0" w:line="264" w:lineRule="auto"/>
        <w:ind w:firstLine="600"/>
        <w:jc w:val="both"/>
        <w:rPr>
          <w:rFonts w:ascii="Calibri" w:eastAsia="Calibri" w:hAnsi="Calibri" w:cs="Times New Roman"/>
          <w:lang w:val="en-US"/>
        </w:rPr>
      </w:pPr>
      <w:r w:rsidRPr="00FA00BC">
        <w:rPr>
          <w:rFonts w:ascii="Times New Roman" w:eastAsia="Calibri" w:hAnsi="Times New Roman" w:cs="Times New Roman"/>
          <w:b/>
          <w:color w:val="000000"/>
          <w:sz w:val="28"/>
          <w:lang w:val="en-US"/>
        </w:rPr>
        <w:t xml:space="preserve">б) базовые исследовательские действия: </w:t>
      </w:r>
    </w:p>
    <w:p w:rsidR="00FA00BC" w:rsidRPr="00FA00BC" w:rsidRDefault="00FA00BC" w:rsidP="00FA00BC">
      <w:pPr>
        <w:numPr>
          <w:ilvl w:val="0"/>
          <w:numId w:val="22"/>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rsidR="00FA00BC" w:rsidRPr="00FA00BC" w:rsidRDefault="00FA00BC" w:rsidP="00FA00BC">
      <w:pPr>
        <w:numPr>
          <w:ilvl w:val="0"/>
          <w:numId w:val="22"/>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FA00BC" w:rsidRPr="00FA00BC" w:rsidRDefault="00FA00BC" w:rsidP="00FA00BC">
      <w:pPr>
        <w:numPr>
          <w:ilvl w:val="0"/>
          <w:numId w:val="22"/>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владеть научной терминологией, ключевыми понятиями и методами;</w:t>
      </w:r>
    </w:p>
    <w:p w:rsidR="00FA00BC" w:rsidRPr="00FA00BC" w:rsidRDefault="00FA00BC" w:rsidP="00FA00BC">
      <w:pPr>
        <w:numPr>
          <w:ilvl w:val="0"/>
          <w:numId w:val="22"/>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формулировать собственные задачи в образовательной деятельности и жизненных ситуациях;</w:t>
      </w:r>
    </w:p>
    <w:p w:rsidR="00FA00BC" w:rsidRPr="00FA00BC" w:rsidRDefault="00FA00BC" w:rsidP="00FA00BC">
      <w:pPr>
        <w:numPr>
          <w:ilvl w:val="0"/>
          <w:numId w:val="22"/>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FA00BC" w:rsidRPr="00FA00BC" w:rsidRDefault="00FA00BC" w:rsidP="00FA00BC">
      <w:pPr>
        <w:numPr>
          <w:ilvl w:val="0"/>
          <w:numId w:val="22"/>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FA00BC" w:rsidRPr="00FA00BC" w:rsidRDefault="00FA00BC" w:rsidP="00FA00BC">
      <w:pPr>
        <w:numPr>
          <w:ilvl w:val="0"/>
          <w:numId w:val="22"/>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давать оценку новым ситуациям, оценивать приобретённый опыт;</w:t>
      </w:r>
    </w:p>
    <w:p w:rsidR="00FA00BC" w:rsidRPr="00FA00BC" w:rsidRDefault="00FA00BC" w:rsidP="00FA00BC">
      <w:pPr>
        <w:numPr>
          <w:ilvl w:val="0"/>
          <w:numId w:val="22"/>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 xml:space="preserve">уметь переносить знания в познавательную и практическую области жизнедеятельности; </w:t>
      </w:r>
    </w:p>
    <w:p w:rsidR="00FA00BC" w:rsidRPr="00FA00BC" w:rsidRDefault="00FA00BC" w:rsidP="00FA00BC">
      <w:pPr>
        <w:numPr>
          <w:ilvl w:val="0"/>
          <w:numId w:val="22"/>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уметь интегрировать знания из разных предметных областей;</w:t>
      </w:r>
    </w:p>
    <w:p w:rsidR="00FA00BC" w:rsidRPr="00FA00BC" w:rsidRDefault="00FA00BC" w:rsidP="00FA00BC">
      <w:pPr>
        <w:numPr>
          <w:ilvl w:val="0"/>
          <w:numId w:val="22"/>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rsidR="00FA00BC" w:rsidRPr="00FA00BC" w:rsidRDefault="00FA00BC" w:rsidP="00FA00BC">
      <w:pPr>
        <w:spacing w:after="0" w:line="264" w:lineRule="auto"/>
        <w:ind w:firstLine="600"/>
        <w:jc w:val="both"/>
        <w:rPr>
          <w:rFonts w:ascii="Calibri" w:eastAsia="Calibri" w:hAnsi="Calibri" w:cs="Times New Roman"/>
          <w:lang w:val="en-US"/>
        </w:rPr>
      </w:pPr>
      <w:r w:rsidRPr="00FA00BC">
        <w:rPr>
          <w:rFonts w:ascii="Times New Roman" w:eastAsia="Calibri" w:hAnsi="Times New Roman" w:cs="Times New Roman"/>
          <w:b/>
          <w:color w:val="000000"/>
          <w:sz w:val="28"/>
          <w:lang w:val="en-US"/>
        </w:rPr>
        <w:t>в) работа с информацией:</w:t>
      </w:r>
    </w:p>
    <w:p w:rsidR="00FA00BC" w:rsidRPr="00FA00BC" w:rsidRDefault="00FA00BC" w:rsidP="00FA00BC">
      <w:pPr>
        <w:numPr>
          <w:ilvl w:val="0"/>
          <w:numId w:val="23"/>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 xml:space="preserve">выбирать и использовать различные источники географической информации, необходимые для изучения проблем, которые могут быть </w:t>
      </w:r>
      <w:r w:rsidRPr="00FA00BC">
        <w:rPr>
          <w:rFonts w:ascii="Times New Roman" w:eastAsia="Calibri" w:hAnsi="Times New Roman" w:cs="Times New Roman"/>
          <w:color w:val="000000"/>
          <w:sz w:val="28"/>
        </w:rPr>
        <w:lastRenderedPageBreak/>
        <w:t>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FA00BC" w:rsidRPr="00FA00BC" w:rsidRDefault="00FA00BC" w:rsidP="00FA00BC">
      <w:pPr>
        <w:numPr>
          <w:ilvl w:val="0"/>
          <w:numId w:val="23"/>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выбирать оптимальную форму представления и визуализации информации с учётом её назначения (тексты, картосхемы, диаграммы и т. д.);</w:t>
      </w:r>
    </w:p>
    <w:p w:rsidR="00FA00BC" w:rsidRPr="00FA00BC" w:rsidRDefault="00FA00BC" w:rsidP="00FA00BC">
      <w:pPr>
        <w:numPr>
          <w:ilvl w:val="0"/>
          <w:numId w:val="23"/>
        </w:numPr>
        <w:spacing w:after="0" w:line="264" w:lineRule="auto"/>
        <w:jc w:val="both"/>
        <w:rPr>
          <w:rFonts w:ascii="Calibri" w:eastAsia="Calibri" w:hAnsi="Calibri" w:cs="Times New Roman"/>
          <w:lang w:val="en-US"/>
        </w:rPr>
      </w:pPr>
      <w:r w:rsidRPr="00FA00BC">
        <w:rPr>
          <w:rFonts w:ascii="Times New Roman" w:eastAsia="Calibri" w:hAnsi="Times New Roman" w:cs="Times New Roman"/>
          <w:color w:val="000000"/>
          <w:sz w:val="28"/>
          <w:lang w:val="en-US"/>
        </w:rPr>
        <w:t xml:space="preserve">оценивать достоверность информации; </w:t>
      </w:r>
    </w:p>
    <w:p w:rsidR="00FA00BC" w:rsidRPr="00FA00BC" w:rsidRDefault="00FA00BC" w:rsidP="00FA00BC">
      <w:pPr>
        <w:numPr>
          <w:ilvl w:val="0"/>
          <w:numId w:val="23"/>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A00BC" w:rsidRPr="00FA00BC" w:rsidRDefault="00FA00BC" w:rsidP="00FA00BC">
      <w:pPr>
        <w:numPr>
          <w:ilvl w:val="0"/>
          <w:numId w:val="23"/>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владеть навыками распознавания и защиты информации, информационной безопасности личности;</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b/>
          <w:color w:val="000000"/>
          <w:sz w:val="28"/>
        </w:rPr>
        <w:t xml:space="preserve">Овладение универсальными коммуникативными действиями: </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b/>
          <w:color w:val="000000"/>
          <w:sz w:val="28"/>
        </w:rPr>
        <w:t xml:space="preserve">а) общение: </w:t>
      </w:r>
    </w:p>
    <w:p w:rsidR="00FA00BC" w:rsidRPr="00FA00BC" w:rsidRDefault="00FA00BC" w:rsidP="00FA00BC">
      <w:pPr>
        <w:numPr>
          <w:ilvl w:val="0"/>
          <w:numId w:val="24"/>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владеть различными способами общения и взаимодействия;</w:t>
      </w:r>
    </w:p>
    <w:p w:rsidR="00FA00BC" w:rsidRPr="00FA00BC" w:rsidRDefault="00FA00BC" w:rsidP="00FA00BC">
      <w:pPr>
        <w:numPr>
          <w:ilvl w:val="0"/>
          <w:numId w:val="24"/>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аргументированно вести диалог, уметь смягчать конфликтные ситуации;</w:t>
      </w:r>
    </w:p>
    <w:p w:rsidR="00FA00BC" w:rsidRPr="00FA00BC" w:rsidRDefault="00FA00BC" w:rsidP="00FA00BC">
      <w:pPr>
        <w:numPr>
          <w:ilvl w:val="0"/>
          <w:numId w:val="24"/>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FA00BC" w:rsidRPr="00FA00BC" w:rsidRDefault="00FA00BC" w:rsidP="00FA00BC">
      <w:pPr>
        <w:numPr>
          <w:ilvl w:val="0"/>
          <w:numId w:val="24"/>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развёрнуто и логично излагать свою точку зрения по географическим аспектам различных вопросов с использованием языковых средств;</w:t>
      </w:r>
    </w:p>
    <w:p w:rsidR="00FA00BC" w:rsidRPr="00FA00BC" w:rsidRDefault="00FA00BC" w:rsidP="00FA00BC">
      <w:pPr>
        <w:spacing w:after="0" w:line="264" w:lineRule="auto"/>
        <w:ind w:firstLine="600"/>
        <w:jc w:val="both"/>
        <w:rPr>
          <w:rFonts w:ascii="Calibri" w:eastAsia="Calibri" w:hAnsi="Calibri" w:cs="Times New Roman"/>
          <w:lang w:val="en-US"/>
        </w:rPr>
      </w:pPr>
      <w:r w:rsidRPr="00FA00BC">
        <w:rPr>
          <w:rFonts w:ascii="Times New Roman" w:eastAsia="Calibri" w:hAnsi="Times New Roman" w:cs="Times New Roman"/>
          <w:b/>
          <w:color w:val="000000"/>
          <w:sz w:val="28"/>
          <w:lang w:val="en-US"/>
        </w:rPr>
        <w:t xml:space="preserve">б) совместная деятельность: </w:t>
      </w:r>
    </w:p>
    <w:p w:rsidR="00FA00BC" w:rsidRPr="00FA00BC" w:rsidRDefault="00FA00BC" w:rsidP="00FA00BC">
      <w:pPr>
        <w:numPr>
          <w:ilvl w:val="0"/>
          <w:numId w:val="25"/>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использовать преимущества командной и индивидуальной работы;</w:t>
      </w:r>
    </w:p>
    <w:p w:rsidR="00FA00BC" w:rsidRPr="00FA00BC" w:rsidRDefault="00FA00BC" w:rsidP="00FA00BC">
      <w:pPr>
        <w:numPr>
          <w:ilvl w:val="0"/>
          <w:numId w:val="25"/>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 xml:space="preserve">выбирать тематику и методы совместных действий с учётом общих интересов и возможностей каждого члена коллектива; </w:t>
      </w:r>
    </w:p>
    <w:p w:rsidR="00FA00BC" w:rsidRPr="00FA00BC" w:rsidRDefault="00FA00BC" w:rsidP="00FA00BC">
      <w:pPr>
        <w:numPr>
          <w:ilvl w:val="0"/>
          <w:numId w:val="25"/>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FA00BC" w:rsidRPr="00FA00BC" w:rsidRDefault="00FA00BC" w:rsidP="00FA00BC">
      <w:pPr>
        <w:numPr>
          <w:ilvl w:val="0"/>
          <w:numId w:val="25"/>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оценивать качество своего вклада и каждого участника команды в общий результат по разработанным критериям;</w:t>
      </w:r>
    </w:p>
    <w:p w:rsidR="00FA00BC" w:rsidRPr="00FA00BC" w:rsidRDefault="00FA00BC" w:rsidP="00FA00BC">
      <w:pPr>
        <w:numPr>
          <w:ilvl w:val="0"/>
          <w:numId w:val="25"/>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предлагать новые проекты, оценивать идеи с позиции новизны, оригинальности, практической значимости;</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b/>
          <w:color w:val="000000"/>
          <w:sz w:val="28"/>
        </w:rPr>
        <w:t xml:space="preserve">Овладение универсальными регулятивными действиями: </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b/>
          <w:color w:val="000000"/>
          <w:sz w:val="28"/>
        </w:rPr>
        <w:t xml:space="preserve">а) самоорганизация: </w:t>
      </w:r>
    </w:p>
    <w:p w:rsidR="00FA00BC" w:rsidRPr="00FA00BC" w:rsidRDefault="00FA00BC" w:rsidP="00FA00BC">
      <w:pPr>
        <w:numPr>
          <w:ilvl w:val="0"/>
          <w:numId w:val="26"/>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A00BC" w:rsidRPr="00FA00BC" w:rsidRDefault="00FA00BC" w:rsidP="00FA00BC">
      <w:pPr>
        <w:numPr>
          <w:ilvl w:val="0"/>
          <w:numId w:val="26"/>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самостоятельно составлять план решения проблемы с учётом имеющихся ресурсов, собственных возможностей и предпочтений;</w:t>
      </w:r>
    </w:p>
    <w:p w:rsidR="00FA00BC" w:rsidRPr="00FA00BC" w:rsidRDefault="00FA00BC" w:rsidP="00FA00BC">
      <w:pPr>
        <w:numPr>
          <w:ilvl w:val="0"/>
          <w:numId w:val="26"/>
        </w:numPr>
        <w:spacing w:after="0" w:line="264" w:lineRule="auto"/>
        <w:jc w:val="both"/>
        <w:rPr>
          <w:rFonts w:ascii="Calibri" w:eastAsia="Calibri" w:hAnsi="Calibri" w:cs="Times New Roman"/>
          <w:lang w:val="en-US"/>
        </w:rPr>
      </w:pPr>
      <w:r w:rsidRPr="00FA00BC">
        <w:rPr>
          <w:rFonts w:ascii="Times New Roman" w:eastAsia="Calibri" w:hAnsi="Times New Roman" w:cs="Times New Roman"/>
          <w:color w:val="000000"/>
          <w:sz w:val="28"/>
          <w:lang w:val="en-US"/>
        </w:rPr>
        <w:t>давать оценку новым ситуациям;</w:t>
      </w:r>
    </w:p>
    <w:p w:rsidR="00FA00BC" w:rsidRPr="00FA00BC" w:rsidRDefault="00FA00BC" w:rsidP="00FA00BC">
      <w:pPr>
        <w:numPr>
          <w:ilvl w:val="0"/>
          <w:numId w:val="26"/>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lastRenderedPageBreak/>
        <w:t>расширять рамки учебного предмета на основе личных предпочтений;</w:t>
      </w:r>
    </w:p>
    <w:p w:rsidR="00FA00BC" w:rsidRPr="00FA00BC" w:rsidRDefault="00FA00BC" w:rsidP="00FA00BC">
      <w:pPr>
        <w:numPr>
          <w:ilvl w:val="0"/>
          <w:numId w:val="26"/>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делать осознанный выбор, аргументировать его, брать ответственность за решение;</w:t>
      </w:r>
    </w:p>
    <w:p w:rsidR="00FA00BC" w:rsidRPr="00FA00BC" w:rsidRDefault="00FA00BC" w:rsidP="00FA00BC">
      <w:pPr>
        <w:numPr>
          <w:ilvl w:val="0"/>
          <w:numId w:val="26"/>
        </w:numPr>
        <w:spacing w:after="0" w:line="264" w:lineRule="auto"/>
        <w:jc w:val="both"/>
        <w:rPr>
          <w:rFonts w:ascii="Calibri" w:eastAsia="Calibri" w:hAnsi="Calibri" w:cs="Times New Roman"/>
          <w:lang w:val="en-US"/>
        </w:rPr>
      </w:pPr>
      <w:r w:rsidRPr="00FA00BC">
        <w:rPr>
          <w:rFonts w:ascii="Times New Roman" w:eastAsia="Calibri" w:hAnsi="Times New Roman" w:cs="Times New Roman"/>
          <w:color w:val="000000"/>
          <w:sz w:val="28"/>
          <w:lang w:val="en-US"/>
        </w:rPr>
        <w:t>оценивать приобретённый опыт;</w:t>
      </w:r>
    </w:p>
    <w:p w:rsidR="00FA00BC" w:rsidRPr="00FA00BC" w:rsidRDefault="00FA00BC" w:rsidP="00FA00BC">
      <w:pPr>
        <w:numPr>
          <w:ilvl w:val="0"/>
          <w:numId w:val="26"/>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A00BC" w:rsidRPr="00FA00BC" w:rsidRDefault="00FA00BC" w:rsidP="00FA00BC">
      <w:pPr>
        <w:spacing w:after="0" w:line="264" w:lineRule="auto"/>
        <w:ind w:firstLine="600"/>
        <w:jc w:val="both"/>
        <w:rPr>
          <w:rFonts w:ascii="Calibri" w:eastAsia="Calibri" w:hAnsi="Calibri" w:cs="Times New Roman"/>
          <w:lang w:val="en-US"/>
        </w:rPr>
      </w:pPr>
      <w:r w:rsidRPr="00FA00BC">
        <w:rPr>
          <w:rFonts w:ascii="Times New Roman" w:eastAsia="Calibri" w:hAnsi="Times New Roman" w:cs="Times New Roman"/>
          <w:b/>
          <w:color w:val="000000"/>
          <w:sz w:val="28"/>
          <w:lang w:val="en-US"/>
        </w:rPr>
        <w:t>б) самоконтроль:</w:t>
      </w:r>
    </w:p>
    <w:p w:rsidR="00FA00BC" w:rsidRPr="00FA00BC" w:rsidRDefault="00FA00BC" w:rsidP="00FA00BC">
      <w:pPr>
        <w:numPr>
          <w:ilvl w:val="0"/>
          <w:numId w:val="27"/>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 xml:space="preserve">давать оценку новым ситуациям, оценивать соответствие результатов целям; </w:t>
      </w:r>
    </w:p>
    <w:p w:rsidR="00FA00BC" w:rsidRPr="00FA00BC" w:rsidRDefault="00FA00BC" w:rsidP="00FA00BC">
      <w:pPr>
        <w:numPr>
          <w:ilvl w:val="0"/>
          <w:numId w:val="27"/>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FA00BC" w:rsidRPr="00FA00BC" w:rsidRDefault="00FA00BC" w:rsidP="00FA00BC">
      <w:pPr>
        <w:numPr>
          <w:ilvl w:val="0"/>
          <w:numId w:val="27"/>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 xml:space="preserve">оценивать риски и своевременно принимать решения по их снижению; </w:t>
      </w:r>
    </w:p>
    <w:p w:rsidR="00FA00BC" w:rsidRPr="00FA00BC" w:rsidRDefault="00FA00BC" w:rsidP="00FA00BC">
      <w:pPr>
        <w:numPr>
          <w:ilvl w:val="0"/>
          <w:numId w:val="27"/>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использовать приёмы рефлексии для оценки ситуации, выбора верного решения;</w:t>
      </w:r>
    </w:p>
    <w:p w:rsidR="00FA00BC" w:rsidRPr="00FA00BC" w:rsidRDefault="00FA00BC" w:rsidP="00FA00BC">
      <w:pPr>
        <w:numPr>
          <w:ilvl w:val="0"/>
          <w:numId w:val="27"/>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принимать мотивы и аргументы других при анализе результатов деятельности;</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b/>
          <w:color w:val="000000"/>
          <w:sz w:val="28"/>
        </w:rPr>
        <w:t>в) эмоциональный интеллект, предполагающий сформированность:</w:t>
      </w:r>
    </w:p>
    <w:p w:rsidR="00FA00BC" w:rsidRPr="00FA00BC" w:rsidRDefault="00FA00BC" w:rsidP="00FA00BC">
      <w:pPr>
        <w:numPr>
          <w:ilvl w:val="0"/>
          <w:numId w:val="28"/>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FA00BC" w:rsidRPr="00FA00BC" w:rsidRDefault="00FA00BC" w:rsidP="00FA00BC">
      <w:pPr>
        <w:numPr>
          <w:ilvl w:val="0"/>
          <w:numId w:val="28"/>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FA00BC" w:rsidRPr="00FA00BC" w:rsidRDefault="00FA00BC" w:rsidP="00FA00BC">
      <w:pPr>
        <w:numPr>
          <w:ilvl w:val="0"/>
          <w:numId w:val="28"/>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FA00BC" w:rsidRPr="00FA00BC" w:rsidRDefault="00FA00BC" w:rsidP="00FA00BC">
      <w:pPr>
        <w:numPr>
          <w:ilvl w:val="0"/>
          <w:numId w:val="28"/>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FA00BC" w:rsidRPr="00FA00BC" w:rsidRDefault="00FA00BC" w:rsidP="00FA00BC">
      <w:pPr>
        <w:numPr>
          <w:ilvl w:val="0"/>
          <w:numId w:val="28"/>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b/>
          <w:color w:val="000000"/>
          <w:sz w:val="28"/>
        </w:rPr>
        <w:t>г) принятие себя и других:</w:t>
      </w:r>
    </w:p>
    <w:p w:rsidR="00FA00BC" w:rsidRPr="00FA00BC" w:rsidRDefault="00FA00BC" w:rsidP="00FA00BC">
      <w:pPr>
        <w:numPr>
          <w:ilvl w:val="0"/>
          <w:numId w:val="29"/>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принимать себя, понимая свои недостатки и достоинства;</w:t>
      </w:r>
    </w:p>
    <w:p w:rsidR="00FA00BC" w:rsidRPr="00FA00BC" w:rsidRDefault="00FA00BC" w:rsidP="00FA00BC">
      <w:pPr>
        <w:numPr>
          <w:ilvl w:val="0"/>
          <w:numId w:val="29"/>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принимать мотивы и аргументы других при анализе результатов деятельности;</w:t>
      </w:r>
    </w:p>
    <w:p w:rsidR="00FA00BC" w:rsidRPr="00FA00BC" w:rsidRDefault="00FA00BC" w:rsidP="00FA00BC">
      <w:pPr>
        <w:numPr>
          <w:ilvl w:val="0"/>
          <w:numId w:val="29"/>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признавать своё право и право других на ошибки;</w:t>
      </w:r>
    </w:p>
    <w:p w:rsidR="00FA00BC" w:rsidRPr="00FA00BC" w:rsidRDefault="00FA00BC" w:rsidP="00FA00BC">
      <w:pPr>
        <w:numPr>
          <w:ilvl w:val="0"/>
          <w:numId w:val="29"/>
        </w:numPr>
        <w:spacing w:after="0" w:line="264" w:lineRule="auto"/>
        <w:jc w:val="both"/>
        <w:rPr>
          <w:rFonts w:ascii="Calibri" w:eastAsia="Calibri" w:hAnsi="Calibri" w:cs="Times New Roman"/>
        </w:rPr>
      </w:pPr>
      <w:r w:rsidRPr="00FA00BC">
        <w:rPr>
          <w:rFonts w:ascii="Times New Roman" w:eastAsia="Calibri" w:hAnsi="Times New Roman" w:cs="Times New Roman"/>
          <w:color w:val="000000"/>
          <w:sz w:val="28"/>
        </w:rPr>
        <w:t>развивать способность понимать мир с позиции другого человека.</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b/>
          <w:color w:val="000000"/>
          <w:sz w:val="28"/>
        </w:rPr>
        <w:t xml:space="preserve">ПРЕДМЕТНЫЕ РЕЗУЛЬТАТЫ </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color w:val="000000"/>
          <w:sz w:val="28"/>
        </w:rPr>
        <w:t>Требования к предметным результатам освоения курса географии на базовом уровне должны отражать:</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b/>
          <w:color w:val="000000"/>
          <w:sz w:val="28"/>
        </w:rPr>
        <w:lastRenderedPageBreak/>
        <w:t>10 КЛАСС</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color w:val="000000"/>
          <w:sz w:val="28"/>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color w:val="000000"/>
          <w:sz w:val="28"/>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color w:val="000000"/>
          <w:sz w:val="28"/>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color w:val="000000"/>
          <w:sz w:val="28"/>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color w:val="000000"/>
          <w:sz w:val="28"/>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color w:val="000000"/>
          <w:sz w:val="28"/>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color w:val="000000"/>
          <w:sz w:val="28"/>
        </w:rPr>
        <w:lastRenderedPageBreak/>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color w:val="000000"/>
          <w:sz w:val="28"/>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color w:val="000000"/>
          <w:sz w:val="28"/>
        </w:rPr>
        <w:t>формулировать и/или обосновывать выводы на основе использования географических знаний;</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color w:val="000000"/>
          <w:sz w:val="28"/>
        </w:rPr>
        <w:t>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color w:val="000000"/>
          <w:sz w:val="28"/>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color w:val="000000"/>
          <w:sz w:val="28"/>
        </w:rPr>
        <w:t xml:space="preserve">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w:t>
      </w:r>
      <w:r w:rsidRPr="00FA00BC">
        <w:rPr>
          <w:rFonts w:ascii="Times New Roman" w:eastAsia="Calibri" w:hAnsi="Times New Roman" w:cs="Times New Roman"/>
          <w:color w:val="000000"/>
          <w:sz w:val="28"/>
        </w:rPr>
        <w:lastRenderedPageBreak/>
        <w:t>видео- и фотоизображения, геоинформационные системы, адекватные решаемым задачам;</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color w:val="000000"/>
          <w:sz w:val="28"/>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color w:val="000000"/>
          <w:sz w:val="28"/>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color w:val="000000"/>
          <w:sz w:val="28"/>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color w:val="000000"/>
          <w:sz w:val="28"/>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color w:val="000000"/>
          <w:sz w:val="28"/>
        </w:rPr>
        <w:t>самостоятельно находить, отбирать и применять различные методы познания для решения практико-ориентированных задач;</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color w:val="000000"/>
          <w:sz w:val="28"/>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color w:val="000000"/>
          <w:sz w:val="28"/>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color w:val="000000"/>
          <w:sz w:val="28"/>
        </w:rPr>
        <w:t>формулировать выводы и заключения на основе анализа и интерпретации информации из различных источников;</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color w:val="000000"/>
          <w:sz w:val="28"/>
        </w:rPr>
        <w:t xml:space="preserve"> критически оценивать и интерпретировать информацию, получаемую из различных источников; </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color w:val="000000"/>
          <w:sz w:val="28"/>
        </w:rPr>
        <w:t>использовать различные источники географической информации для решения учебных и (или) практико-ориентированных задач;</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color w:val="000000"/>
          <w:sz w:val="28"/>
        </w:rPr>
        <w:t>8) сформированность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color w:val="000000"/>
          <w:sz w:val="28"/>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color w:val="000000"/>
          <w:sz w:val="28"/>
        </w:rPr>
        <w:lastRenderedPageBreak/>
        <w:t xml:space="preserve">9) сформированность умений применять географические знания для оценки разнообразных явлений и процессов: </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color w:val="000000"/>
          <w:sz w:val="28"/>
        </w:rPr>
        <w:t>оценивать географические факторы, определяющие сущность и динамику важнейших социально-экономических и геоэкологических процессов;</w:t>
      </w:r>
    </w:p>
    <w:p w:rsidR="00FA00BC" w:rsidRPr="00FA00BC" w:rsidRDefault="00FA00BC" w:rsidP="00FA00BC">
      <w:pPr>
        <w:spacing w:after="0" w:line="264" w:lineRule="auto"/>
        <w:ind w:firstLine="600"/>
        <w:jc w:val="both"/>
        <w:rPr>
          <w:rFonts w:ascii="Calibri" w:eastAsia="Calibri" w:hAnsi="Calibri" w:cs="Times New Roman"/>
        </w:rPr>
      </w:pPr>
      <w:r w:rsidRPr="00FA00BC">
        <w:rPr>
          <w:rFonts w:ascii="Times New Roman" w:eastAsia="Calibri" w:hAnsi="Times New Roman" w:cs="Times New Roman"/>
          <w:color w:val="000000"/>
          <w:sz w:val="28"/>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FA00BC" w:rsidRDefault="00FA00BC" w:rsidP="00FA00BC">
      <w:pPr>
        <w:spacing w:after="0" w:line="264" w:lineRule="auto"/>
        <w:ind w:firstLine="600"/>
        <w:jc w:val="both"/>
        <w:rPr>
          <w:rFonts w:ascii="Times New Roman" w:eastAsia="Calibri" w:hAnsi="Times New Roman" w:cs="Times New Roman"/>
          <w:color w:val="000000"/>
          <w:sz w:val="28"/>
        </w:rPr>
      </w:pPr>
      <w:r w:rsidRPr="00FA00BC">
        <w:rPr>
          <w:rFonts w:ascii="Times New Roman" w:eastAsia="Calibri" w:hAnsi="Times New Roman" w:cs="Times New Roman"/>
          <w:color w:val="000000"/>
          <w:sz w:val="28"/>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rsidR="00A51BFF" w:rsidRDefault="00A51BFF" w:rsidP="00FA00BC">
      <w:pPr>
        <w:spacing w:after="0" w:line="264" w:lineRule="auto"/>
        <w:ind w:firstLine="600"/>
        <w:jc w:val="both"/>
        <w:rPr>
          <w:rFonts w:ascii="Times New Roman" w:eastAsia="Calibri" w:hAnsi="Times New Roman" w:cs="Times New Roman"/>
          <w:color w:val="000000"/>
          <w:sz w:val="28"/>
        </w:rPr>
      </w:pPr>
    </w:p>
    <w:p w:rsidR="00A51BFF" w:rsidRPr="00A51BFF" w:rsidRDefault="00A51BFF" w:rsidP="00A51BFF">
      <w:pPr>
        <w:widowControl w:val="0"/>
        <w:spacing w:after="0" w:line="240" w:lineRule="auto"/>
        <w:ind w:firstLine="709"/>
        <w:jc w:val="both"/>
        <w:rPr>
          <w:rFonts w:ascii="Times New Roman" w:eastAsia="Arial Unicode MS" w:hAnsi="Times New Roman" w:cs="Times New Roman"/>
          <w:color w:val="000000"/>
          <w:sz w:val="28"/>
          <w:szCs w:val="28"/>
          <w:lang w:eastAsia="ru-RU" w:bidi="ru-RU"/>
        </w:rPr>
      </w:pPr>
      <w:bookmarkStart w:id="3" w:name="_Hlk175056308"/>
      <w:r w:rsidRPr="00A51BFF">
        <w:rPr>
          <w:rFonts w:ascii="Times New Roman" w:eastAsia="Arial Unicode MS" w:hAnsi="Times New Roman" w:cs="Times New Roman"/>
          <w:b/>
          <w:color w:val="000000"/>
          <w:sz w:val="28"/>
          <w:szCs w:val="28"/>
          <w:lang w:eastAsia="ru-RU" w:bidi="ru-RU"/>
        </w:rPr>
        <w:t>Примечание:</w:t>
      </w:r>
      <w:r w:rsidRPr="00A51BFF">
        <w:rPr>
          <w:rFonts w:ascii="Times New Roman" w:eastAsia="Arial Unicode MS" w:hAnsi="Times New Roman" w:cs="Times New Roman"/>
          <w:color w:val="000000"/>
          <w:sz w:val="28"/>
          <w:szCs w:val="28"/>
          <w:lang w:eastAsia="ru-RU" w:bidi="ru-RU"/>
        </w:rPr>
        <w:t xml:space="preserve"> в связи с отсутствием оборудования, все демонстрации, лабораторные работы проводятся посредством видеоопытов, фильмов.</w:t>
      </w:r>
    </w:p>
    <w:p w:rsidR="00A51BFF" w:rsidRPr="00A51BFF" w:rsidRDefault="00A51BFF" w:rsidP="00A51BFF">
      <w:pPr>
        <w:spacing w:after="160" w:line="256" w:lineRule="auto"/>
        <w:rPr>
          <w:rFonts w:ascii="Times New Roman" w:eastAsia="Calibri" w:hAnsi="Times New Roman" w:cs="Times New Roman"/>
          <w:b/>
          <w:bCs/>
          <w:sz w:val="28"/>
          <w:szCs w:val="28"/>
        </w:rPr>
      </w:pPr>
    </w:p>
    <w:bookmarkEnd w:id="3"/>
    <w:p w:rsidR="00A51BFF" w:rsidRPr="00FA00BC" w:rsidRDefault="00A51BFF" w:rsidP="00FA00BC">
      <w:pPr>
        <w:spacing w:after="0" w:line="264" w:lineRule="auto"/>
        <w:ind w:firstLine="600"/>
        <w:jc w:val="both"/>
        <w:rPr>
          <w:rFonts w:ascii="Calibri" w:eastAsia="Calibri" w:hAnsi="Calibri" w:cs="Times New Roman"/>
        </w:rPr>
      </w:pPr>
    </w:p>
    <w:p w:rsidR="000025ED" w:rsidRPr="00905A8B" w:rsidRDefault="000025ED" w:rsidP="00905A8B">
      <w:pPr>
        <w:rPr>
          <w:rFonts w:ascii="Cambria" w:eastAsia="MS Mincho" w:hAnsi="Cambria" w:cs="Times New Roman"/>
          <w:highlight w:val="yellow"/>
        </w:rPr>
        <w:sectPr w:rsidR="000025ED" w:rsidRPr="00905A8B">
          <w:pgSz w:w="11900" w:h="16840"/>
          <w:pgMar w:top="328" w:right="830" w:bottom="1440" w:left="1086" w:header="720" w:footer="720" w:gutter="0"/>
          <w:cols w:space="720" w:equalWidth="0">
            <w:col w:w="9984" w:space="0"/>
          </w:cols>
          <w:docGrid w:linePitch="360"/>
        </w:sectPr>
      </w:pPr>
    </w:p>
    <w:p w:rsidR="00DB1F5E" w:rsidRDefault="00DB1F5E" w:rsidP="00267E9A">
      <w:pPr>
        <w:autoSpaceDE w:val="0"/>
        <w:autoSpaceDN w:val="0"/>
        <w:spacing w:after="594" w:line="233" w:lineRule="auto"/>
        <w:rPr>
          <w:rFonts w:ascii="Times New Roman" w:eastAsia="Times New Roman" w:hAnsi="Times New Roman" w:cs="Times New Roman"/>
          <w:b/>
          <w:color w:val="000000"/>
          <w:w w:val="101"/>
          <w:sz w:val="28"/>
          <w:szCs w:val="28"/>
          <w:lang w:val="en-US"/>
        </w:rPr>
      </w:pPr>
      <w:r w:rsidRPr="00DB1F5E">
        <w:rPr>
          <w:noProof/>
          <w:lang w:eastAsia="ru-RU"/>
        </w:rPr>
        <w:lastRenderedPageBreak/>
        <w:drawing>
          <wp:inline distT="0" distB="0" distL="0" distR="0">
            <wp:extent cx="5943600" cy="4191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3600" cy="4191000"/>
                    </a:xfrm>
                    <a:prstGeom prst="rect">
                      <a:avLst/>
                    </a:prstGeom>
                    <a:noFill/>
                    <a:ln>
                      <a:noFill/>
                    </a:ln>
                  </pic:spPr>
                </pic:pic>
              </a:graphicData>
            </a:graphic>
          </wp:inline>
        </w:drawing>
      </w:r>
    </w:p>
    <w:p w:rsidR="00DB1F5E" w:rsidRDefault="00DB1F5E" w:rsidP="00267E9A">
      <w:pPr>
        <w:autoSpaceDE w:val="0"/>
        <w:autoSpaceDN w:val="0"/>
        <w:spacing w:after="594" w:line="233" w:lineRule="auto"/>
        <w:rPr>
          <w:rFonts w:ascii="Times New Roman" w:eastAsia="Times New Roman" w:hAnsi="Times New Roman" w:cs="Times New Roman"/>
          <w:b/>
          <w:color w:val="000000"/>
          <w:w w:val="101"/>
          <w:sz w:val="28"/>
          <w:szCs w:val="28"/>
          <w:lang w:val="en-US"/>
        </w:rPr>
      </w:pPr>
    </w:p>
    <w:p w:rsidR="00DB1F5E" w:rsidRDefault="00DB1F5E" w:rsidP="00267E9A">
      <w:pPr>
        <w:autoSpaceDE w:val="0"/>
        <w:autoSpaceDN w:val="0"/>
        <w:spacing w:after="594" w:line="233" w:lineRule="auto"/>
        <w:rPr>
          <w:rFonts w:ascii="Times New Roman" w:eastAsia="Times New Roman" w:hAnsi="Times New Roman" w:cs="Times New Roman"/>
          <w:b/>
          <w:color w:val="000000"/>
          <w:w w:val="101"/>
          <w:sz w:val="28"/>
          <w:szCs w:val="28"/>
        </w:rPr>
      </w:pPr>
    </w:p>
    <w:p w:rsidR="00DB1F5E" w:rsidRDefault="00DB1F5E" w:rsidP="00DB1F5E">
      <w:pPr>
        <w:autoSpaceDE w:val="0"/>
        <w:autoSpaceDN w:val="0"/>
        <w:spacing w:after="594" w:line="233" w:lineRule="auto"/>
        <w:jc w:val="center"/>
        <w:rPr>
          <w:rFonts w:ascii="Times New Roman" w:eastAsia="Times New Roman" w:hAnsi="Times New Roman" w:cs="Times New Roman"/>
          <w:b/>
          <w:color w:val="000000"/>
          <w:w w:val="101"/>
          <w:sz w:val="28"/>
          <w:szCs w:val="28"/>
        </w:rPr>
      </w:pPr>
    </w:p>
    <w:p w:rsidR="00DB1F5E" w:rsidRDefault="00DB1F5E" w:rsidP="00DB1F5E">
      <w:pPr>
        <w:autoSpaceDE w:val="0"/>
        <w:autoSpaceDN w:val="0"/>
        <w:spacing w:after="594" w:line="233" w:lineRule="auto"/>
        <w:jc w:val="center"/>
        <w:rPr>
          <w:rFonts w:ascii="Times New Roman" w:eastAsia="Times New Roman" w:hAnsi="Times New Roman" w:cs="Times New Roman"/>
          <w:b/>
          <w:color w:val="000000"/>
          <w:w w:val="101"/>
          <w:sz w:val="28"/>
          <w:szCs w:val="28"/>
        </w:rPr>
      </w:pPr>
    </w:p>
    <w:p w:rsidR="00DB1F5E" w:rsidRDefault="00DB1F5E" w:rsidP="00DB1F5E">
      <w:pPr>
        <w:autoSpaceDE w:val="0"/>
        <w:autoSpaceDN w:val="0"/>
        <w:spacing w:after="594" w:line="233" w:lineRule="auto"/>
        <w:jc w:val="center"/>
        <w:rPr>
          <w:rFonts w:ascii="Times New Roman" w:eastAsia="Times New Roman" w:hAnsi="Times New Roman" w:cs="Times New Roman"/>
          <w:b/>
          <w:color w:val="000000"/>
          <w:w w:val="101"/>
          <w:sz w:val="28"/>
          <w:szCs w:val="28"/>
        </w:rPr>
      </w:pPr>
    </w:p>
    <w:p w:rsidR="00DB1F5E" w:rsidRDefault="00DB1F5E" w:rsidP="00DB1F5E">
      <w:pPr>
        <w:autoSpaceDE w:val="0"/>
        <w:autoSpaceDN w:val="0"/>
        <w:spacing w:after="594" w:line="233" w:lineRule="auto"/>
        <w:jc w:val="center"/>
        <w:rPr>
          <w:rFonts w:ascii="Times New Roman" w:eastAsia="Times New Roman" w:hAnsi="Times New Roman" w:cs="Times New Roman"/>
          <w:b/>
          <w:color w:val="000000"/>
          <w:w w:val="101"/>
          <w:sz w:val="28"/>
          <w:szCs w:val="28"/>
        </w:rPr>
      </w:pPr>
    </w:p>
    <w:p w:rsidR="00DB1F5E" w:rsidRDefault="00DB1F5E" w:rsidP="00DB1F5E">
      <w:pPr>
        <w:autoSpaceDE w:val="0"/>
        <w:autoSpaceDN w:val="0"/>
        <w:spacing w:after="594" w:line="233" w:lineRule="auto"/>
        <w:jc w:val="center"/>
        <w:rPr>
          <w:rFonts w:ascii="Times New Roman" w:eastAsia="Times New Roman" w:hAnsi="Times New Roman" w:cs="Times New Roman"/>
          <w:b/>
          <w:color w:val="000000"/>
          <w:w w:val="101"/>
          <w:sz w:val="28"/>
          <w:szCs w:val="28"/>
        </w:rPr>
      </w:pPr>
    </w:p>
    <w:p w:rsidR="00DB1F5E" w:rsidRDefault="00DB1F5E" w:rsidP="00DB1F5E">
      <w:pPr>
        <w:autoSpaceDE w:val="0"/>
        <w:autoSpaceDN w:val="0"/>
        <w:spacing w:after="594" w:line="233" w:lineRule="auto"/>
        <w:jc w:val="center"/>
        <w:rPr>
          <w:rFonts w:ascii="Times New Roman" w:eastAsia="Times New Roman" w:hAnsi="Times New Roman" w:cs="Times New Roman"/>
          <w:b/>
          <w:color w:val="000000"/>
          <w:w w:val="101"/>
          <w:sz w:val="28"/>
          <w:szCs w:val="28"/>
        </w:rPr>
      </w:pPr>
    </w:p>
    <w:p w:rsidR="00DB1F5E" w:rsidRDefault="00DB1F5E" w:rsidP="000D1E0B">
      <w:pPr>
        <w:autoSpaceDE w:val="0"/>
        <w:autoSpaceDN w:val="0"/>
        <w:spacing w:after="594" w:line="233" w:lineRule="auto"/>
        <w:rPr>
          <w:rFonts w:ascii="Times New Roman" w:eastAsia="Times New Roman" w:hAnsi="Times New Roman" w:cs="Times New Roman"/>
          <w:b/>
          <w:color w:val="000000"/>
          <w:w w:val="101"/>
          <w:sz w:val="28"/>
          <w:szCs w:val="28"/>
        </w:rPr>
      </w:pPr>
    </w:p>
    <w:p w:rsidR="00DB1F5E" w:rsidRDefault="00DB1F5E" w:rsidP="00DB1F5E">
      <w:pPr>
        <w:tabs>
          <w:tab w:val="left" w:pos="900"/>
        </w:tabs>
        <w:autoSpaceDE w:val="0"/>
        <w:autoSpaceDN w:val="0"/>
        <w:spacing w:after="594" w:line="233" w:lineRule="auto"/>
        <w:rPr>
          <w:rFonts w:ascii="Times New Roman" w:eastAsia="Times New Roman" w:hAnsi="Times New Roman" w:cs="Times New Roman"/>
          <w:b/>
          <w:color w:val="000000"/>
          <w:w w:val="101"/>
          <w:sz w:val="28"/>
          <w:szCs w:val="28"/>
        </w:rPr>
      </w:pPr>
      <w:r>
        <w:rPr>
          <w:rFonts w:ascii="Times New Roman" w:eastAsia="Times New Roman" w:hAnsi="Times New Roman" w:cs="Times New Roman"/>
          <w:b/>
          <w:color w:val="000000"/>
          <w:w w:val="101"/>
          <w:sz w:val="28"/>
          <w:szCs w:val="28"/>
        </w:rPr>
        <w:lastRenderedPageBreak/>
        <w:tab/>
        <w:t>Тематическое планирование 10 класс.</w:t>
      </w:r>
    </w:p>
    <w:p w:rsidR="00DB1F5E" w:rsidRDefault="00DB1F5E" w:rsidP="000D1E0B">
      <w:pPr>
        <w:autoSpaceDE w:val="0"/>
        <w:autoSpaceDN w:val="0"/>
        <w:spacing w:after="594" w:line="233" w:lineRule="auto"/>
        <w:rPr>
          <w:rFonts w:ascii="Times New Roman" w:eastAsia="Times New Roman" w:hAnsi="Times New Roman" w:cs="Times New Roman"/>
          <w:b/>
          <w:color w:val="000000"/>
          <w:w w:val="101"/>
          <w:sz w:val="28"/>
          <w:szCs w:val="28"/>
        </w:rPr>
      </w:pPr>
    </w:p>
    <w:tbl>
      <w:tblPr>
        <w:tblpPr w:leftFromText="180" w:rightFromText="180" w:vertAnchor="text" w:horzAnchor="margin" w:tblpXSpec="center" w:tblpY="91"/>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3544"/>
        <w:gridCol w:w="1134"/>
        <w:gridCol w:w="1559"/>
        <w:gridCol w:w="2410"/>
      </w:tblGrid>
      <w:tr w:rsidR="00DB1F5E" w:rsidRPr="00751DEC" w:rsidTr="00DB1F5E">
        <w:trPr>
          <w:trHeight w:val="144"/>
        </w:trPr>
        <w:tc>
          <w:tcPr>
            <w:tcW w:w="1275" w:type="dxa"/>
            <w:vMerge w:val="restart"/>
            <w:tcMar>
              <w:top w:w="50" w:type="dxa"/>
              <w:left w:w="100" w:type="dxa"/>
            </w:tcMar>
            <w:vAlign w:val="center"/>
          </w:tcPr>
          <w:p w:rsidR="00DB1F5E" w:rsidRPr="00751DEC" w:rsidRDefault="00DB1F5E" w:rsidP="00DB1F5E">
            <w:pPr>
              <w:spacing w:after="0"/>
              <w:ind w:left="135"/>
              <w:rPr>
                <w:rFonts w:ascii="Times New Roman" w:eastAsia="Calibri" w:hAnsi="Times New Roman" w:cs="Times New Roman"/>
                <w:sz w:val="28"/>
                <w:szCs w:val="28"/>
                <w:lang w:val="en-US"/>
              </w:rPr>
            </w:pPr>
            <w:r w:rsidRPr="00751DEC">
              <w:rPr>
                <w:rFonts w:ascii="Times New Roman" w:eastAsia="Calibri" w:hAnsi="Times New Roman" w:cs="Times New Roman"/>
                <w:b/>
                <w:color w:val="000000"/>
                <w:sz w:val="28"/>
                <w:szCs w:val="28"/>
                <w:lang w:val="en-US"/>
              </w:rPr>
              <w:t xml:space="preserve">№ п/п </w:t>
            </w:r>
          </w:p>
          <w:p w:rsidR="00DB1F5E" w:rsidRPr="00751DEC" w:rsidRDefault="00DB1F5E" w:rsidP="00DB1F5E">
            <w:pPr>
              <w:spacing w:after="0"/>
              <w:ind w:left="135"/>
              <w:rPr>
                <w:rFonts w:ascii="Times New Roman" w:eastAsia="Calibri" w:hAnsi="Times New Roman" w:cs="Times New Roman"/>
                <w:sz w:val="28"/>
                <w:szCs w:val="28"/>
                <w:lang w:val="en-US"/>
              </w:rPr>
            </w:pPr>
          </w:p>
        </w:tc>
        <w:tc>
          <w:tcPr>
            <w:tcW w:w="3544" w:type="dxa"/>
            <w:vMerge w:val="restart"/>
            <w:tcMar>
              <w:top w:w="50" w:type="dxa"/>
              <w:left w:w="100" w:type="dxa"/>
            </w:tcMar>
            <w:vAlign w:val="center"/>
          </w:tcPr>
          <w:p w:rsidR="00DB1F5E" w:rsidRPr="00751DEC" w:rsidRDefault="00DB1F5E" w:rsidP="00DB1F5E">
            <w:pPr>
              <w:spacing w:after="0"/>
              <w:ind w:left="135"/>
              <w:rPr>
                <w:rFonts w:ascii="Times New Roman" w:eastAsia="Calibri" w:hAnsi="Times New Roman" w:cs="Times New Roman"/>
                <w:sz w:val="28"/>
                <w:szCs w:val="28"/>
                <w:lang w:val="en-US"/>
              </w:rPr>
            </w:pPr>
            <w:r w:rsidRPr="00751DEC">
              <w:rPr>
                <w:rFonts w:ascii="Times New Roman" w:eastAsia="Calibri" w:hAnsi="Times New Roman" w:cs="Times New Roman"/>
                <w:b/>
                <w:color w:val="000000"/>
                <w:sz w:val="28"/>
                <w:szCs w:val="28"/>
                <w:lang w:val="en-US"/>
              </w:rPr>
              <w:t xml:space="preserve">Наименование разделов и тем программы </w:t>
            </w:r>
          </w:p>
          <w:p w:rsidR="00DB1F5E" w:rsidRPr="00751DEC" w:rsidRDefault="00DB1F5E" w:rsidP="00DB1F5E">
            <w:pPr>
              <w:spacing w:after="0"/>
              <w:ind w:left="135"/>
              <w:rPr>
                <w:rFonts w:ascii="Times New Roman" w:eastAsia="Calibri" w:hAnsi="Times New Roman" w:cs="Times New Roman"/>
                <w:sz w:val="28"/>
                <w:szCs w:val="28"/>
                <w:lang w:val="en-US"/>
              </w:rPr>
            </w:pPr>
          </w:p>
        </w:tc>
        <w:tc>
          <w:tcPr>
            <w:tcW w:w="1134" w:type="dxa"/>
            <w:tcBorders>
              <w:bottom w:val="nil"/>
            </w:tcBorders>
            <w:tcMar>
              <w:top w:w="50" w:type="dxa"/>
              <w:left w:w="100" w:type="dxa"/>
            </w:tcMar>
            <w:vAlign w:val="center"/>
          </w:tcPr>
          <w:p w:rsidR="00DB1F5E" w:rsidRPr="00751DEC" w:rsidRDefault="00DB1F5E" w:rsidP="00DB1F5E">
            <w:pPr>
              <w:spacing w:after="0"/>
              <w:rPr>
                <w:rFonts w:ascii="Times New Roman" w:eastAsia="Calibri" w:hAnsi="Times New Roman" w:cs="Times New Roman"/>
                <w:sz w:val="28"/>
                <w:szCs w:val="28"/>
                <w:lang w:val="en-US"/>
              </w:rPr>
            </w:pPr>
            <w:r w:rsidRPr="00751DEC">
              <w:rPr>
                <w:rFonts w:ascii="Times New Roman" w:eastAsia="Calibri" w:hAnsi="Times New Roman" w:cs="Times New Roman"/>
                <w:b/>
                <w:color w:val="000000"/>
                <w:sz w:val="28"/>
                <w:szCs w:val="28"/>
                <w:lang w:val="en-US"/>
              </w:rPr>
              <w:t>Количество часов</w:t>
            </w:r>
          </w:p>
        </w:tc>
        <w:tc>
          <w:tcPr>
            <w:tcW w:w="1559" w:type="dxa"/>
            <w:tcBorders>
              <w:bottom w:val="nil"/>
            </w:tcBorders>
            <w:vAlign w:val="center"/>
          </w:tcPr>
          <w:p w:rsidR="00DB1F5E" w:rsidRPr="00751DEC" w:rsidRDefault="00DB1F5E" w:rsidP="00DB1F5E">
            <w:pPr>
              <w:spacing w:after="0"/>
              <w:rPr>
                <w:rFonts w:ascii="Times New Roman" w:eastAsia="Calibri" w:hAnsi="Times New Roman" w:cs="Times New Roman"/>
                <w:b/>
                <w:sz w:val="28"/>
                <w:szCs w:val="28"/>
              </w:rPr>
            </w:pPr>
            <w:r w:rsidRPr="00751DEC">
              <w:rPr>
                <w:rFonts w:ascii="Times New Roman" w:eastAsia="Calibri" w:hAnsi="Times New Roman" w:cs="Times New Roman"/>
                <w:b/>
                <w:sz w:val="28"/>
                <w:szCs w:val="28"/>
              </w:rPr>
              <w:t>Основное направление из ПВ</w:t>
            </w:r>
          </w:p>
        </w:tc>
        <w:tc>
          <w:tcPr>
            <w:tcW w:w="2410" w:type="dxa"/>
            <w:vMerge w:val="restart"/>
            <w:tcMar>
              <w:top w:w="50" w:type="dxa"/>
              <w:left w:w="100" w:type="dxa"/>
            </w:tcMar>
            <w:vAlign w:val="center"/>
          </w:tcPr>
          <w:p w:rsidR="00DB1F5E" w:rsidRPr="00751DEC" w:rsidRDefault="00DB1F5E" w:rsidP="00DB1F5E">
            <w:pPr>
              <w:spacing w:after="0"/>
              <w:ind w:left="135"/>
              <w:rPr>
                <w:rFonts w:ascii="Times New Roman" w:eastAsia="Calibri" w:hAnsi="Times New Roman" w:cs="Times New Roman"/>
                <w:sz w:val="28"/>
                <w:szCs w:val="28"/>
                <w:lang w:val="en-US"/>
              </w:rPr>
            </w:pPr>
            <w:r w:rsidRPr="00751DEC">
              <w:rPr>
                <w:rFonts w:ascii="Times New Roman" w:eastAsia="Calibri" w:hAnsi="Times New Roman" w:cs="Times New Roman"/>
                <w:b/>
                <w:color w:val="000000"/>
                <w:sz w:val="28"/>
                <w:szCs w:val="28"/>
                <w:lang w:val="en-US"/>
              </w:rPr>
              <w:t xml:space="preserve">Электронные (цифровые) образовательные ресурсы </w:t>
            </w:r>
          </w:p>
          <w:p w:rsidR="00DB1F5E" w:rsidRPr="00751DEC" w:rsidRDefault="00DB1F5E" w:rsidP="00DB1F5E">
            <w:pPr>
              <w:spacing w:after="0"/>
              <w:ind w:left="135"/>
              <w:rPr>
                <w:rFonts w:ascii="Times New Roman" w:eastAsia="Calibri" w:hAnsi="Times New Roman" w:cs="Times New Roman"/>
                <w:sz w:val="28"/>
                <w:szCs w:val="28"/>
                <w:lang w:val="en-US"/>
              </w:rPr>
            </w:pPr>
          </w:p>
        </w:tc>
      </w:tr>
      <w:tr w:rsidR="00DB1F5E" w:rsidRPr="00751DEC" w:rsidTr="00DB1F5E">
        <w:trPr>
          <w:trHeight w:val="144"/>
        </w:trPr>
        <w:tc>
          <w:tcPr>
            <w:tcW w:w="1275" w:type="dxa"/>
            <w:vMerge/>
            <w:tcBorders>
              <w:top w:val="nil"/>
            </w:tcBorders>
            <w:tcMar>
              <w:top w:w="50" w:type="dxa"/>
              <w:left w:w="100" w:type="dxa"/>
            </w:tcMar>
          </w:tcPr>
          <w:p w:rsidR="00DB1F5E" w:rsidRPr="00751DEC" w:rsidRDefault="00DB1F5E" w:rsidP="00DB1F5E">
            <w:pPr>
              <w:rPr>
                <w:rFonts w:ascii="Times New Roman" w:eastAsia="Calibri" w:hAnsi="Times New Roman" w:cs="Times New Roman"/>
                <w:sz w:val="28"/>
                <w:szCs w:val="28"/>
                <w:lang w:val="en-US"/>
              </w:rPr>
            </w:pPr>
          </w:p>
        </w:tc>
        <w:tc>
          <w:tcPr>
            <w:tcW w:w="3544" w:type="dxa"/>
            <w:vMerge/>
            <w:tcBorders>
              <w:top w:val="nil"/>
            </w:tcBorders>
            <w:tcMar>
              <w:top w:w="50" w:type="dxa"/>
              <w:left w:w="100" w:type="dxa"/>
            </w:tcMar>
          </w:tcPr>
          <w:p w:rsidR="00DB1F5E" w:rsidRPr="00751DEC" w:rsidRDefault="00DB1F5E" w:rsidP="00DB1F5E">
            <w:pPr>
              <w:rPr>
                <w:rFonts w:ascii="Times New Roman" w:eastAsia="Calibri" w:hAnsi="Times New Roman" w:cs="Times New Roman"/>
                <w:sz w:val="28"/>
                <w:szCs w:val="28"/>
                <w:lang w:val="en-US"/>
              </w:rPr>
            </w:pPr>
          </w:p>
        </w:tc>
        <w:tc>
          <w:tcPr>
            <w:tcW w:w="1134" w:type="dxa"/>
            <w:tcBorders>
              <w:top w:val="nil"/>
            </w:tcBorders>
            <w:tcMar>
              <w:top w:w="50" w:type="dxa"/>
              <w:left w:w="100" w:type="dxa"/>
            </w:tcMar>
            <w:vAlign w:val="center"/>
          </w:tcPr>
          <w:p w:rsidR="00DB1F5E" w:rsidRPr="00751DEC" w:rsidRDefault="00DB1F5E" w:rsidP="00DB1F5E">
            <w:pPr>
              <w:spacing w:after="0"/>
              <w:ind w:left="135"/>
              <w:rPr>
                <w:rFonts w:ascii="Times New Roman" w:eastAsia="Calibri" w:hAnsi="Times New Roman" w:cs="Times New Roman"/>
                <w:sz w:val="28"/>
                <w:szCs w:val="28"/>
              </w:rPr>
            </w:pPr>
          </w:p>
          <w:p w:rsidR="00DB1F5E" w:rsidRPr="00751DEC" w:rsidRDefault="00DB1F5E" w:rsidP="00DB1F5E">
            <w:pPr>
              <w:spacing w:after="0"/>
              <w:ind w:left="135"/>
              <w:rPr>
                <w:rFonts w:ascii="Times New Roman" w:eastAsia="Calibri" w:hAnsi="Times New Roman" w:cs="Times New Roman"/>
                <w:sz w:val="28"/>
                <w:szCs w:val="28"/>
              </w:rPr>
            </w:pPr>
          </w:p>
        </w:tc>
        <w:tc>
          <w:tcPr>
            <w:tcW w:w="1559" w:type="dxa"/>
            <w:tcBorders>
              <w:top w:val="nil"/>
            </w:tcBorders>
            <w:vAlign w:val="center"/>
          </w:tcPr>
          <w:p w:rsidR="00DB1F5E" w:rsidRPr="00751DEC" w:rsidRDefault="00DB1F5E" w:rsidP="00DB1F5E">
            <w:pPr>
              <w:spacing w:after="0"/>
              <w:ind w:left="135"/>
              <w:rPr>
                <w:rFonts w:ascii="Times New Roman" w:eastAsia="Calibri" w:hAnsi="Times New Roman" w:cs="Times New Roman"/>
                <w:sz w:val="28"/>
                <w:szCs w:val="28"/>
              </w:rPr>
            </w:pPr>
          </w:p>
        </w:tc>
        <w:tc>
          <w:tcPr>
            <w:tcW w:w="2410" w:type="dxa"/>
            <w:vMerge/>
            <w:tcBorders>
              <w:top w:val="nil"/>
            </w:tcBorders>
            <w:tcMar>
              <w:top w:w="50" w:type="dxa"/>
              <w:left w:w="100" w:type="dxa"/>
            </w:tcMar>
          </w:tcPr>
          <w:p w:rsidR="00DB1F5E" w:rsidRPr="00751DEC" w:rsidRDefault="00DB1F5E" w:rsidP="00DB1F5E">
            <w:pPr>
              <w:rPr>
                <w:rFonts w:ascii="Times New Roman" w:eastAsia="Calibri" w:hAnsi="Times New Roman" w:cs="Times New Roman"/>
                <w:sz w:val="28"/>
                <w:szCs w:val="28"/>
              </w:rPr>
            </w:pPr>
          </w:p>
        </w:tc>
      </w:tr>
      <w:tr w:rsidR="00DB1F5E" w:rsidRPr="00751DEC" w:rsidTr="00DB1F5E">
        <w:trPr>
          <w:trHeight w:val="144"/>
        </w:trPr>
        <w:tc>
          <w:tcPr>
            <w:tcW w:w="1275" w:type="dxa"/>
            <w:tcMar>
              <w:top w:w="50" w:type="dxa"/>
              <w:left w:w="100" w:type="dxa"/>
            </w:tcMar>
            <w:vAlign w:val="center"/>
          </w:tcPr>
          <w:p w:rsidR="00DB1F5E" w:rsidRPr="00751DEC" w:rsidRDefault="00DB1F5E" w:rsidP="00DB1F5E">
            <w:pPr>
              <w:spacing w:after="0"/>
              <w:rPr>
                <w:rFonts w:ascii="Times New Roman" w:eastAsia="Calibri" w:hAnsi="Times New Roman" w:cs="Times New Roman"/>
                <w:sz w:val="28"/>
                <w:szCs w:val="28"/>
                <w:lang w:val="en-US"/>
              </w:rPr>
            </w:pPr>
            <w:r w:rsidRPr="00751DEC">
              <w:rPr>
                <w:rFonts w:ascii="Times New Roman" w:eastAsia="Calibri" w:hAnsi="Times New Roman" w:cs="Times New Roman"/>
                <w:color w:val="000000"/>
                <w:sz w:val="28"/>
                <w:szCs w:val="28"/>
                <w:lang w:val="en-US"/>
              </w:rPr>
              <w:t>1</w:t>
            </w:r>
          </w:p>
        </w:tc>
        <w:tc>
          <w:tcPr>
            <w:tcW w:w="3544" w:type="dxa"/>
            <w:tcMar>
              <w:top w:w="50" w:type="dxa"/>
              <w:left w:w="100" w:type="dxa"/>
            </w:tcMar>
            <w:vAlign w:val="center"/>
          </w:tcPr>
          <w:p w:rsidR="00DB1F5E" w:rsidRPr="00751DEC" w:rsidRDefault="00CF6E2C" w:rsidP="00DB1F5E">
            <w:pPr>
              <w:spacing w:after="0"/>
              <w:ind w:left="135"/>
              <w:rPr>
                <w:rFonts w:ascii="Times New Roman" w:eastAsia="Calibri" w:hAnsi="Times New Roman" w:cs="Times New Roman"/>
                <w:color w:val="000000"/>
                <w:sz w:val="28"/>
                <w:szCs w:val="28"/>
              </w:rPr>
            </w:pPr>
            <w:r>
              <w:rPr>
                <w:rFonts w:ascii="Times New Roman" w:hAnsi="Times New Roman" w:cs="Times New Roman"/>
                <w:sz w:val="28"/>
                <w:szCs w:val="28"/>
              </w:rPr>
              <w:t>География как наука</w:t>
            </w:r>
            <w:r w:rsidR="00DB1F5E" w:rsidRPr="00751DEC">
              <w:rPr>
                <w:rFonts w:ascii="Times New Roman" w:hAnsi="Times New Roman" w:cs="Times New Roman"/>
                <w:sz w:val="28"/>
                <w:szCs w:val="28"/>
              </w:rPr>
              <w:t xml:space="preserve"> </w:t>
            </w:r>
          </w:p>
          <w:p w:rsidR="00DB1F5E" w:rsidRPr="00751DEC" w:rsidRDefault="00DB1F5E" w:rsidP="00DB1F5E">
            <w:pPr>
              <w:spacing w:after="0"/>
              <w:ind w:left="135"/>
              <w:rPr>
                <w:rFonts w:ascii="Times New Roman" w:eastAsia="Calibri" w:hAnsi="Times New Roman" w:cs="Times New Roman"/>
                <w:sz w:val="28"/>
                <w:szCs w:val="28"/>
              </w:rPr>
            </w:pPr>
          </w:p>
        </w:tc>
        <w:tc>
          <w:tcPr>
            <w:tcW w:w="1134" w:type="dxa"/>
            <w:tcMar>
              <w:top w:w="50" w:type="dxa"/>
              <w:left w:w="100" w:type="dxa"/>
            </w:tcMar>
            <w:vAlign w:val="center"/>
          </w:tcPr>
          <w:p w:rsidR="00DB1F5E" w:rsidRPr="00CF6E2C" w:rsidRDefault="00DB1F5E" w:rsidP="00DB1F5E">
            <w:pPr>
              <w:spacing w:after="0"/>
              <w:ind w:left="135"/>
              <w:jc w:val="center"/>
              <w:rPr>
                <w:rFonts w:ascii="Times New Roman" w:eastAsia="Calibri" w:hAnsi="Times New Roman" w:cs="Times New Roman"/>
                <w:sz w:val="28"/>
                <w:szCs w:val="28"/>
              </w:rPr>
            </w:pPr>
            <w:r w:rsidRPr="00751DEC">
              <w:rPr>
                <w:rFonts w:ascii="Times New Roman" w:eastAsia="Calibri" w:hAnsi="Times New Roman" w:cs="Times New Roman"/>
                <w:color w:val="000000"/>
                <w:sz w:val="28"/>
                <w:szCs w:val="28"/>
              </w:rPr>
              <w:t xml:space="preserve"> </w:t>
            </w:r>
            <w:r w:rsidR="00CF6E2C">
              <w:rPr>
                <w:rFonts w:ascii="Times New Roman" w:eastAsia="Calibri" w:hAnsi="Times New Roman" w:cs="Times New Roman"/>
                <w:color w:val="000000"/>
                <w:sz w:val="28"/>
                <w:szCs w:val="28"/>
              </w:rPr>
              <w:t>2</w:t>
            </w:r>
          </w:p>
        </w:tc>
        <w:tc>
          <w:tcPr>
            <w:tcW w:w="1559" w:type="dxa"/>
            <w:tcMar>
              <w:top w:w="50" w:type="dxa"/>
              <w:left w:w="100" w:type="dxa"/>
            </w:tcMar>
            <w:vAlign w:val="center"/>
          </w:tcPr>
          <w:p w:rsidR="00DB1F5E" w:rsidRPr="00751DEC" w:rsidRDefault="00DB1F5E" w:rsidP="00DB1F5E">
            <w:pPr>
              <w:spacing w:after="0"/>
              <w:ind w:left="135"/>
              <w:jc w:val="center"/>
              <w:rPr>
                <w:rFonts w:ascii="Times New Roman" w:eastAsia="Calibri" w:hAnsi="Times New Roman" w:cs="Times New Roman"/>
                <w:sz w:val="28"/>
                <w:szCs w:val="28"/>
              </w:rPr>
            </w:pPr>
            <w:r w:rsidRPr="00751DEC">
              <w:rPr>
                <w:rFonts w:ascii="Times New Roman" w:eastAsia="Calibri" w:hAnsi="Times New Roman" w:cs="Times New Roman"/>
                <w:sz w:val="28"/>
                <w:szCs w:val="28"/>
              </w:rPr>
              <w:t>1,2,</w:t>
            </w:r>
            <w:r w:rsidR="009A21C7">
              <w:rPr>
                <w:rFonts w:ascii="Times New Roman" w:eastAsia="Calibri" w:hAnsi="Times New Roman" w:cs="Times New Roman"/>
                <w:sz w:val="28"/>
                <w:szCs w:val="28"/>
              </w:rPr>
              <w:t>7,</w:t>
            </w:r>
            <w:r w:rsidRPr="00751DEC">
              <w:rPr>
                <w:rFonts w:ascii="Times New Roman" w:eastAsia="Calibri" w:hAnsi="Times New Roman" w:cs="Times New Roman"/>
                <w:sz w:val="28"/>
                <w:szCs w:val="28"/>
              </w:rPr>
              <w:t>8</w:t>
            </w:r>
          </w:p>
        </w:tc>
        <w:tc>
          <w:tcPr>
            <w:tcW w:w="2410" w:type="dxa"/>
            <w:tcMar>
              <w:top w:w="50" w:type="dxa"/>
              <w:left w:w="100" w:type="dxa"/>
            </w:tcMar>
            <w:vAlign w:val="center"/>
          </w:tcPr>
          <w:p w:rsidR="00DB1F5E" w:rsidRPr="00751DEC" w:rsidRDefault="00DB1F5E" w:rsidP="00DB1F5E">
            <w:pPr>
              <w:rPr>
                <w:rFonts w:ascii="Times New Roman" w:eastAsia="Calibri" w:hAnsi="Times New Roman" w:cs="Times New Roman"/>
                <w:sz w:val="28"/>
                <w:szCs w:val="28"/>
              </w:rPr>
            </w:pPr>
          </w:p>
          <w:p w:rsidR="00DB1F5E" w:rsidRPr="00751DEC" w:rsidRDefault="00B84E61" w:rsidP="00DB1F5E">
            <w:pPr>
              <w:rPr>
                <w:rFonts w:ascii="Times New Roman" w:eastAsia="Calibri" w:hAnsi="Times New Roman" w:cs="Times New Roman"/>
                <w:color w:val="222A35"/>
                <w:sz w:val="28"/>
                <w:szCs w:val="28"/>
              </w:rPr>
            </w:pPr>
            <w:hyperlink r:id="rId7" w:history="1">
              <w:r w:rsidR="00DB1F5E" w:rsidRPr="00751DEC">
                <w:rPr>
                  <w:rFonts w:ascii="Times New Roman" w:eastAsia="Calibri" w:hAnsi="Times New Roman" w:cs="Times New Roman"/>
                  <w:color w:val="222A35"/>
                  <w:sz w:val="28"/>
                  <w:szCs w:val="28"/>
                  <w:u w:val="single"/>
                  <w:lang w:val="en-US"/>
                </w:rPr>
                <w:t>http</w:t>
              </w:r>
              <w:r w:rsidR="00DB1F5E" w:rsidRPr="00751DEC">
                <w:rPr>
                  <w:rFonts w:ascii="Times New Roman" w:eastAsia="Calibri" w:hAnsi="Times New Roman" w:cs="Times New Roman"/>
                  <w:color w:val="222A35"/>
                  <w:sz w:val="28"/>
                  <w:szCs w:val="28"/>
                  <w:u w:val="single"/>
                </w:rPr>
                <w:t>://</w:t>
              </w:r>
              <w:r w:rsidR="00DB1F5E" w:rsidRPr="00751DEC">
                <w:rPr>
                  <w:rFonts w:ascii="Times New Roman" w:eastAsia="Calibri" w:hAnsi="Times New Roman" w:cs="Times New Roman"/>
                  <w:color w:val="222A35"/>
                  <w:sz w:val="28"/>
                  <w:szCs w:val="28"/>
                  <w:u w:val="single"/>
                  <w:lang w:val="en-US"/>
                </w:rPr>
                <w:t>www</w:t>
              </w:r>
              <w:r w:rsidR="00DB1F5E" w:rsidRPr="00751DEC">
                <w:rPr>
                  <w:rFonts w:ascii="Times New Roman" w:eastAsia="Calibri" w:hAnsi="Times New Roman" w:cs="Times New Roman"/>
                  <w:color w:val="222A35"/>
                  <w:sz w:val="28"/>
                  <w:szCs w:val="28"/>
                  <w:u w:val="single"/>
                </w:rPr>
                <w:t>.</w:t>
              </w:r>
              <w:r w:rsidR="00DB1F5E" w:rsidRPr="00751DEC">
                <w:rPr>
                  <w:rFonts w:ascii="Times New Roman" w:eastAsia="Calibri" w:hAnsi="Times New Roman" w:cs="Times New Roman"/>
                  <w:color w:val="222A35"/>
                  <w:sz w:val="28"/>
                  <w:szCs w:val="28"/>
                  <w:u w:val="single"/>
                  <w:lang w:val="en-US"/>
                </w:rPr>
                <w:t>geoman</w:t>
              </w:r>
              <w:r w:rsidR="00DB1F5E" w:rsidRPr="00751DEC">
                <w:rPr>
                  <w:rFonts w:ascii="Times New Roman" w:eastAsia="Calibri" w:hAnsi="Times New Roman" w:cs="Times New Roman"/>
                  <w:color w:val="222A35"/>
                  <w:sz w:val="28"/>
                  <w:szCs w:val="28"/>
                  <w:u w:val="single"/>
                </w:rPr>
                <w:t>.</w:t>
              </w:r>
              <w:r w:rsidR="00DB1F5E" w:rsidRPr="00751DEC">
                <w:rPr>
                  <w:rFonts w:ascii="Times New Roman" w:eastAsia="Calibri" w:hAnsi="Times New Roman" w:cs="Times New Roman"/>
                  <w:color w:val="222A35"/>
                  <w:sz w:val="28"/>
                  <w:szCs w:val="28"/>
                  <w:u w:val="single"/>
                  <w:lang w:val="en-US"/>
                </w:rPr>
                <w:t>ru</w:t>
              </w:r>
            </w:hyperlink>
            <w:r w:rsidR="00DB1F5E" w:rsidRPr="00751DEC">
              <w:rPr>
                <w:rFonts w:ascii="Times New Roman" w:eastAsia="Calibri" w:hAnsi="Times New Roman" w:cs="Times New Roman"/>
                <w:color w:val="222A35"/>
                <w:sz w:val="28"/>
                <w:szCs w:val="28"/>
              </w:rPr>
              <w:t xml:space="preserve"> –</w:t>
            </w:r>
          </w:p>
          <w:p w:rsidR="00DB1F5E" w:rsidRPr="00751DEC" w:rsidRDefault="00B84E61" w:rsidP="00DB1F5E">
            <w:pPr>
              <w:rPr>
                <w:rFonts w:ascii="Times New Roman" w:eastAsia="Calibri" w:hAnsi="Times New Roman" w:cs="Times New Roman"/>
                <w:color w:val="222A35"/>
                <w:sz w:val="28"/>
                <w:szCs w:val="28"/>
              </w:rPr>
            </w:pPr>
            <w:hyperlink r:id="rId8" w:history="1">
              <w:r w:rsidR="00DB1F5E" w:rsidRPr="00751DEC">
                <w:rPr>
                  <w:rFonts w:ascii="Times New Roman" w:eastAsia="Calibri" w:hAnsi="Times New Roman" w:cs="Times New Roman"/>
                  <w:color w:val="222A35"/>
                  <w:sz w:val="28"/>
                  <w:szCs w:val="28"/>
                  <w:u w:val="single"/>
                  <w:lang w:val="en-US"/>
                </w:rPr>
                <w:t>http</w:t>
              </w:r>
              <w:r w:rsidR="00DB1F5E" w:rsidRPr="00751DEC">
                <w:rPr>
                  <w:rFonts w:ascii="Times New Roman" w:eastAsia="Calibri" w:hAnsi="Times New Roman" w:cs="Times New Roman"/>
                  <w:color w:val="222A35"/>
                  <w:sz w:val="28"/>
                  <w:szCs w:val="28"/>
                  <w:u w:val="single"/>
                </w:rPr>
                <w:t>://</w:t>
              </w:r>
              <w:r w:rsidR="00DB1F5E" w:rsidRPr="00751DEC">
                <w:rPr>
                  <w:rFonts w:ascii="Times New Roman" w:eastAsia="Calibri" w:hAnsi="Times New Roman" w:cs="Times New Roman"/>
                  <w:color w:val="222A35"/>
                  <w:sz w:val="28"/>
                  <w:szCs w:val="28"/>
                  <w:u w:val="single"/>
                  <w:lang w:val="en-US"/>
                </w:rPr>
                <w:t>pedsovet</w:t>
              </w:r>
              <w:r w:rsidR="00DB1F5E" w:rsidRPr="00751DEC">
                <w:rPr>
                  <w:rFonts w:ascii="Times New Roman" w:eastAsia="Calibri" w:hAnsi="Times New Roman" w:cs="Times New Roman"/>
                  <w:color w:val="222A35"/>
                  <w:sz w:val="28"/>
                  <w:szCs w:val="28"/>
                  <w:u w:val="single"/>
                </w:rPr>
                <w:t>.</w:t>
              </w:r>
              <w:r w:rsidR="00DB1F5E" w:rsidRPr="00751DEC">
                <w:rPr>
                  <w:rFonts w:ascii="Times New Roman" w:eastAsia="Calibri" w:hAnsi="Times New Roman" w:cs="Times New Roman"/>
                  <w:color w:val="222A35"/>
                  <w:sz w:val="28"/>
                  <w:szCs w:val="28"/>
                  <w:u w:val="single"/>
                  <w:lang w:val="en-US"/>
                </w:rPr>
                <w:t>org</w:t>
              </w:r>
              <w:r w:rsidR="00DB1F5E" w:rsidRPr="00751DEC">
                <w:rPr>
                  <w:rFonts w:ascii="Times New Roman" w:eastAsia="Calibri" w:hAnsi="Times New Roman" w:cs="Times New Roman"/>
                  <w:color w:val="222A35"/>
                  <w:sz w:val="28"/>
                  <w:szCs w:val="28"/>
                  <w:u w:val="single"/>
                </w:rPr>
                <w:t>/</w:t>
              </w:r>
            </w:hyperlink>
          </w:p>
          <w:p w:rsidR="00DB1F5E" w:rsidRPr="00751DEC" w:rsidRDefault="00B84E61" w:rsidP="00DB1F5E">
            <w:pPr>
              <w:rPr>
                <w:rFonts w:ascii="Times New Roman" w:eastAsia="Calibri" w:hAnsi="Times New Roman" w:cs="Times New Roman"/>
                <w:sz w:val="28"/>
                <w:szCs w:val="28"/>
              </w:rPr>
            </w:pPr>
            <w:hyperlink r:id="rId9" w:history="1">
              <w:r w:rsidR="00DB1F5E" w:rsidRPr="00751DEC">
                <w:rPr>
                  <w:rFonts w:ascii="Times New Roman" w:eastAsia="Calibri" w:hAnsi="Times New Roman" w:cs="Times New Roman"/>
                  <w:color w:val="222A35"/>
                  <w:sz w:val="28"/>
                  <w:szCs w:val="28"/>
                  <w:u w:val="single"/>
                  <w:lang w:val="en-US"/>
                </w:rPr>
                <w:t>http</w:t>
              </w:r>
              <w:r w:rsidR="00DB1F5E" w:rsidRPr="00751DEC">
                <w:rPr>
                  <w:rFonts w:ascii="Times New Roman" w:eastAsia="Calibri" w:hAnsi="Times New Roman" w:cs="Times New Roman"/>
                  <w:color w:val="222A35"/>
                  <w:sz w:val="28"/>
                  <w:szCs w:val="28"/>
                  <w:u w:val="single"/>
                </w:rPr>
                <w:t>://</w:t>
              </w:r>
              <w:r w:rsidR="00DB1F5E" w:rsidRPr="00751DEC">
                <w:rPr>
                  <w:rFonts w:ascii="Times New Roman" w:eastAsia="Calibri" w:hAnsi="Times New Roman" w:cs="Times New Roman"/>
                  <w:color w:val="222A35"/>
                  <w:sz w:val="28"/>
                  <w:szCs w:val="28"/>
                  <w:u w:val="single"/>
                  <w:lang w:val="en-US"/>
                </w:rPr>
                <w:t>www</w:t>
              </w:r>
              <w:r w:rsidR="00DB1F5E" w:rsidRPr="00751DEC">
                <w:rPr>
                  <w:rFonts w:ascii="Times New Roman" w:eastAsia="Calibri" w:hAnsi="Times New Roman" w:cs="Times New Roman"/>
                  <w:color w:val="222A35"/>
                  <w:sz w:val="28"/>
                  <w:szCs w:val="28"/>
                  <w:u w:val="single"/>
                </w:rPr>
                <w:t>.</w:t>
              </w:r>
              <w:r w:rsidR="00DB1F5E" w:rsidRPr="00751DEC">
                <w:rPr>
                  <w:rFonts w:ascii="Times New Roman" w:eastAsia="Calibri" w:hAnsi="Times New Roman" w:cs="Times New Roman"/>
                  <w:color w:val="222A35"/>
                  <w:sz w:val="28"/>
                  <w:szCs w:val="28"/>
                  <w:u w:val="single"/>
                  <w:lang w:val="en-US"/>
                </w:rPr>
                <w:t>mirkart</w:t>
              </w:r>
              <w:r w:rsidR="00DB1F5E" w:rsidRPr="00751DEC">
                <w:rPr>
                  <w:rFonts w:ascii="Times New Roman" w:eastAsia="Calibri" w:hAnsi="Times New Roman" w:cs="Times New Roman"/>
                  <w:color w:val="222A35"/>
                  <w:sz w:val="28"/>
                  <w:szCs w:val="28"/>
                  <w:u w:val="single"/>
                </w:rPr>
                <w:t>.</w:t>
              </w:r>
              <w:r w:rsidR="00DB1F5E" w:rsidRPr="00751DEC">
                <w:rPr>
                  <w:rFonts w:ascii="Times New Roman" w:eastAsia="Calibri" w:hAnsi="Times New Roman" w:cs="Times New Roman"/>
                  <w:color w:val="222A35"/>
                  <w:sz w:val="28"/>
                  <w:szCs w:val="28"/>
                  <w:u w:val="single"/>
                  <w:lang w:val="en-US"/>
                </w:rPr>
                <w:t>ru</w:t>
              </w:r>
              <w:r w:rsidR="00DB1F5E" w:rsidRPr="00751DEC">
                <w:rPr>
                  <w:rFonts w:ascii="Times New Roman" w:eastAsia="Calibri" w:hAnsi="Times New Roman" w:cs="Times New Roman"/>
                  <w:color w:val="222A35"/>
                  <w:sz w:val="28"/>
                  <w:szCs w:val="28"/>
                  <w:u w:val="single"/>
                </w:rPr>
                <w:t>-</w:t>
              </w:r>
            </w:hyperlink>
            <w:r w:rsidR="00DB1F5E" w:rsidRPr="00751DEC">
              <w:rPr>
                <w:rFonts w:ascii="Times New Roman" w:eastAsia="Calibri" w:hAnsi="Times New Roman" w:cs="Times New Roman"/>
                <w:sz w:val="28"/>
                <w:szCs w:val="28"/>
              </w:rPr>
              <w:t xml:space="preserve"> мир карт: интерактивные карты стран мир</w:t>
            </w:r>
          </w:p>
          <w:p w:rsidR="00DB1F5E" w:rsidRPr="00751DEC" w:rsidRDefault="00DB1F5E" w:rsidP="00DB1F5E">
            <w:pPr>
              <w:spacing w:after="0"/>
              <w:rPr>
                <w:rFonts w:ascii="Times New Roman" w:eastAsia="Calibri" w:hAnsi="Times New Roman" w:cs="Times New Roman"/>
                <w:sz w:val="28"/>
                <w:szCs w:val="28"/>
              </w:rPr>
            </w:pPr>
          </w:p>
        </w:tc>
      </w:tr>
      <w:tr w:rsidR="00DB1F5E" w:rsidRPr="00751DEC" w:rsidTr="00DB1F5E">
        <w:trPr>
          <w:trHeight w:val="144"/>
        </w:trPr>
        <w:tc>
          <w:tcPr>
            <w:tcW w:w="1275" w:type="dxa"/>
            <w:tcMar>
              <w:top w:w="50" w:type="dxa"/>
              <w:left w:w="100" w:type="dxa"/>
            </w:tcMar>
            <w:vAlign w:val="center"/>
          </w:tcPr>
          <w:p w:rsidR="00DB1F5E" w:rsidRPr="00751DEC" w:rsidRDefault="00DB1F5E" w:rsidP="00DB1F5E">
            <w:pPr>
              <w:spacing w:after="0"/>
              <w:rPr>
                <w:rFonts w:ascii="Times New Roman" w:eastAsia="Calibri" w:hAnsi="Times New Roman" w:cs="Times New Roman"/>
                <w:sz w:val="28"/>
                <w:szCs w:val="28"/>
              </w:rPr>
            </w:pPr>
            <w:r w:rsidRPr="00751DEC">
              <w:rPr>
                <w:rFonts w:ascii="Times New Roman" w:eastAsia="Calibri" w:hAnsi="Times New Roman" w:cs="Times New Roman"/>
                <w:color w:val="000000"/>
                <w:sz w:val="28"/>
                <w:szCs w:val="28"/>
                <w:lang w:val="en-US"/>
              </w:rPr>
              <w:t>2</w:t>
            </w:r>
          </w:p>
        </w:tc>
        <w:tc>
          <w:tcPr>
            <w:tcW w:w="3544" w:type="dxa"/>
            <w:tcMar>
              <w:top w:w="50" w:type="dxa"/>
              <w:left w:w="100" w:type="dxa"/>
            </w:tcMar>
            <w:vAlign w:val="center"/>
          </w:tcPr>
          <w:p w:rsidR="00DB1F5E" w:rsidRPr="00751DEC" w:rsidRDefault="00CF6E2C" w:rsidP="00DB1F5E">
            <w:pPr>
              <w:spacing w:after="0"/>
              <w:rPr>
                <w:rFonts w:ascii="Times New Roman" w:eastAsia="Calibri" w:hAnsi="Times New Roman" w:cs="Times New Roman"/>
                <w:sz w:val="28"/>
                <w:szCs w:val="28"/>
                <w:lang w:val="en-US"/>
              </w:rPr>
            </w:pPr>
            <w:r>
              <w:rPr>
                <w:rFonts w:ascii="Times New Roman" w:hAnsi="Times New Roman" w:cs="Times New Roman"/>
                <w:sz w:val="28"/>
                <w:szCs w:val="28"/>
              </w:rPr>
              <w:t>Природопользование и геоэкология</w:t>
            </w:r>
          </w:p>
        </w:tc>
        <w:tc>
          <w:tcPr>
            <w:tcW w:w="1134" w:type="dxa"/>
            <w:tcMar>
              <w:top w:w="50" w:type="dxa"/>
              <w:left w:w="100" w:type="dxa"/>
            </w:tcMar>
            <w:vAlign w:val="center"/>
          </w:tcPr>
          <w:p w:rsidR="00DB1F5E" w:rsidRPr="00751DEC" w:rsidRDefault="00DB1F5E" w:rsidP="00DB1F5E">
            <w:pPr>
              <w:spacing w:after="0"/>
              <w:ind w:left="135"/>
              <w:jc w:val="center"/>
              <w:rPr>
                <w:rFonts w:ascii="Times New Roman" w:eastAsia="Calibri" w:hAnsi="Times New Roman" w:cs="Times New Roman"/>
                <w:sz w:val="28"/>
                <w:szCs w:val="28"/>
                <w:lang w:val="en-US"/>
              </w:rPr>
            </w:pPr>
            <w:r w:rsidRPr="00751DEC">
              <w:rPr>
                <w:rFonts w:ascii="Times New Roman" w:eastAsia="Calibri" w:hAnsi="Times New Roman" w:cs="Times New Roman"/>
                <w:color w:val="000000"/>
                <w:sz w:val="28"/>
                <w:szCs w:val="28"/>
                <w:lang w:val="en-US"/>
              </w:rPr>
              <w:t xml:space="preserve"> </w:t>
            </w:r>
            <w:r w:rsidR="00CF6E2C">
              <w:rPr>
                <w:rFonts w:ascii="Times New Roman" w:eastAsia="Calibri" w:hAnsi="Times New Roman" w:cs="Times New Roman"/>
                <w:color w:val="000000"/>
                <w:sz w:val="28"/>
                <w:szCs w:val="28"/>
              </w:rPr>
              <w:t>8</w:t>
            </w:r>
          </w:p>
        </w:tc>
        <w:tc>
          <w:tcPr>
            <w:tcW w:w="1559" w:type="dxa"/>
            <w:tcMar>
              <w:top w:w="50" w:type="dxa"/>
              <w:left w:w="100" w:type="dxa"/>
            </w:tcMar>
            <w:vAlign w:val="center"/>
          </w:tcPr>
          <w:p w:rsidR="00DB1F5E" w:rsidRPr="00751DEC" w:rsidRDefault="00DB1F5E" w:rsidP="00DB1F5E">
            <w:pPr>
              <w:spacing w:after="0"/>
              <w:ind w:left="135"/>
              <w:jc w:val="center"/>
              <w:rPr>
                <w:rFonts w:ascii="Times New Roman" w:eastAsia="Calibri" w:hAnsi="Times New Roman" w:cs="Times New Roman"/>
                <w:sz w:val="28"/>
                <w:szCs w:val="28"/>
                <w:lang w:val="en-US"/>
              </w:rPr>
            </w:pPr>
            <w:r w:rsidRPr="00751DEC">
              <w:rPr>
                <w:rFonts w:ascii="Times New Roman" w:eastAsia="Calibri" w:hAnsi="Times New Roman" w:cs="Times New Roman"/>
                <w:sz w:val="28"/>
                <w:szCs w:val="28"/>
              </w:rPr>
              <w:t>1,2,8</w:t>
            </w:r>
          </w:p>
        </w:tc>
        <w:tc>
          <w:tcPr>
            <w:tcW w:w="2410" w:type="dxa"/>
            <w:tcMar>
              <w:top w:w="50" w:type="dxa"/>
              <w:left w:w="100" w:type="dxa"/>
            </w:tcMar>
            <w:vAlign w:val="center"/>
          </w:tcPr>
          <w:p w:rsidR="00DB1F5E" w:rsidRPr="00751DEC" w:rsidRDefault="00DB1F5E" w:rsidP="00DB1F5E">
            <w:pPr>
              <w:spacing w:before="75" w:after="75" w:line="240" w:lineRule="auto"/>
              <w:rPr>
                <w:rFonts w:ascii="Times New Roman" w:eastAsia="Times New Roman" w:hAnsi="Times New Roman" w:cs="Times New Roman"/>
                <w:sz w:val="28"/>
                <w:szCs w:val="28"/>
              </w:rPr>
            </w:pPr>
            <w:r w:rsidRPr="00751DEC">
              <w:rPr>
                <w:rFonts w:ascii="Times New Roman" w:eastAsia="Times New Roman" w:hAnsi="Times New Roman" w:cs="Times New Roman"/>
                <w:sz w:val="28"/>
                <w:szCs w:val="28"/>
                <w:u w:val="single"/>
              </w:rPr>
              <w:t xml:space="preserve">Название ресурса: УРОКИ ГЕОГРАФИИ. 10 КЛАСС. </w:t>
            </w:r>
          </w:p>
          <w:p w:rsidR="00DB1F5E" w:rsidRPr="00751DEC" w:rsidRDefault="00DB1F5E" w:rsidP="00DB1F5E">
            <w:pPr>
              <w:spacing w:before="75" w:after="75" w:line="240" w:lineRule="auto"/>
              <w:rPr>
                <w:rFonts w:ascii="Times New Roman" w:eastAsia="Times New Roman" w:hAnsi="Times New Roman" w:cs="Times New Roman"/>
                <w:sz w:val="28"/>
                <w:szCs w:val="28"/>
              </w:rPr>
            </w:pPr>
            <w:r w:rsidRPr="00751DEC">
              <w:rPr>
                <w:rFonts w:ascii="Times New Roman" w:eastAsia="Times New Roman" w:hAnsi="Times New Roman" w:cs="Times New Roman"/>
                <w:sz w:val="28"/>
                <w:szCs w:val="28"/>
              </w:rPr>
              <w:t xml:space="preserve">Адрес в интернет: </w:t>
            </w:r>
            <w:hyperlink r:id="rId10" w:history="1">
              <w:r w:rsidRPr="00751DEC">
                <w:rPr>
                  <w:rFonts w:ascii="Times New Roman" w:eastAsia="Times New Roman" w:hAnsi="Times New Roman" w:cs="Times New Roman"/>
                  <w:sz w:val="28"/>
                  <w:szCs w:val="28"/>
                  <w:u w:val="single"/>
                  <w:lang w:val="en-US"/>
                </w:rPr>
                <w:t>http</w:t>
              </w:r>
              <w:r w:rsidRPr="00751DEC">
                <w:rPr>
                  <w:rFonts w:ascii="Times New Roman" w:eastAsia="Times New Roman" w:hAnsi="Times New Roman" w:cs="Times New Roman"/>
                  <w:sz w:val="28"/>
                  <w:szCs w:val="28"/>
                  <w:u w:val="single"/>
                </w:rPr>
                <w:t>://</w:t>
              </w:r>
              <w:r w:rsidRPr="00751DEC">
                <w:rPr>
                  <w:rFonts w:ascii="Times New Roman" w:eastAsia="Times New Roman" w:hAnsi="Times New Roman" w:cs="Times New Roman"/>
                  <w:sz w:val="28"/>
                  <w:szCs w:val="28"/>
                  <w:u w:val="single"/>
                  <w:lang w:val="en-US"/>
                </w:rPr>
                <w:t>www</w:t>
              </w:r>
              <w:r w:rsidRPr="00751DEC">
                <w:rPr>
                  <w:rFonts w:ascii="Times New Roman" w:eastAsia="Times New Roman" w:hAnsi="Times New Roman" w:cs="Times New Roman"/>
                  <w:sz w:val="28"/>
                  <w:szCs w:val="28"/>
                  <w:u w:val="single"/>
                </w:rPr>
                <w:t>.</w:t>
              </w:r>
              <w:r w:rsidRPr="00751DEC">
                <w:rPr>
                  <w:rFonts w:ascii="Times New Roman" w:eastAsia="Times New Roman" w:hAnsi="Times New Roman" w:cs="Times New Roman"/>
                  <w:sz w:val="28"/>
                  <w:szCs w:val="28"/>
                  <w:u w:val="single"/>
                  <w:lang w:val="en-US"/>
                </w:rPr>
                <w:t>nmg</w:t>
              </w:r>
              <w:r w:rsidRPr="00751DEC">
                <w:rPr>
                  <w:rFonts w:ascii="Times New Roman" w:eastAsia="Times New Roman" w:hAnsi="Times New Roman" w:cs="Times New Roman"/>
                  <w:sz w:val="28"/>
                  <w:szCs w:val="28"/>
                  <w:u w:val="single"/>
                </w:rPr>
                <w:t>.</w:t>
              </w:r>
              <w:r w:rsidRPr="00751DEC">
                <w:rPr>
                  <w:rFonts w:ascii="Times New Roman" w:eastAsia="Times New Roman" w:hAnsi="Times New Roman" w:cs="Times New Roman"/>
                  <w:sz w:val="28"/>
                  <w:szCs w:val="28"/>
                  <w:u w:val="single"/>
                  <w:lang w:val="en-US"/>
                </w:rPr>
                <w:t>ru</w:t>
              </w:r>
              <w:r w:rsidRPr="00751DEC">
                <w:rPr>
                  <w:rFonts w:ascii="Times New Roman" w:eastAsia="Times New Roman" w:hAnsi="Times New Roman" w:cs="Times New Roman"/>
                  <w:sz w:val="28"/>
                  <w:szCs w:val="28"/>
                  <w:u w:val="single"/>
                </w:rPr>
                <w:t>/</w:t>
              </w:r>
              <w:r w:rsidRPr="00751DEC">
                <w:rPr>
                  <w:rFonts w:ascii="Times New Roman" w:eastAsia="Times New Roman" w:hAnsi="Times New Roman" w:cs="Times New Roman"/>
                  <w:sz w:val="28"/>
                  <w:szCs w:val="28"/>
                  <w:u w:val="single"/>
                  <w:lang w:val="en-US"/>
                </w:rPr>
                <w:t>rubrs</w:t>
              </w:r>
              <w:r w:rsidRPr="00751DEC">
                <w:rPr>
                  <w:rFonts w:ascii="Times New Roman" w:eastAsia="Times New Roman" w:hAnsi="Times New Roman" w:cs="Times New Roman"/>
                  <w:sz w:val="28"/>
                  <w:szCs w:val="28"/>
                  <w:u w:val="single"/>
                </w:rPr>
                <w:t>.</w:t>
              </w:r>
              <w:r w:rsidRPr="00751DEC">
                <w:rPr>
                  <w:rFonts w:ascii="Times New Roman" w:eastAsia="Times New Roman" w:hAnsi="Times New Roman" w:cs="Times New Roman"/>
                  <w:sz w:val="28"/>
                  <w:szCs w:val="28"/>
                  <w:u w:val="single"/>
                  <w:lang w:val="en-US"/>
                </w:rPr>
                <w:t>asp</w:t>
              </w:r>
              <w:r w:rsidRPr="00751DEC">
                <w:rPr>
                  <w:rFonts w:ascii="Times New Roman" w:eastAsia="Times New Roman" w:hAnsi="Times New Roman" w:cs="Times New Roman"/>
                  <w:sz w:val="28"/>
                  <w:szCs w:val="28"/>
                  <w:u w:val="single"/>
                </w:rPr>
                <w:t>?</w:t>
              </w:r>
              <w:r w:rsidRPr="00751DEC">
                <w:rPr>
                  <w:rFonts w:ascii="Times New Roman" w:eastAsia="Times New Roman" w:hAnsi="Times New Roman" w:cs="Times New Roman"/>
                  <w:sz w:val="28"/>
                  <w:szCs w:val="28"/>
                  <w:u w:val="single"/>
                  <w:lang w:val="en-US"/>
                </w:rPr>
                <w:t>art</w:t>
              </w:r>
              <w:r w:rsidRPr="00751DEC">
                <w:rPr>
                  <w:rFonts w:ascii="Times New Roman" w:eastAsia="Times New Roman" w:hAnsi="Times New Roman" w:cs="Times New Roman"/>
                  <w:sz w:val="28"/>
                  <w:szCs w:val="28"/>
                  <w:u w:val="single"/>
                </w:rPr>
                <w:t>_</w:t>
              </w:r>
              <w:r w:rsidRPr="00751DEC">
                <w:rPr>
                  <w:rFonts w:ascii="Times New Roman" w:eastAsia="Times New Roman" w:hAnsi="Times New Roman" w:cs="Times New Roman"/>
                  <w:sz w:val="28"/>
                  <w:szCs w:val="28"/>
                  <w:u w:val="single"/>
                  <w:lang w:val="en-US"/>
                </w:rPr>
                <w:t>id</w:t>
              </w:r>
              <w:r w:rsidRPr="00751DEC">
                <w:rPr>
                  <w:rFonts w:ascii="Times New Roman" w:eastAsia="Times New Roman" w:hAnsi="Times New Roman" w:cs="Times New Roman"/>
                  <w:sz w:val="28"/>
                  <w:szCs w:val="28"/>
                  <w:u w:val="single"/>
                </w:rPr>
                <w:t>=14150&amp;</w:t>
              </w:r>
              <w:r w:rsidRPr="00751DEC">
                <w:rPr>
                  <w:rFonts w:ascii="Times New Roman" w:eastAsia="Times New Roman" w:hAnsi="Times New Roman" w:cs="Times New Roman"/>
                  <w:sz w:val="28"/>
                  <w:szCs w:val="28"/>
                  <w:u w:val="single"/>
                  <w:lang w:val="en-US"/>
                </w:rPr>
                <w:t>rubr</w:t>
              </w:r>
              <w:r w:rsidRPr="00751DEC">
                <w:rPr>
                  <w:rFonts w:ascii="Times New Roman" w:eastAsia="Times New Roman" w:hAnsi="Times New Roman" w:cs="Times New Roman"/>
                  <w:sz w:val="28"/>
                  <w:szCs w:val="28"/>
                  <w:u w:val="single"/>
                </w:rPr>
                <w:t>_</w:t>
              </w:r>
              <w:r w:rsidRPr="00751DEC">
                <w:rPr>
                  <w:rFonts w:ascii="Times New Roman" w:eastAsia="Times New Roman" w:hAnsi="Times New Roman" w:cs="Times New Roman"/>
                  <w:sz w:val="28"/>
                  <w:szCs w:val="28"/>
                  <w:u w:val="single"/>
                  <w:lang w:val="en-US"/>
                </w:rPr>
                <w:t>id</w:t>
              </w:r>
              <w:r w:rsidRPr="00751DEC">
                <w:rPr>
                  <w:rFonts w:ascii="Times New Roman" w:eastAsia="Times New Roman" w:hAnsi="Times New Roman" w:cs="Times New Roman"/>
                  <w:sz w:val="28"/>
                  <w:szCs w:val="28"/>
                  <w:u w:val="single"/>
                </w:rPr>
                <w:t>=32&amp;</w:t>
              </w:r>
              <w:r w:rsidRPr="00751DEC">
                <w:rPr>
                  <w:rFonts w:ascii="Times New Roman" w:eastAsia="Times New Roman" w:hAnsi="Times New Roman" w:cs="Times New Roman"/>
                  <w:sz w:val="28"/>
                  <w:szCs w:val="28"/>
                  <w:u w:val="single"/>
                  <w:lang w:val="en-US"/>
                </w:rPr>
                <w:t>page</w:t>
              </w:r>
              <w:r w:rsidRPr="00751DEC">
                <w:rPr>
                  <w:rFonts w:ascii="Times New Roman" w:eastAsia="Times New Roman" w:hAnsi="Times New Roman" w:cs="Times New Roman"/>
                  <w:sz w:val="28"/>
                  <w:szCs w:val="28"/>
                  <w:u w:val="single"/>
                </w:rPr>
                <w:t>=1</w:t>
              </w:r>
            </w:hyperlink>
            <w:r w:rsidRPr="00751DEC">
              <w:rPr>
                <w:rFonts w:ascii="Times New Roman" w:eastAsia="Times New Roman" w:hAnsi="Times New Roman" w:cs="Times New Roman"/>
                <w:sz w:val="28"/>
                <w:szCs w:val="28"/>
              </w:rPr>
              <w:t>.</w:t>
            </w:r>
          </w:p>
          <w:p w:rsidR="00DB1F5E" w:rsidRPr="00751DEC" w:rsidRDefault="00DB1F5E" w:rsidP="00DB1F5E">
            <w:pPr>
              <w:spacing w:after="0"/>
              <w:ind w:left="135"/>
              <w:rPr>
                <w:rFonts w:ascii="Times New Roman" w:eastAsia="Calibri" w:hAnsi="Times New Roman" w:cs="Times New Roman"/>
                <w:sz w:val="28"/>
                <w:szCs w:val="28"/>
              </w:rPr>
            </w:pPr>
          </w:p>
        </w:tc>
      </w:tr>
      <w:tr w:rsidR="00DB1F5E" w:rsidRPr="00751DEC" w:rsidTr="00DB1F5E">
        <w:trPr>
          <w:trHeight w:val="144"/>
        </w:trPr>
        <w:tc>
          <w:tcPr>
            <w:tcW w:w="1275" w:type="dxa"/>
            <w:tcMar>
              <w:top w:w="50" w:type="dxa"/>
              <w:left w:w="100" w:type="dxa"/>
            </w:tcMar>
            <w:vAlign w:val="center"/>
          </w:tcPr>
          <w:p w:rsidR="00DB1F5E" w:rsidRPr="00751DEC" w:rsidRDefault="00DB1F5E" w:rsidP="00DB1F5E">
            <w:pPr>
              <w:spacing w:after="0"/>
              <w:rPr>
                <w:rFonts w:ascii="Times New Roman" w:eastAsia="Calibri" w:hAnsi="Times New Roman" w:cs="Times New Roman"/>
                <w:sz w:val="28"/>
                <w:szCs w:val="28"/>
              </w:rPr>
            </w:pPr>
            <w:r w:rsidRPr="00751DEC">
              <w:rPr>
                <w:rFonts w:ascii="Times New Roman" w:eastAsia="Calibri" w:hAnsi="Times New Roman" w:cs="Times New Roman"/>
                <w:color w:val="000000"/>
                <w:sz w:val="28"/>
                <w:szCs w:val="28"/>
              </w:rPr>
              <w:t>3</w:t>
            </w:r>
          </w:p>
        </w:tc>
        <w:tc>
          <w:tcPr>
            <w:tcW w:w="3544" w:type="dxa"/>
            <w:tcMar>
              <w:top w:w="50" w:type="dxa"/>
              <w:left w:w="100" w:type="dxa"/>
            </w:tcMar>
            <w:vAlign w:val="center"/>
          </w:tcPr>
          <w:p w:rsidR="00DB1F5E" w:rsidRPr="00751DEC" w:rsidRDefault="00CF6E2C" w:rsidP="00DB1F5E">
            <w:pPr>
              <w:spacing w:after="0"/>
              <w:ind w:left="135"/>
              <w:rPr>
                <w:rFonts w:ascii="Times New Roman" w:eastAsia="Calibri" w:hAnsi="Times New Roman" w:cs="Times New Roman"/>
                <w:sz w:val="28"/>
                <w:szCs w:val="28"/>
                <w:lang w:val="en-US"/>
              </w:rPr>
            </w:pPr>
            <w:r>
              <w:rPr>
                <w:rFonts w:ascii="Times New Roman" w:hAnsi="Times New Roman" w:cs="Times New Roman"/>
                <w:sz w:val="28"/>
                <w:szCs w:val="28"/>
              </w:rPr>
              <w:t>Современная политическая карта</w:t>
            </w:r>
          </w:p>
        </w:tc>
        <w:tc>
          <w:tcPr>
            <w:tcW w:w="1134" w:type="dxa"/>
            <w:tcMar>
              <w:top w:w="50" w:type="dxa"/>
              <w:left w:w="100" w:type="dxa"/>
            </w:tcMar>
            <w:vAlign w:val="center"/>
          </w:tcPr>
          <w:p w:rsidR="00DB1F5E" w:rsidRPr="00751DEC" w:rsidRDefault="00DB1F5E" w:rsidP="00DB1F5E">
            <w:pPr>
              <w:spacing w:after="0"/>
              <w:ind w:left="135"/>
              <w:jc w:val="center"/>
              <w:rPr>
                <w:rFonts w:ascii="Times New Roman" w:eastAsia="Calibri" w:hAnsi="Times New Roman" w:cs="Times New Roman"/>
                <w:sz w:val="28"/>
                <w:szCs w:val="28"/>
                <w:lang w:val="en-US"/>
              </w:rPr>
            </w:pPr>
            <w:r w:rsidRPr="00751DEC">
              <w:rPr>
                <w:rFonts w:ascii="Times New Roman" w:eastAsia="Calibri" w:hAnsi="Times New Roman" w:cs="Times New Roman"/>
                <w:color w:val="000000"/>
                <w:sz w:val="28"/>
                <w:szCs w:val="28"/>
                <w:lang w:val="en-US"/>
              </w:rPr>
              <w:t xml:space="preserve"> </w:t>
            </w:r>
            <w:r>
              <w:rPr>
                <w:rFonts w:ascii="Times New Roman" w:eastAsia="Calibri" w:hAnsi="Times New Roman" w:cs="Times New Roman"/>
                <w:color w:val="000000"/>
                <w:sz w:val="28"/>
                <w:szCs w:val="28"/>
              </w:rPr>
              <w:t>4</w:t>
            </w:r>
            <w:r w:rsidRPr="00751DEC">
              <w:rPr>
                <w:rFonts w:ascii="Times New Roman" w:eastAsia="Calibri" w:hAnsi="Times New Roman" w:cs="Times New Roman"/>
                <w:color w:val="000000"/>
                <w:sz w:val="28"/>
                <w:szCs w:val="28"/>
                <w:lang w:val="en-US"/>
              </w:rPr>
              <w:t xml:space="preserve"> </w:t>
            </w:r>
          </w:p>
        </w:tc>
        <w:tc>
          <w:tcPr>
            <w:tcW w:w="1559" w:type="dxa"/>
            <w:tcMar>
              <w:top w:w="50" w:type="dxa"/>
              <w:left w:w="100" w:type="dxa"/>
            </w:tcMar>
            <w:vAlign w:val="center"/>
          </w:tcPr>
          <w:p w:rsidR="00DB1F5E" w:rsidRPr="00751DEC" w:rsidRDefault="00DB1F5E" w:rsidP="00DB1F5E">
            <w:pPr>
              <w:spacing w:after="0"/>
              <w:ind w:left="135"/>
              <w:jc w:val="center"/>
              <w:rPr>
                <w:rFonts w:ascii="Times New Roman" w:eastAsia="Calibri" w:hAnsi="Times New Roman" w:cs="Times New Roman"/>
                <w:sz w:val="28"/>
                <w:szCs w:val="28"/>
                <w:lang w:val="en-US"/>
              </w:rPr>
            </w:pPr>
            <w:r w:rsidRPr="00751DEC">
              <w:rPr>
                <w:rFonts w:ascii="Times New Roman" w:eastAsia="Calibri" w:hAnsi="Times New Roman" w:cs="Times New Roman"/>
                <w:sz w:val="28"/>
                <w:szCs w:val="28"/>
              </w:rPr>
              <w:t>1,2,7</w:t>
            </w:r>
            <w:r w:rsidRPr="00751DEC">
              <w:rPr>
                <w:rFonts w:ascii="Times New Roman" w:eastAsia="Calibri" w:hAnsi="Times New Roman" w:cs="Times New Roman"/>
                <w:color w:val="000000"/>
                <w:sz w:val="28"/>
                <w:szCs w:val="28"/>
                <w:lang w:val="en-US"/>
              </w:rPr>
              <w:t xml:space="preserve"> </w:t>
            </w:r>
          </w:p>
        </w:tc>
        <w:tc>
          <w:tcPr>
            <w:tcW w:w="2410" w:type="dxa"/>
            <w:tcMar>
              <w:top w:w="50" w:type="dxa"/>
              <w:left w:w="100" w:type="dxa"/>
            </w:tcMar>
            <w:vAlign w:val="center"/>
          </w:tcPr>
          <w:p w:rsidR="00DB1F5E" w:rsidRPr="00751DEC" w:rsidRDefault="00DB1F5E" w:rsidP="00DB1F5E">
            <w:pPr>
              <w:spacing w:before="75" w:after="75" w:line="240" w:lineRule="auto"/>
              <w:rPr>
                <w:rFonts w:ascii="Times New Roman" w:eastAsia="Times New Roman" w:hAnsi="Times New Roman" w:cs="Times New Roman"/>
                <w:sz w:val="28"/>
                <w:szCs w:val="28"/>
              </w:rPr>
            </w:pPr>
            <w:r w:rsidRPr="00751DEC">
              <w:rPr>
                <w:rFonts w:ascii="Times New Roman" w:eastAsia="Times New Roman" w:hAnsi="Times New Roman" w:cs="Times New Roman"/>
                <w:sz w:val="28"/>
                <w:szCs w:val="28"/>
                <w:u w:val="single"/>
              </w:rPr>
              <w:t xml:space="preserve">Название ресурса: УРОКИ ГЕОГРАФИИ. 10 КЛАСС. </w:t>
            </w:r>
          </w:p>
          <w:p w:rsidR="00DB1F5E" w:rsidRPr="00751DEC" w:rsidRDefault="00DB1F5E" w:rsidP="00DB1F5E">
            <w:pPr>
              <w:spacing w:before="75" w:after="75" w:line="240" w:lineRule="auto"/>
              <w:rPr>
                <w:rFonts w:ascii="Times New Roman" w:eastAsia="Times New Roman" w:hAnsi="Times New Roman" w:cs="Times New Roman"/>
                <w:sz w:val="28"/>
                <w:szCs w:val="28"/>
              </w:rPr>
            </w:pPr>
            <w:r w:rsidRPr="00751DEC">
              <w:rPr>
                <w:rFonts w:ascii="Times New Roman" w:eastAsia="Times New Roman" w:hAnsi="Times New Roman" w:cs="Times New Roman"/>
                <w:sz w:val="28"/>
                <w:szCs w:val="28"/>
              </w:rPr>
              <w:t xml:space="preserve">Адрес в интернет: </w:t>
            </w:r>
            <w:hyperlink r:id="rId11" w:history="1">
              <w:r w:rsidRPr="00751DEC">
                <w:rPr>
                  <w:rFonts w:ascii="Times New Roman" w:eastAsia="Times New Roman" w:hAnsi="Times New Roman" w:cs="Times New Roman"/>
                  <w:sz w:val="28"/>
                  <w:szCs w:val="28"/>
                  <w:u w:val="single"/>
                  <w:lang w:val="en-US"/>
                </w:rPr>
                <w:t>http</w:t>
              </w:r>
              <w:r w:rsidRPr="00751DEC">
                <w:rPr>
                  <w:rFonts w:ascii="Times New Roman" w:eastAsia="Times New Roman" w:hAnsi="Times New Roman" w:cs="Times New Roman"/>
                  <w:sz w:val="28"/>
                  <w:szCs w:val="28"/>
                  <w:u w:val="single"/>
                </w:rPr>
                <w:t>://</w:t>
              </w:r>
              <w:r w:rsidRPr="00751DEC">
                <w:rPr>
                  <w:rFonts w:ascii="Times New Roman" w:eastAsia="Times New Roman" w:hAnsi="Times New Roman" w:cs="Times New Roman"/>
                  <w:sz w:val="28"/>
                  <w:szCs w:val="28"/>
                  <w:u w:val="single"/>
                  <w:lang w:val="en-US"/>
                </w:rPr>
                <w:t>www</w:t>
              </w:r>
              <w:r w:rsidRPr="00751DEC">
                <w:rPr>
                  <w:rFonts w:ascii="Times New Roman" w:eastAsia="Times New Roman" w:hAnsi="Times New Roman" w:cs="Times New Roman"/>
                  <w:sz w:val="28"/>
                  <w:szCs w:val="28"/>
                  <w:u w:val="single"/>
                </w:rPr>
                <w:t>.</w:t>
              </w:r>
              <w:r w:rsidRPr="00751DEC">
                <w:rPr>
                  <w:rFonts w:ascii="Times New Roman" w:eastAsia="Times New Roman" w:hAnsi="Times New Roman" w:cs="Times New Roman"/>
                  <w:sz w:val="28"/>
                  <w:szCs w:val="28"/>
                  <w:u w:val="single"/>
                  <w:lang w:val="en-US"/>
                </w:rPr>
                <w:t>nmg</w:t>
              </w:r>
              <w:r w:rsidRPr="00751DEC">
                <w:rPr>
                  <w:rFonts w:ascii="Times New Roman" w:eastAsia="Times New Roman" w:hAnsi="Times New Roman" w:cs="Times New Roman"/>
                  <w:sz w:val="28"/>
                  <w:szCs w:val="28"/>
                  <w:u w:val="single"/>
                </w:rPr>
                <w:t>.</w:t>
              </w:r>
              <w:r w:rsidRPr="00751DEC">
                <w:rPr>
                  <w:rFonts w:ascii="Times New Roman" w:eastAsia="Times New Roman" w:hAnsi="Times New Roman" w:cs="Times New Roman"/>
                  <w:sz w:val="28"/>
                  <w:szCs w:val="28"/>
                  <w:u w:val="single"/>
                  <w:lang w:val="en-US"/>
                </w:rPr>
                <w:t>ru</w:t>
              </w:r>
              <w:r w:rsidRPr="00751DEC">
                <w:rPr>
                  <w:rFonts w:ascii="Times New Roman" w:eastAsia="Times New Roman" w:hAnsi="Times New Roman" w:cs="Times New Roman"/>
                  <w:sz w:val="28"/>
                  <w:szCs w:val="28"/>
                  <w:u w:val="single"/>
                </w:rPr>
                <w:t>/</w:t>
              </w:r>
              <w:r w:rsidRPr="00751DEC">
                <w:rPr>
                  <w:rFonts w:ascii="Times New Roman" w:eastAsia="Times New Roman" w:hAnsi="Times New Roman" w:cs="Times New Roman"/>
                  <w:sz w:val="28"/>
                  <w:szCs w:val="28"/>
                  <w:u w:val="single"/>
                  <w:lang w:val="en-US"/>
                </w:rPr>
                <w:t>rubrs</w:t>
              </w:r>
              <w:r w:rsidRPr="00751DEC">
                <w:rPr>
                  <w:rFonts w:ascii="Times New Roman" w:eastAsia="Times New Roman" w:hAnsi="Times New Roman" w:cs="Times New Roman"/>
                  <w:sz w:val="28"/>
                  <w:szCs w:val="28"/>
                  <w:u w:val="single"/>
                </w:rPr>
                <w:t>.</w:t>
              </w:r>
              <w:r w:rsidRPr="00751DEC">
                <w:rPr>
                  <w:rFonts w:ascii="Times New Roman" w:eastAsia="Times New Roman" w:hAnsi="Times New Roman" w:cs="Times New Roman"/>
                  <w:sz w:val="28"/>
                  <w:szCs w:val="28"/>
                  <w:u w:val="single"/>
                  <w:lang w:val="en-US"/>
                </w:rPr>
                <w:t>asp</w:t>
              </w:r>
              <w:r w:rsidRPr="00751DEC">
                <w:rPr>
                  <w:rFonts w:ascii="Times New Roman" w:eastAsia="Times New Roman" w:hAnsi="Times New Roman" w:cs="Times New Roman"/>
                  <w:sz w:val="28"/>
                  <w:szCs w:val="28"/>
                  <w:u w:val="single"/>
                </w:rPr>
                <w:t>?</w:t>
              </w:r>
              <w:r w:rsidRPr="00751DEC">
                <w:rPr>
                  <w:rFonts w:ascii="Times New Roman" w:eastAsia="Times New Roman" w:hAnsi="Times New Roman" w:cs="Times New Roman"/>
                  <w:sz w:val="28"/>
                  <w:szCs w:val="28"/>
                  <w:u w:val="single"/>
                  <w:lang w:val="en-US"/>
                </w:rPr>
                <w:t>art</w:t>
              </w:r>
              <w:r w:rsidRPr="00751DEC">
                <w:rPr>
                  <w:rFonts w:ascii="Times New Roman" w:eastAsia="Times New Roman" w:hAnsi="Times New Roman" w:cs="Times New Roman"/>
                  <w:sz w:val="28"/>
                  <w:szCs w:val="28"/>
                  <w:u w:val="single"/>
                </w:rPr>
                <w:t>_</w:t>
              </w:r>
              <w:r w:rsidRPr="00751DEC">
                <w:rPr>
                  <w:rFonts w:ascii="Times New Roman" w:eastAsia="Times New Roman" w:hAnsi="Times New Roman" w:cs="Times New Roman"/>
                  <w:sz w:val="28"/>
                  <w:szCs w:val="28"/>
                  <w:u w:val="single"/>
                  <w:lang w:val="en-US"/>
                </w:rPr>
                <w:t>id</w:t>
              </w:r>
              <w:r w:rsidRPr="00751DEC">
                <w:rPr>
                  <w:rFonts w:ascii="Times New Roman" w:eastAsia="Times New Roman" w:hAnsi="Times New Roman" w:cs="Times New Roman"/>
                  <w:sz w:val="28"/>
                  <w:szCs w:val="28"/>
                  <w:u w:val="single"/>
                </w:rPr>
                <w:t>=14150&amp;</w:t>
              </w:r>
              <w:r w:rsidRPr="00751DEC">
                <w:rPr>
                  <w:rFonts w:ascii="Times New Roman" w:eastAsia="Times New Roman" w:hAnsi="Times New Roman" w:cs="Times New Roman"/>
                  <w:sz w:val="28"/>
                  <w:szCs w:val="28"/>
                  <w:u w:val="single"/>
                  <w:lang w:val="en-US"/>
                </w:rPr>
                <w:t>rubr</w:t>
              </w:r>
              <w:r w:rsidRPr="00751DEC">
                <w:rPr>
                  <w:rFonts w:ascii="Times New Roman" w:eastAsia="Times New Roman" w:hAnsi="Times New Roman" w:cs="Times New Roman"/>
                  <w:sz w:val="28"/>
                  <w:szCs w:val="28"/>
                  <w:u w:val="single"/>
                </w:rPr>
                <w:t>_</w:t>
              </w:r>
              <w:r w:rsidRPr="00751DEC">
                <w:rPr>
                  <w:rFonts w:ascii="Times New Roman" w:eastAsia="Times New Roman" w:hAnsi="Times New Roman" w:cs="Times New Roman"/>
                  <w:sz w:val="28"/>
                  <w:szCs w:val="28"/>
                  <w:u w:val="single"/>
                  <w:lang w:val="en-US"/>
                </w:rPr>
                <w:t>id</w:t>
              </w:r>
              <w:r w:rsidRPr="00751DEC">
                <w:rPr>
                  <w:rFonts w:ascii="Times New Roman" w:eastAsia="Times New Roman" w:hAnsi="Times New Roman" w:cs="Times New Roman"/>
                  <w:sz w:val="28"/>
                  <w:szCs w:val="28"/>
                  <w:u w:val="single"/>
                </w:rPr>
                <w:t>=32&amp;</w:t>
              </w:r>
              <w:r w:rsidRPr="00751DEC">
                <w:rPr>
                  <w:rFonts w:ascii="Times New Roman" w:eastAsia="Times New Roman" w:hAnsi="Times New Roman" w:cs="Times New Roman"/>
                  <w:sz w:val="28"/>
                  <w:szCs w:val="28"/>
                  <w:u w:val="single"/>
                  <w:lang w:val="en-US"/>
                </w:rPr>
                <w:t>page</w:t>
              </w:r>
              <w:r w:rsidRPr="00751DEC">
                <w:rPr>
                  <w:rFonts w:ascii="Times New Roman" w:eastAsia="Times New Roman" w:hAnsi="Times New Roman" w:cs="Times New Roman"/>
                  <w:sz w:val="28"/>
                  <w:szCs w:val="28"/>
                  <w:u w:val="single"/>
                </w:rPr>
                <w:t>=1</w:t>
              </w:r>
            </w:hyperlink>
            <w:r w:rsidRPr="00751DEC">
              <w:rPr>
                <w:rFonts w:ascii="Times New Roman" w:eastAsia="Times New Roman" w:hAnsi="Times New Roman" w:cs="Times New Roman"/>
                <w:sz w:val="28"/>
                <w:szCs w:val="28"/>
              </w:rPr>
              <w:t>.</w:t>
            </w:r>
          </w:p>
          <w:p w:rsidR="00DB1F5E" w:rsidRPr="00751DEC" w:rsidRDefault="00DB1F5E" w:rsidP="00DB1F5E">
            <w:pPr>
              <w:spacing w:after="0"/>
              <w:ind w:left="135"/>
              <w:rPr>
                <w:rFonts w:ascii="Times New Roman" w:eastAsia="Calibri" w:hAnsi="Times New Roman" w:cs="Times New Roman"/>
                <w:sz w:val="28"/>
                <w:szCs w:val="28"/>
              </w:rPr>
            </w:pPr>
          </w:p>
        </w:tc>
      </w:tr>
      <w:tr w:rsidR="00DB1F5E" w:rsidRPr="00751DEC" w:rsidTr="00DB1F5E">
        <w:trPr>
          <w:trHeight w:val="144"/>
        </w:trPr>
        <w:tc>
          <w:tcPr>
            <w:tcW w:w="1275" w:type="dxa"/>
            <w:tcMar>
              <w:top w:w="50" w:type="dxa"/>
              <w:left w:w="100" w:type="dxa"/>
            </w:tcMar>
            <w:vAlign w:val="center"/>
          </w:tcPr>
          <w:p w:rsidR="00DB1F5E" w:rsidRPr="00751DEC" w:rsidRDefault="00DB1F5E" w:rsidP="00DB1F5E">
            <w:pPr>
              <w:spacing w:after="0"/>
              <w:rPr>
                <w:rFonts w:ascii="Times New Roman" w:eastAsia="Calibri" w:hAnsi="Times New Roman" w:cs="Times New Roman"/>
                <w:sz w:val="28"/>
                <w:szCs w:val="28"/>
              </w:rPr>
            </w:pPr>
            <w:r w:rsidRPr="00751DEC">
              <w:rPr>
                <w:rFonts w:ascii="Times New Roman" w:eastAsia="Calibri" w:hAnsi="Times New Roman" w:cs="Times New Roman"/>
                <w:color w:val="000000"/>
                <w:sz w:val="28"/>
                <w:szCs w:val="28"/>
              </w:rPr>
              <w:lastRenderedPageBreak/>
              <w:t>4</w:t>
            </w:r>
          </w:p>
        </w:tc>
        <w:tc>
          <w:tcPr>
            <w:tcW w:w="3544" w:type="dxa"/>
            <w:tcMar>
              <w:top w:w="50" w:type="dxa"/>
              <w:left w:w="100" w:type="dxa"/>
            </w:tcMar>
            <w:vAlign w:val="center"/>
          </w:tcPr>
          <w:p w:rsidR="00DB1F5E" w:rsidRPr="00751DEC" w:rsidRDefault="00CF6E2C" w:rsidP="00DB1F5E">
            <w:pPr>
              <w:spacing w:after="0"/>
              <w:ind w:left="135"/>
              <w:rPr>
                <w:rFonts w:ascii="Times New Roman" w:eastAsia="Calibri" w:hAnsi="Times New Roman" w:cs="Times New Roman"/>
                <w:sz w:val="28"/>
                <w:szCs w:val="28"/>
              </w:rPr>
            </w:pPr>
            <w:r>
              <w:rPr>
                <w:rFonts w:ascii="Times New Roman" w:hAnsi="Times New Roman" w:cs="Times New Roman"/>
                <w:sz w:val="28"/>
                <w:szCs w:val="28"/>
              </w:rPr>
              <w:t>Население мира</w:t>
            </w:r>
          </w:p>
        </w:tc>
        <w:tc>
          <w:tcPr>
            <w:tcW w:w="1134" w:type="dxa"/>
            <w:tcMar>
              <w:top w:w="50" w:type="dxa"/>
              <w:left w:w="100" w:type="dxa"/>
            </w:tcMar>
            <w:vAlign w:val="center"/>
          </w:tcPr>
          <w:p w:rsidR="00DB1F5E" w:rsidRPr="00CF6E2C" w:rsidRDefault="00DB1F5E" w:rsidP="00DB1F5E">
            <w:pPr>
              <w:spacing w:after="0"/>
              <w:ind w:left="135"/>
              <w:jc w:val="center"/>
              <w:rPr>
                <w:rFonts w:ascii="Times New Roman" w:eastAsia="Calibri" w:hAnsi="Times New Roman" w:cs="Times New Roman"/>
                <w:sz w:val="28"/>
                <w:szCs w:val="28"/>
              </w:rPr>
            </w:pPr>
            <w:r w:rsidRPr="00751DEC">
              <w:rPr>
                <w:rFonts w:ascii="Times New Roman" w:eastAsia="Calibri" w:hAnsi="Times New Roman" w:cs="Times New Roman"/>
                <w:color w:val="000000"/>
                <w:sz w:val="28"/>
                <w:szCs w:val="28"/>
              </w:rPr>
              <w:t xml:space="preserve"> </w:t>
            </w:r>
            <w:r w:rsidR="00CF6E2C">
              <w:rPr>
                <w:rFonts w:ascii="Times New Roman" w:eastAsia="Calibri" w:hAnsi="Times New Roman" w:cs="Times New Roman"/>
                <w:color w:val="000000"/>
                <w:sz w:val="28"/>
                <w:szCs w:val="28"/>
              </w:rPr>
              <w:t>6</w:t>
            </w:r>
          </w:p>
        </w:tc>
        <w:tc>
          <w:tcPr>
            <w:tcW w:w="1559" w:type="dxa"/>
            <w:tcMar>
              <w:top w:w="50" w:type="dxa"/>
              <w:left w:w="100" w:type="dxa"/>
            </w:tcMar>
            <w:vAlign w:val="center"/>
          </w:tcPr>
          <w:p w:rsidR="00DB1F5E" w:rsidRPr="00751DEC" w:rsidRDefault="00DB1F5E" w:rsidP="00DB1F5E">
            <w:pPr>
              <w:spacing w:after="0"/>
              <w:ind w:left="135"/>
              <w:jc w:val="center"/>
              <w:rPr>
                <w:rFonts w:ascii="Times New Roman" w:eastAsia="Calibri" w:hAnsi="Times New Roman" w:cs="Times New Roman"/>
                <w:sz w:val="28"/>
                <w:szCs w:val="28"/>
              </w:rPr>
            </w:pPr>
            <w:r w:rsidRPr="00751DEC">
              <w:rPr>
                <w:rFonts w:ascii="Times New Roman" w:eastAsia="Calibri" w:hAnsi="Times New Roman" w:cs="Times New Roman"/>
                <w:sz w:val="28"/>
                <w:szCs w:val="28"/>
              </w:rPr>
              <w:t>1,2,7</w:t>
            </w:r>
          </w:p>
        </w:tc>
        <w:tc>
          <w:tcPr>
            <w:tcW w:w="2410" w:type="dxa"/>
            <w:tcMar>
              <w:top w:w="50" w:type="dxa"/>
              <w:left w:w="100" w:type="dxa"/>
            </w:tcMar>
            <w:vAlign w:val="center"/>
          </w:tcPr>
          <w:p w:rsidR="00DB1F5E" w:rsidRPr="00751DEC" w:rsidRDefault="00B84E61" w:rsidP="00DB1F5E">
            <w:pPr>
              <w:rPr>
                <w:rFonts w:ascii="Times New Roman" w:eastAsia="Calibri" w:hAnsi="Times New Roman" w:cs="Times New Roman"/>
                <w:sz w:val="28"/>
                <w:szCs w:val="28"/>
              </w:rPr>
            </w:pPr>
            <w:hyperlink r:id="rId12" w:history="1">
              <w:r w:rsidR="00DB1F5E" w:rsidRPr="00751DEC">
                <w:rPr>
                  <w:rFonts w:ascii="Times New Roman" w:eastAsia="Times New Roman" w:hAnsi="Times New Roman" w:cs="Times New Roman"/>
                  <w:sz w:val="28"/>
                  <w:szCs w:val="28"/>
                  <w:lang w:val="en-US"/>
                </w:rPr>
                <w:t>http</w:t>
              </w:r>
              <w:r w:rsidR="00DB1F5E" w:rsidRPr="00751DEC">
                <w:rPr>
                  <w:rFonts w:ascii="Times New Roman" w:eastAsia="Times New Roman" w:hAnsi="Times New Roman" w:cs="Times New Roman"/>
                  <w:sz w:val="28"/>
                  <w:szCs w:val="28"/>
                </w:rPr>
                <w:t>://</w:t>
              </w:r>
              <w:r w:rsidR="00DB1F5E" w:rsidRPr="00751DEC">
                <w:rPr>
                  <w:rFonts w:ascii="Times New Roman" w:eastAsia="Times New Roman" w:hAnsi="Times New Roman" w:cs="Times New Roman"/>
                  <w:sz w:val="28"/>
                  <w:szCs w:val="28"/>
                  <w:lang w:val="en-US"/>
                </w:rPr>
                <w:t>www</w:t>
              </w:r>
              <w:r w:rsidR="00DB1F5E" w:rsidRPr="00751DEC">
                <w:rPr>
                  <w:rFonts w:ascii="Times New Roman" w:eastAsia="Times New Roman" w:hAnsi="Times New Roman" w:cs="Times New Roman"/>
                  <w:sz w:val="28"/>
                  <w:szCs w:val="28"/>
                </w:rPr>
                <w:t>.</w:t>
              </w:r>
              <w:r w:rsidR="00DB1F5E" w:rsidRPr="00751DEC">
                <w:rPr>
                  <w:rFonts w:ascii="Times New Roman" w:eastAsia="Times New Roman" w:hAnsi="Times New Roman" w:cs="Times New Roman"/>
                  <w:sz w:val="28"/>
                  <w:szCs w:val="28"/>
                  <w:lang w:val="en-US"/>
                </w:rPr>
                <w:t>geographer</w:t>
              </w:r>
              <w:r w:rsidR="00DB1F5E" w:rsidRPr="00751DEC">
                <w:rPr>
                  <w:rFonts w:ascii="Times New Roman" w:eastAsia="Times New Roman" w:hAnsi="Times New Roman" w:cs="Times New Roman"/>
                  <w:sz w:val="28"/>
                  <w:szCs w:val="28"/>
                </w:rPr>
                <w:t>.</w:t>
              </w:r>
              <w:r w:rsidR="00DB1F5E" w:rsidRPr="00751DEC">
                <w:rPr>
                  <w:rFonts w:ascii="Times New Roman" w:eastAsia="Times New Roman" w:hAnsi="Times New Roman" w:cs="Times New Roman"/>
                  <w:sz w:val="28"/>
                  <w:szCs w:val="28"/>
                  <w:lang w:val="en-US"/>
                </w:rPr>
                <w:t>ru</w:t>
              </w:r>
              <w:r w:rsidR="00DB1F5E" w:rsidRPr="00751DEC">
                <w:rPr>
                  <w:rFonts w:ascii="Times New Roman" w:eastAsia="Times New Roman" w:hAnsi="Times New Roman" w:cs="Times New Roman"/>
                  <w:sz w:val="28"/>
                  <w:szCs w:val="28"/>
                </w:rPr>
                <w:t>/</w:t>
              </w:r>
              <w:r w:rsidR="00DB1F5E" w:rsidRPr="00751DEC">
                <w:rPr>
                  <w:rFonts w:ascii="Times New Roman" w:eastAsia="Times New Roman" w:hAnsi="Times New Roman" w:cs="Times New Roman"/>
                  <w:sz w:val="28"/>
                  <w:szCs w:val="28"/>
                  <w:lang w:val="en-US"/>
                </w:rPr>
                <w:t>index</w:t>
              </w:r>
              <w:r w:rsidR="00DB1F5E" w:rsidRPr="00751DEC">
                <w:rPr>
                  <w:rFonts w:ascii="Times New Roman" w:eastAsia="Times New Roman" w:hAnsi="Times New Roman" w:cs="Times New Roman"/>
                  <w:sz w:val="28"/>
                  <w:szCs w:val="28"/>
                </w:rPr>
                <w:t>.</w:t>
              </w:r>
              <w:r w:rsidR="00DB1F5E" w:rsidRPr="00751DEC">
                <w:rPr>
                  <w:rFonts w:ascii="Times New Roman" w:eastAsia="Times New Roman" w:hAnsi="Times New Roman" w:cs="Times New Roman"/>
                  <w:sz w:val="28"/>
                  <w:szCs w:val="28"/>
                  <w:lang w:val="en-US"/>
                </w:rPr>
                <w:t>shtml</w:t>
              </w:r>
            </w:hyperlink>
          </w:p>
          <w:p w:rsidR="00DB1F5E" w:rsidRPr="00751DEC" w:rsidRDefault="00B84E61" w:rsidP="00DB1F5E">
            <w:pPr>
              <w:spacing w:after="0"/>
              <w:ind w:left="135"/>
              <w:rPr>
                <w:rFonts w:ascii="Times New Roman" w:eastAsia="Calibri" w:hAnsi="Times New Roman" w:cs="Times New Roman"/>
                <w:sz w:val="28"/>
                <w:szCs w:val="28"/>
                <w:lang w:val="en-US"/>
              </w:rPr>
            </w:pPr>
            <w:hyperlink r:id="rId13" w:history="1">
              <w:r w:rsidR="00DB1F5E" w:rsidRPr="00751DEC">
                <w:rPr>
                  <w:rFonts w:ascii="Times New Roman" w:eastAsia="Calibri" w:hAnsi="Times New Roman" w:cs="Times New Roman"/>
                  <w:sz w:val="28"/>
                  <w:szCs w:val="28"/>
                  <w:u w:val="single"/>
                  <w:lang w:val="en-US"/>
                </w:rPr>
                <w:t>http://pedsovet.org/</w:t>
              </w:r>
            </w:hyperlink>
          </w:p>
        </w:tc>
      </w:tr>
      <w:tr w:rsidR="00DB1F5E" w:rsidRPr="00751DEC" w:rsidTr="00DB1F5E">
        <w:trPr>
          <w:trHeight w:val="144"/>
        </w:trPr>
        <w:tc>
          <w:tcPr>
            <w:tcW w:w="1275" w:type="dxa"/>
            <w:tcMar>
              <w:top w:w="50" w:type="dxa"/>
              <w:left w:w="100" w:type="dxa"/>
            </w:tcMar>
            <w:vAlign w:val="center"/>
          </w:tcPr>
          <w:p w:rsidR="00DB1F5E" w:rsidRPr="00751DEC" w:rsidRDefault="00DB1F5E" w:rsidP="00DB1F5E">
            <w:pPr>
              <w:spacing w:after="0"/>
              <w:rPr>
                <w:rFonts w:ascii="Times New Roman" w:eastAsia="Calibri" w:hAnsi="Times New Roman" w:cs="Times New Roman"/>
                <w:sz w:val="28"/>
                <w:szCs w:val="28"/>
              </w:rPr>
            </w:pPr>
            <w:r w:rsidRPr="00751DEC">
              <w:rPr>
                <w:rFonts w:ascii="Times New Roman" w:eastAsia="Calibri" w:hAnsi="Times New Roman" w:cs="Times New Roman"/>
                <w:color w:val="000000"/>
                <w:sz w:val="28"/>
                <w:szCs w:val="28"/>
              </w:rPr>
              <w:t>5</w:t>
            </w:r>
          </w:p>
        </w:tc>
        <w:tc>
          <w:tcPr>
            <w:tcW w:w="3544" w:type="dxa"/>
            <w:tcMar>
              <w:top w:w="50" w:type="dxa"/>
              <w:left w:w="100" w:type="dxa"/>
            </w:tcMar>
            <w:vAlign w:val="center"/>
          </w:tcPr>
          <w:p w:rsidR="00DB1F5E" w:rsidRPr="00751DEC" w:rsidRDefault="00DB1F5E" w:rsidP="00DB1F5E">
            <w:pPr>
              <w:spacing w:after="0"/>
              <w:ind w:left="135"/>
              <w:rPr>
                <w:rFonts w:ascii="Times New Roman" w:eastAsia="Calibri" w:hAnsi="Times New Roman" w:cs="Times New Roman"/>
                <w:sz w:val="28"/>
                <w:szCs w:val="28"/>
              </w:rPr>
            </w:pPr>
            <w:r w:rsidRPr="00751DEC">
              <w:rPr>
                <w:rFonts w:ascii="Times New Roman" w:hAnsi="Times New Roman" w:cs="Times New Roman"/>
                <w:sz w:val="28"/>
                <w:szCs w:val="28"/>
              </w:rPr>
              <w:t xml:space="preserve">  </w:t>
            </w:r>
            <w:r w:rsidR="00CF6E2C">
              <w:rPr>
                <w:rFonts w:ascii="Times New Roman" w:hAnsi="Times New Roman" w:cs="Times New Roman"/>
                <w:sz w:val="28"/>
                <w:szCs w:val="28"/>
              </w:rPr>
              <w:t>Мировое хозяйство</w:t>
            </w:r>
          </w:p>
        </w:tc>
        <w:tc>
          <w:tcPr>
            <w:tcW w:w="1134" w:type="dxa"/>
            <w:tcMar>
              <w:top w:w="50" w:type="dxa"/>
              <w:left w:w="100" w:type="dxa"/>
            </w:tcMar>
            <w:vAlign w:val="center"/>
          </w:tcPr>
          <w:p w:rsidR="00DB1F5E" w:rsidRPr="00751DEC" w:rsidRDefault="00DB1F5E" w:rsidP="00DB1F5E">
            <w:pPr>
              <w:spacing w:after="0"/>
              <w:ind w:left="135"/>
              <w:jc w:val="center"/>
              <w:rPr>
                <w:rFonts w:ascii="Times New Roman" w:eastAsia="Calibri" w:hAnsi="Times New Roman" w:cs="Times New Roman"/>
                <w:sz w:val="28"/>
                <w:szCs w:val="28"/>
                <w:lang w:val="en-US"/>
              </w:rPr>
            </w:pPr>
            <w:r w:rsidRPr="00751DEC">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1</w:t>
            </w:r>
            <w:r w:rsidR="00CF6E2C">
              <w:rPr>
                <w:rFonts w:ascii="Times New Roman" w:eastAsia="Calibri" w:hAnsi="Times New Roman" w:cs="Times New Roman"/>
                <w:color w:val="000000"/>
                <w:sz w:val="28"/>
                <w:szCs w:val="28"/>
              </w:rPr>
              <w:t>4</w:t>
            </w:r>
            <w:r w:rsidRPr="00751DEC">
              <w:rPr>
                <w:rFonts w:ascii="Times New Roman" w:eastAsia="Calibri" w:hAnsi="Times New Roman" w:cs="Times New Roman"/>
                <w:color w:val="000000"/>
                <w:sz w:val="28"/>
                <w:szCs w:val="28"/>
                <w:lang w:val="en-US"/>
              </w:rPr>
              <w:t xml:space="preserve"> </w:t>
            </w:r>
          </w:p>
        </w:tc>
        <w:tc>
          <w:tcPr>
            <w:tcW w:w="1559" w:type="dxa"/>
            <w:tcMar>
              <w:top w:w="50" w:type="dxa"/>
              <w:left w:w="100" w:type="dxa"/>
            </w:tcMar>
            <w:vAlign w:val="center"/>
          </w:tcPr>
          <w:p w:rsidR="00DB1F5E" w:rsidRPr="00751DEC" w:rsidRDefault="00DB1F5E" w:rsidP="00DB1F5E">
            <w:pPr>
              <w:spacing w:after="0"/>
              <w:ind w:left="135"/>
              <w:jc w:val="center"/>
              <w:rPr>
                <w:rFonts w:ascii="Times New Roman" w:eastAsia="Calibri" w:hAnsi="Times New Roman" w:cs="Times New Roman"/>
                <w:sz w:val="28"/>
                <w:szCs w:val="28"/>
              </w:rPr>
            </w:pPr>
            <w:r w:rsidRPr="00751DEC">
              <w:rPr>
                <w:rFonts w:ascii="Times New Roman" w:eastAsia="Calibri" w:hAnsi="Times New Roman" w:cs="Times New Roman"/>
                <w:sz w:val="28"/>
                <w:szCs w:val="28"/>
              </w:rPr>
              <w:t>1,2,7</w:t>
            </w:r>
            <w:r w:rsidRPr="00751DEC">
              <w:rPr>
                <w:rFonts w:ascii="Times New Roman" w:eastAsia="Calibri" w:hAnsi="Times New Roman" w:cs="Times New Roman"/>
                <w:color w:val="000000"/>
                <w:sz w:val="28"/>
                <w:szCs w:val="28"/>
                <w:lang w:val="en-US"/>
              </w:rPr>
              <w:t xml:space="preserve"> </w:t>
            </w:r>
          </w:p>
        </w:tc>
        <w:tc>
          <w:tcPr>
            <w:tcW w:w="2410" w:type="dxa"/>
            <w:tcMar>
              <w:top w:w="50" w:type="dxa"/>
              <w:left w:w="100" w:type="dxa"/>
            </w:tcMar>
            <w:vAlign w:val="center"/>
          </w:tcPr>
          <w:p w:rsidR="00DB1F5E" w:rsidRPr="00751DEC" w:rsidRDefault="00B84E61" w:rsidP="00DB1F5E">
            <w:pPr>
              <w:rPr>
                <w:rFonts w:ascii="Times New Roman" w:eastAsia="Calibri" w:hAnsi="Times New Roman" w:cs="Times New Roman"/>
                <w:sz w:val="28"/>
                <w:szCs w:val="28"/>
              </w:rPr>
            </w:pPr>
            <w:hyperlink r:id="rId14" w:history="1">
              <w:r w:rsidR="00DB1F5E" w:rsidRPr="00751DEC">
                <w:rPr>
                  <w:rFonts w:ascii="Times New Roman" w:eastAsia="Times New Roman" w:hAnsi="Times New Roman" w:cs="Times New Roman"/>
                  <w:sz w:val="28"/>
                  <w:szCs w:val="28"/>
                  <w:lang w:val="en-US"/>
                </w:rPr>
                <w:t>http</w:t>
              </w:r>
              <w:r w:rsidR="00DB1F5E" w:rsidRPr="00751DEC">
                <w:rPr>
                  <w:rFonts w:ascii="Times New Roman" w:eastAsia="Times New Roman" w:hAnsi="Times New Roman" w:cs="Times New Roman"/>
                  <w:sz w:val="28"/>
                  <w:szCs w:val="28"/>
                </w:rPr>
                <w:t>://</w:t>
              </w:r>
              <w:r w:rsidR="00DB1F5E" w:rsidRPr="00751DEC">
                <w:rPr>
                  <w:rFonts w:ascii="Times New Roman" w:eastAsia="Times New Roman" w:hAnsi="Times New Roman" w:cs="Times New Roman"/>
                  <w:sz w:val="28"/>
                  <w:szCs w:val="28"/>
                  <w:lang w:val="en-US"/>
                </w:rPr>
                <w:t>www</w:t>
              </w:r>
              <w:r w:rsidR="00DB1F5E" w:rsidRPr="00751DEC">
                <w:rPr>
                  <w:rFonts w:ascii="Times New Roman" w:eastAsia="Times New Roman" w:hAnsi="Times New Roman" w:cs="Times New Roman"/>
                  <w:sz w:val="28"/>
                  <w:szCs w:val="28"/>
                </w:rPr>
                <w:t>.</w:t>
              </w:r>
              <w:r w:rsidR="00DB1F5E" w:rsidRPr="00751DEC">
                <w:rPr>
                  <w:rFonts w:ascii="Times New Roman" w:eastAsia="Times New Roman" w:hAnsi="Times New Roman" w:cs="Times New Roman"/>
                  <w:sz w:val="28"/>
                  <w:szCs w:val="28"/>
                  <w:lang w:val="en-US"/>
                </w:rPr>
                <w:t>geographer</w:t>
              </w:r>
              <w:r w:rsidR="00DB1F5E" w:rsidRPr="00751DEC">
                <w:rPr>
                  <w:rFonts w:ascii="Times New Roman" w:eastAsia="Times New Roman" w:hAnsi="Times New Roman" w:cs="Times New Roman"/>
                  <w:sz w:val="28"/>
                  <w:szCs w:val="28"/>
                </w:rPr>
                <w:t>.</w:t>
              </w:r>
              <w:r w:rsidR="00DB1F5E" w:rsidRPr="00751DEC">
                <w:rPr>
                  <w:rFonts w:ascii="Times New Roman" w:eastAsia="Times New Roman" w:hAnsi="Times New Roman" w:cs="Times New Roman"/>
                  <w:sz w:val="28"/>
                  <w:szCs w:val="28"/>
                  <w:lang w:val="en-US"/>
                </w:rPr>
                <w:t>ru</w:t>
              </w:r>
              <w:r w:rsidR="00DB1F5E" w:rsidRPr="00751DEC">
                <w:rPr>
                  <w:rFonts w:ascii="Times New Roman" w:eastAsia="Times New Roman" w:hAnsi="Times New Roman" w:cs="Times New Roman"/>
                  <w:sz w:val="28"/>
                  <w:szCs w:val="28"/>
                </w:rPr>
                <w:t>/</w:t>
              </w:r>
              <w:r w:rsidR="00DB1F5E" w:rsidRPr="00751DEC">
                <w:rPr>
                  <w:rFonts w:ascii="Times New Roman" w:eastAsia="Times New Roman" w:hAnsi="Times New Roman" w:cs="Times New Roman"/>
                  <w:sz w:val="28"/>
                  <w:szCs w:val="28"/>
                  <w:lang w:val="en-US"/>
                </w:rPr>
                <w:t>index</w:t>
              </w:r>
              <w:r w:rsidR="00DB1F5E" w:rsidRPr="00751DEC">
                <w:rPr>
                  <w:rFonts w:ascii="Times New Roman" w:eastAsia="Times New Roman" w:hAnsi="Times New Roman" w:cs="Times New Roman"/>
                  <w:sz w:val="28"/>
                  <w:szCs w:val="28"/>
                </w:rPr>
                <w:t>.</w:t>
              </w:r>
              <w:r w:rsidR="00DB1F5E" w:rsidRPr="00751DEC">
                <w:rPr>
                  <w:rFonts w:ascii="Times New Roman" w:eastAsia="Times New Roman" w:hAnsi="Times New Roman" w:cs="Times New Roman"/>
                  <w:sz w:val="28"/>
                  <w:szCs w:val="28"/>
                  <w:lang w:val="en-US"/>
                </w:rPr>
                <w:t>shtml</w:t>
              </w:r>
            </w:hyperlink>
          </w:p>
          <w:p w:rsidR="00DB1F5E" w:rsidRPr="00751DEC" w:rsidRDefault="00B84E61" w:rsidP="00DB1F5E">
            <w:pPr>
              <w:spacing w:after="0"/>
              <w:ind w:left="135"/>
              <w:rPr>
                <w:rFonts w:ascii="Times New Roman" w:eastAsia="Calibri" w:hAnsi="Times New Roman" w:cs="Times New Roman"/>
                <w:sz w:val="28"/>
                <w:szCs w:val="28"/>
                <w:lang w:val="en-US"/>
              </w:rPr>
            </w:pPr>
            <w:hyperlink r:id="rId15" w:history="1">
              <w:r w:rsidR="00DB1F5E" w:rsidRPr="00751DEC">
                <w:rPr>
                  <w:rFonts w:ascii="Times New Roman" w:eastAsia="Calibri" w:hAnsi="Times New Roman" w:cs="Times New Roman"/>
                  <w:sz w:val="28"/>
                  <w:szCs w:val="28"/>
                  <w:u w:val="single"/>
                  <w:lang w:val="en-US"/>
                </w:rPr>
                <w:t>http://pedsovet.org/</w:t>
              </w:r>
            </w:hyperlink>
          </w:p>
        </w:tc>
      </w:tr>
    </w:tbl>
    <w:p w:rsidR="00DB1F5E" w:rsidRDefault="00DB1F5E" w:rsidP="000D1E0B">
      <w:pPr>
        <w:autoSpaceDE w:val="0"/>
        <w:autoSpaceDN w:val="0"/>
        <w:spacing w:after="594" w:line="233" w:lineRule="auto"/>
        <w:rPr>
          <w:rFonts w:ascii="Times New Roman" w:eastAsia="Times New Roman" w:hAnsi="Times New Roman" w:cs="Times New Roman"/>
          <w:b/>
          <w:color w:val="000000"/>
          <w:w w:val="101"/>
          <w:sz w:val="28"/>
          <w:szCs w:val="28"/>
        </w:rPr>
      </w:pPr>
    </w:p>
    <w:p w:rsidR="00DB1F5E" w:rsidRDefault="00DB1F5E" w:rsidP="000D1E0B">
      <w:pPr>
        <w:autoSpaceDE w:val="0"/>
        <w:autoSpaceDN w:val="0"/>
        <w:spacing w:after="594" w:line="233" w:lineRule="auto"/>
        <w:rPr>
          <w:rFonts w:ascii="Times New Roman" w:eastAsia="Times New Roman" w:hAnsi="Times New Roman" w:cs="Times New Roman"/>
          <w:b/>
          <w:color w:val="000000"/>
          <w:w w:val="101"/>
          <w:sz w:val="28"/>
          <w:szCs w:val="28"/>
        </w:rPr>
      </w:pPr>
    </w:p>
    <w:p w:rsidR="00DB1F5E" w:rsidRDefault="00DB1F5E" w:rsidP="000D1E0B">
      <w:pPr>
        <w:autoSpaceDE w:val="0"/>
        <w:autoSpaceDN w:val="0"/>
        <w:spacing w:after="594" w:line="233" w:lineRule="auto"/>
        <w:rPr>
          <w:rFonts w:ascii="Times New Roman" w:eastAsia="Times New Roman" w:hAnsi="Times New Roman" w:cs="Times New Roman"/>
          <w:b/>
          <w:color w:val="000000"/>
          <w:w w:val="101"/>
          <w:sz w:val="28"/>
          <w:szCs w:val="28"/>
        </w:rPr>
      </w:pPr>
    </w:p>
    <w:p w:rsidR="00DB1F5E" w:rsidRDefault="00DB1F5E" w:rsidP="000D1E0B">
      <w:pPr>
        <w:autoSpaceDE w:val="0"/>
        <w:autoSpaceDN w:val="0"/>
        <w:spacing w:after="594" w:line="233" w:lineRule="auto"/>
        <w:rPr>
          <w:rFonts w:ascii="Times New Roman" w:eastAsia="Times New Roman" w:hAnsi="Times New Roman" w:cs="Times New Roman"/>
          <w:b/>
          <w:color w:val="000000"/>
          <w:w w:val="101"/>
          <w:sz w:val="28"/>
          <w:szCs w:val="28"/>
        </w:rPr>
      </w:pPr>
    </w:p>
    <w:p w:rsidR="00DB1F5E" w:rsidRDefault="00DB1F5E" w:rsidP="000D1E0B">
      <w:pPr>
        <w:autoSpaceDE w:val="0"/>
        <w:autoSpaceDN w:val="0"/>
        <w:spacing w:after="594" w:line="233" w:lineRule="auto"/>
        <w:rPr>
          <w:rFonts w:ascii="Times New Roman" w:eastAsia="Times New Roman" w:hAnsi="Times New Roman" w:cs="Times New Roman"/>
          <w:b/>
          <w:color w:val="000000"/>
          <w:w w:val="101"/>
          <w:sz w:val="28"/>
          <w:szCs w:val="28"/>
        </w:rPr>
      </w:pPr>
    </w:p>
    <w:p w:rsidR="00DB1F5E" w:rsidRDefault="00DB1F5E" w:rsidP="000D1E0B">
      <w:pPr>
        <w:autoSpaceDE w:val="0"/>
        <w:autoSpaceDN w:val="0"/>
        <w:spacing w:after="594" w:line="233" w:lineRule="auto"/>
        <w:rPr>
          <w:rFonts w:ascii="Times New Roman" w:eastAsia="Times New Roman" w:hAnsi="Times New Roman" w:cs="Times New Roman"/>
          <w:b/>
          <w:color w:val="000000"/>
          <w:w w:val="101"/>
          <w:sz w:val="28"/>
          <w:szCs w:val="28"/>
        </w:rPr>
      </w:pPr>
    </w:p>
    <w:p w:rsidR="00A85553" w:rsidRPr="000D1E0B" w:rsidRDefault="00A074BD" w:rsidP="000D1E0B">
      <w:pPr>
        <w:autoSpaceDE w:val="0"/>
        <w:autoSpaceDN w:val="0"/>
        <w:spacing w:after="594" w:line="233" w:lineRule="auto"/>
        <w:rPr>
          <w:rFonts w:ascii="Times New Roman" w:eastAsia="Times New Roman" w:hAnsi="Times New Roman" w:cs="Times New Roman"/>
          <w:b/>
          <w:color w:val="000000"/>
          <w:w w:val="101"/>
          <w:sz w:val="28"/>
          <w:szCs w:val="28"/>
        </w:rPr>
      </w:pPr>
      <w:r w:rsidRPr="00751DEC">
        <w:rPr>
          <w:rFonts w:ascii="Times New Roman" w:eastAsia="Times New Roman" w:hAnsi="Times New Roman" w:cs="Times New Roman"/>
          <w:b/>
          <w:color w:val="000000"/>
          <w:w w:val="101"/>
          <w:sz w:val="28"/>
          <w:szCs w:val="28"/>
        </w:rPr>
        <w:t xml:space="preserve"> </w:t>
      </w:r>
    </w:p>
    <w:p w:rsidR="00905A8B" w:rsidRPr="00905A8B" w:rsidRDefault="00905A8B" w:rsidP="00905A8B">
      <w:pPr>
        <w:rPr>
          <w:rFonts w:ascii="Cambria" w:eastAsia="MS Mincho" w:hAnsi="Cambria" w:cs="Times New Roman"/>
          <w:sz w:val="18"/>
          <w:szCs w:val="18"/>
        </w:rPr>
        <w:sectPr w:rsidR="00905A8B" w:rsidRPr="00905A8B" w:rsidSect="00CE2FB4">
          <w:pgSz w:w="11900" w:h="16840"/>
          <w:pgMar w:top="640" w:right="634" w:bottom="666" w:left="282" w:header="720" w:footer="720" w:gutter="0"/>
          <w:cols w:space="720" w:equalWidth="0">
            <w:col w:w="15540" w:space="0"/>
          </w:cols>
          <w:docGrid w:linePitch="360"/>
        </w:sectPr>
      </w:pPr>
    </w:p>
    <w:p w:rsidR="00905A8B" w:rsidRPr="00905A8B" w:rsidRDefault="00905A8B" w:rsidP="00CB3187">
      <w:pPr>
        <w:spacing w:after="0" w:line="240" w:lineRule="auto"/>
        <w:rPr>
          <w:rFonts w:ascii="Times New Roman" w:eastAsia="Calibri" w:hAnsi="Times New Roman" w:cs="Times New Roman"/>
          <w:sz w:val="24"/>
          <w:szCs w:val="24"/>
          <w:lang w:eastAsia="ru-RU"/>
        </w:rPr>
      </w:pPr>
      <w:r w:rsidRPr="00905A8B">
        <w:rPr>
          <w:rFonts w:ascii="Times New Roman" w:eastAsia="Calibri" w:hAnsi="Times New Roman" w:cs="Times New Roman"/>
          <w:sz w:val="24"/>
          <w:szCs w:val="24"/>
          <w:lang w:eastAsia="ru-RU"/>
        </w:rPr>
        <w:lastRenderedPageBreak/>
        <w:t>МУНИЦИПАЛЬНОЕ БЮДЖЕТНОЕ ОБЩЕОБРАЗОВАТЕЛЬНОЕ УЧРЕЖДЕНИЕ СРЕДНЯЯ ШКОЛА ОЧНОЙ, ОЧНО-ЗАОЧНОЙ, ЗАОЧНОЙ ФОРМ ОБУЧЕНИЯ  №1</w:t>
      </w:r>
    </w:p>
    <w:p w:rsidR="00905A8B" w:rsidRPr="00905A8B" w:rsidRDefault="00905A8B" w:rsidP="00905A8B">
      <w:pPr>
        <w:spacing w:after="0" w:line="240" w:lineRule="auto"/>
        <w:jc w:val="center"/>
        <w:rPr>
          <w:rFonts w:ascii="Times New Roman" w:eastAsia="Calibri" w:hAnsi="Times New Roman" w:cs="Times New Roman"/>
          <w:sz w:val="24"/>
          <w:szCs w:val="24"/>
          <w:lang w:eastAsia="ru-RU"/>
        </w:rPr>
      </w:pPr>
      <w:r w:rsidRPr="00905A8B">
        <w:rPr>
          <w:rFonts w:ascii="Times New Roman" w:eastAsia="Calibri" w:hAnsi="Times New Roman" w:cs="Times New Roman"/>
          <w:sz w:val="24"/>
          <w:szCs w:val="24"/>
          <w:lang w:eastAsia="ru-RU"/>
        </w:rPr>
        <w:t>Г. ЛИПЕЦКА</w:t>
      </w:r>
    </w:p>
    <w:p w:rsidR="00905A8B" w:rsidRPr="00905A8B" w:rsidRDefault="00905A8B" w:rsidP="00905A8B">
      <w:pPr>
        <w:spacing w:after="0" w:line="240" w:lineRule="auto"/>
        <w:jc w:val="center"/>
        <w:rPr>
          <w:rFonts w:ascii="Times New Roman" w:eastAsia="Calibri" w:hAnsi="Times New Roman" w:cs="Times New Roman"/>
          <w:sz w:val="24"/>
          <w:szCs w:val="24"/>
          <w:lang w:eastAsia="ru-RU"/>
        </w:rPr>
      </w:pPr>
    </w:p>
    <w:p w:rsidR="00905A8B" w:rsidRPr="00905A8B" w:rsidRDefault="00905A8B" w:rsidP="00905A8B">
      <w:pPr>
        <w:tabs>
          <w:tab w:val="left" w:pos="2115"/>
        </w:tabs>
        <w:spacing w:after="0" w:line="240" w:lineRule="auto"/>
        <w:rPr>
          <w:rFonts w:ascii="Times New Roman" w:eastAsia="Calibri" w:hAnsi="Times New Roman" w:cs="Times New Roman"/>
          <w:sz w:val="24"/>
          <w:szCs w:val="24"/>
          <w:lang w:eastAsia="ru-RU"/>
        </w:rPr>
      </w:pPr>
      <w:r w:rsidRPr="00905A8B">
        <w:rPr>
          <w:rFonts w:ascii="Times New Roman" w:eastAsia="Calibri" w:hAnsi="Times New Roman" w:cs="Times New Roman"/>
          <w:sz w:val="24"/>
          <w:szCs w:val="24"/>
          <w:lang w:eastAsia="ru-RU"/>
        </w:rPr>
        <w:tab/>
      </w:r>
    </w:p>
    <w:p w:rsidR="00905A8B" w:rsidRPr="00905A8B" w:rsidRDefault="00905A8B" w:rsidP="00905A8B">
      <w:pPr>
        <w:spacing w:after="0" w:line="240" w:lineRule="auto"/>
        <w:jc w:val="center"/>
        <w:rPr>
          <w:rFonts w:ascii="Times New Roman" w:eastAsia="Calibri" w:hAnsi="Times New Roman" w:cs="Times New Roman"/>
          <w:sz w:val="24"/>
          <w:szCs w:val="24"/>
          <w:lang w:eastAsia="ru-RU"/>
        </w:rPr>
      </w:pPr>
    </w:p>
    <w:p w:rsidR="00905A8B" w:rsidRPr="00905A8B" w:rsidRDefault="00905A8B" w:rsidP="00905A8B">
      <w:pPr>
        <w:spacing w:after="0" w:line="240" w:lineRule="auto"/>
        <w:jc w:val="center"/>
        <w:rPr>
          <w:rFonts w:ascii="Times New Roman" w:eastAsia="Calibri" w:hAnsi="Times New Roman" w:cs="Times New Roman"/>
          <w:sz w:val="24"/>
          <w:szCs w:val="24"/>
          <w:lang w:eastAsia="ru-RU"/>
        </w:rPr>
      </w:pPr>
    </w:p>
    <w:p w:rsidR="00905A8B" w:rsidRPr="00905A8B" w:rsidRDefault="00905A8B" w:rsidP="00905A8B">
      <w:pPr>
        <w:jc w:val="center"/>
        <w:rPr>
          <w:rFonts w:ascii="Times New Roman" w:eastAsia="Times New Roman" w:hAnsi="Times New Roman" w:cs="Times New Roman"/>
          <w:b/>
          <w:sz w:val="48"/>
          <w:szCs w:val="48"/>
        </w:rPr>
      </w:pPr>
    </w:p>
    <w:p w:rsidR="00905A8B" w:rsidRPr="00905A8B" w:rsidRDefault="00905A8B" w:rsidP="00905A8B">
      <w:pPr>
        <w:jc w:val="center"/>
        <w:rPr>
          <w:rFonts w:ascii="Times New Roman" w:eastAsia="Times New Roman" w:hAnsi="Times New Roman" w:cs="Times New Roman"/>
          <w:b/>
          <w:sz w:val="48"/>
          <w:szCs w:val="48"/>
        </w:rPr>
      </w:pPr>
    </w:p>
    <w:p w:rsidR="00905A8B" w:rsidRPr="00F0096F" w:rsidRDefault="00905A8B" w:rsidP="00F0096F">
      <w:pPr>
        <w:jc w:val="center"/>
        <w:rPr>
          <w:rFonts w:ascii="Times New Roman" w:eastAsia="Times New Roman" w:hAnsi="Times New Roman" w:cs="Times New Roman"/>
          <w:b/>
          <w:sz w:val="44"/>
          <w:szCs w:val="44"/>
        </w:rPr>
      </w:pPr>
      <w:r w:rsidRPr="00F0096F">
        <w:rPr>
          <w:rFonts w:ascii="Times New Roman" w:eastAsia="Times New Roman" w:hAnsi="Times New Roman" w:cs="Times New Roman"/>
          <w:b/>
          <w:sz w:val="44"/>
          <w:szCs w:val="44"/>
        </w:rPr>
        <w:t>КАЛЕНДАРНО-ТЕМАТИЧЕСКОЕ</w:t>
      </w:r>
    </w:p>
    <w:p w:rsidR="00905A8B" w:rsidRPr="00F0096F" w:rsidRDefault="00905A8B" w:rsidP="00F0096F">
      <w:pPr>
        <w:jc w:val="center"/>
        <w:rPr>
          <w:rFonts w:ascii="Times New Roman" w:eastAsia="Times New Roman" w:hAnsi="Times New Roman" w:cs="Times New Roman"/>
          <w:b/>
          <w:sz w:val="44"/>
          <w:szCs w:val="44"/>
        </w:rPr>
      </w:pPr>
      <w:r w:rsidRPr="00F0096F">
        <w:rPr>
          <w:rFonts w:ascii="Times New Roman" w:eastAsia="Times New Roman" w:hAnsi="Times New Roman" w:cs="Times New Roman"/>
          <w:b/>
          <w:sz w:val="44"/>
          <w:szCs w:val="44"/>
        </w:rPr>
        <w:t>ПЛАНИРОВАНИЕ</w:t>
      </w:r>
    </w:p>
    <w:p w:rsidR="00905A8B" w:rsidRPr="00F0096F" w:rsidRDefault="00905A8B" w:rsidP="00F0096F">
      <w:pPr>
        <w:jc w:val="center"/>
        <w:rPr>
          <w:rFonts w:ascii="Times New Roman" w:eastAsia="Times New Roman" w:hAnsi="Times New Roman" w:cs="Times New Roman"/>
          <w:b/>
          <w:sz w:val="44"/>
          <w:szCs w:val="44"/>
        </w:rPr>
      </w:pPr>
      <w:r w:rsidRPr="00F0096F">
        <w:rPr>
          <w:rFonts w:ascii="Times New Roman" w:eastAsia="Times New Roman" w:hAnsi="Times New Roman" w:cs="Times New Roman"/>
          <w:b/>
          <w:sz w:val="44"/>
          <w:szCs w:val="44"/>
        </w:rPr>
        <w:t>ПО</w:t>
      </w:r>
      <w:r w:rsidR="00F0096F" w:rsidRPr="00F0096F">
        <w:rPr>
          <w:rFonts w:ascii="Times New Roman" w:eastAsia="Times New Roman" w:hAnsi="Times New Roman" w:cs="Times New Roman"/>
          <w:b/>
          <w:sz w:val="44"/>
          <w:szCs w:val="44"/>
        </w:rPr>
        <w:t xml:space="preserve">   </w:t>
      </w:r>
      <w:r w:rsidRPr="00F0096F">
        <w:rPr>
          <w:rFonts w:ascii="Times New Roman" w:eastAsia="Times New Roman" w:hAnsi="Times New Roman" w:cs="Times New Roman"/>
          <w:b/>
          <w:sz w:val="44"/>
          <w:szCs w:val="44"/>
        </w:rPr>
        <w:t>ГЕОГРАФИИ</w:t>
      </w:r>
    </w:p>
    <w:p w:rsidR="00905A8B" w:rsidRPr="00F0096F" w:rsidRDefault="00905A8B" w:rsidP="00F0096F">
      <w:pPr>
        <w:jc w:val="center"/>
        <w:rPr>
          <w:rFonts w:ascii="Calibri" w:eastAsia="Times New Roman" w:hAnsi="Calibri" w:cs="Times New Roman"/>
          <w:b/>
          <w:sz w:val="44"/>
          <w:szCs w:val="44"/>
        </w:rPr>
      </w:pPr>
      <w:r w:rsidRPr="00F0096F">
        <w:rPr>
          <w:rFonts w:ascii="Times New Roman" w:eastAsia="Times New Roman" w:hAnsi="Times New Roman" w:cs="Times New Roman"/>
          <w:b/>
          <w:sz w:val="44"/>
          <w:szCs w:val="44"/>
        </w:rPr>
        <w:t>10 класс</w:t>
      </w:r>
    </w:p>
    <w:p w:rsidR="00905A8B" w:rsidRPr="00905A8B" w:rsidRDefault="00905A8B" w:rsidP="000C1BD8">
      <w:pPr>
        <w:spacing w:after="0" w:line="240" w:lineRule="auto"/>
        <w:jc w:val="right"/>
        <w:rPr>
          <w:rFonts w:ascii="Times New Roman" w:eastAsia="Calibri" w:hAnsi="Times New Roman" w:cs="Times New Roman"/>
          <w:sz w:val="28"/>
          <w:szCs w:val="28"/>
          <w:lang w:eastAsia="ru-RU"/>
        </w:rPr>
      </w:pPr>
    </w:p>
    <w:p w:rsidR="00905A8B" w:rsidRPr="00905A8B" w:rsidRDefault="00905A8B" w:rsidP="000C1BD8">
      <w:pPr>
        <w:spacing w:after="0" w:line="240" w:lineRule="auto"/>
        <w:jc w:val="right"/>
        <w:rPr>
          <w:rFonts w:ascii="Times New Roman" w:eastAsia="Calibri" w:hAnsi="Times New Roman" w:cs="Times New Roman"/>
          <w:sz w:val="28"/>
          <w:szCs w:val="28"/>
          <w:lang w:eastAsia="ru-RU"/>
        </w:rPr>
      </w:pPr>
      <w:r w:rsidRPr="00905A8B">
        <w:rPr>
          <w:rFonts w:ascii="Times New Roman" w:eastAsia="Calibri" w:hAnsi="Times New Roman" w:cs="Times New Roman"/>
          <w:sz w:val="28"/>
          <w:szCs w:val="28"/>
          <w:lang w:eastAsia="ru-RU"/>
        </w:rPr>
        <w:t xml:space="preserve">                                                               «Утверждаю»</w:t>
      </w:r>
    </w:p>
    <w:p w:rsidR="00905A8B" w:rsidRPr="00905A8B" w:rsidRDefault="00905A8B" w:rsidP="000C1BD8">
      <w:pPr>
        <w:spacing w:after="0" w:line="240" w:lineRule="auto"/>
        <w:jc w:val="right"/>
        <w:rPr>
          <w:rFonts w:ascii="Times New Roman" w:eastAsia="Calibri" w:hAnsi="Times New Roman" w:cs="Times New Roman"/>
          <w:sz w:val="28"/>
          <w:szCs w:val="28"/>
          <w:lang w:eastAsia="ru-RU"/>
        </w:rPr>
      </w:pPr>
      <w:r w:rsidRPr="00905A8B">
        <w:rPr>
          <w:rFonts w:ascii="Times New Roman" w:eastAsia="Calibri" w:hAnsi="Times New Roman" w:cs="Times New Roman"/>
          <w:sz w:val="28"/>
          <w:szCs w:val="28"/>
          <w:lang w:eastAsia="ru-RU"/>
        </w:rPr>
        <w:t xml:space="preserve">                                        директор МБОУ СШООЗЗ №1</w:t>
      </w:r>
    </w:p>
    <w:p w:rsidR="00905A8B" w:rsidRPr="00905A8B" w:rsidRDefault="00905A8B" w:rsidP="000C1BD8">
      <w:pPr>
        <w:tabs>
          <w:tab w:val="left" w:pos="8025"/>
        </w:tabs>
        <w:spacing w:after="0" w:line="240" w:lineRule="auto"/>
        <w:jc w:val="right"/>
        <w:rPr>
          <w:rFonts w:ascii="Times New Roman" w:eastAsia="Calibri" w:hAnsi="Times New Roman" w:cs="Times New Roman"/>
          <w:b/>
          <w:sz w:val="28"/>
          <w:szCs w:val="28"/>
          <w:lang w:eastAsia="ru-RU"/>
        </w:rPr>
      </w:pPr>
    </w:p>
    <w:p w:rsidR="00905A8B" w:rsidRPr="00905A8B" w:rsidRDefault="00905A8B" w:rsidP="000C1BD8">
      <w:pPr>
        <w:tabs>
          <w:tab w:val="left" w:pos="8025"/>
        </w:tabs>
        <w:spacing w:after="0" w:line="240" w:lineRule="auto"/>
        <w:jc w:val="right"/>
        <w:rPr>
          <w:rFonts w:ascii="Times New Roman" w:eastAsia="Calibri" w:hAnsi="Times New Roman" w:cs="Times New Roman"/>
          <w:sz w:val="28"/>
          <w:szCs w:val="28"/>
          <w:lang w:eastAsia="ru-RU"/>
        </w:rPr>
      </w:pPr>
      <w:r w:rsidRPr="00905A8B">
        <w:rPr>
          <w:rFonts w:ascii="Times New Roman" w:eastAsia="Calibri" w:hAnsi="Times New Roman" w:cs="Times New Roman"/>
          <w:sz w:val="28"/>
          <w:szCs w:val="28"/>
          <w:lang w:eastAsia="ru-RU"/>
        </w:rPr>
        <w:t xml:space="preserve">                                                                              _________         Е. Н. Бирюкова</w:t>
      </w:r>
      <w:r w:rsidRPr="00905A8B">
        <w:rPr>
          <w:rFonts w:ascii="Times New Roman" w:eastAsia="Calibri" w:hAnsi="Times New Roman" w:cs="Times New Roman"/>
          <w:sz w:val="28"/>
          <w:szCs w:val="28"/>
          <w:lang w:eastAsia="ru-RU"/>
        </w:rPr>
        <w:tab/>
      </w:r>
    </w:p>
    <w:p w:rsidR="00905A8B" w:rsidRPr="00905A8B" w:rsidRDefault="00905A8B" w:rsidP="000C1BD8">
      <w:pPr>
        <w:spacing w:after="0" w:line="240" w:lineRule="auto"/>
        <w:jc w:val="right"/>
        <w:rPr>
          <w:rFonts w:ascii="Times New Roman" w:eastAsia="Calibri" w:hAnsi="Times New Roman" w:cs="Times New Roman"/>
          <w:sz w:val="28"/>
          <w:szCs w:val="28"/>
          <w:lang w:eastAsia="ru-RU"/>
        </w:rPr>
      </w:pPr>
    </w:p>
    <w:p w:rsidR="00905A8B" w:rsidRPr="00905A8B" w:rsidRDefault="00905A8B" w:rsidP="000C1BD8">
      <w:pPr>
        <w:spacing w:after="0" w:line="240" w:lineRule="auto"/>
        <w:jc w:val="right"/>
        <w:rPr>
          <w:rFonts w:ascii="Times New Roman" w:eastAsia="Calibri" w:hAnsi="Times New Roman" w:cs="Times New Roman"/>
          <w:sz w:val="28"/>
          <w:szCs w:val="28"/>
          <w:lang w:eastAsia="ru-RU"/>
        </w:rPr>
      </w:pPr>
      <w:r w:rsidRPr="00905A8B">
        <w:rPr>
          <w:rFonts w:ascii="Times New Roman" w:eastAsia="Calibri" w:hAnsi="Times New Roman" w:cs="Times New Roman"/>
          <w:sz w:val="28"/>
          <w:szCs w:val="28"/>
          <w:lang w:eastAsia="ru-RU"/>
        </w:rPr>
        <w:t xml:space="preserve">                                                 </w:t>
      </w:r>
      <w:r w:rsidR="000C1BD8">
        <w:rPr>
          <w:rFonts w:ascii="Times New Roman" w:eastAsia="Calibri" w:hAnsi="Times New Roman" w:cs="Times New Roman"/>
          <w:sz w:val="28"/>
          <w:szCs w:val="28"/>
          <w:lang w:eastAsia="ru-RU"/>
        </w:rPr>
        <w:t xml:space="preserve">                               п</w:t>
      </w:r>
      <w:r w:rsidRPr="00905A8B">
        <w:rPr>
          <w:rFonts w:ascii="Times New Roman" w:eastAsia="Calibri" w:hAnsi="Times New Roman" w:cs="Times New Roman"/>
          <w:sz w:val="28"/>
          <w:szCs w:val="28"/>
          <w:lang w:eastAsia="ru-RU"/>
        </w:rPr>
        <w:t xml:space="preserve">риказ  № </w:t>
      </w:r>
      <w:r w:rsidR="002C3F0E">
        <w:rPr>
          <w:rFonts w:ascii="Times New Roman" w:eastAsia="Calibri" w:hAnsi="Times New Roman" w:cs="Times New Roman"/>
          <w:sz w:val="28"/>
          <w:szCs w:val="28"/>
          <w:lang w:eastAsia="ru-RU"/>
        </w:rPr>
        <w:t xml:space="preserve"> </w:t>
      </w:r>
      <w:r w:rsidR="00527A30">
        <w:rPr>
          <w:rFonts w:ascii="Times New Roman" w:eastAsia="Calibri" w:hAnsi="Times New Roman" w:cs="Times New Roman"/>
          <w:sz w:val="28"/>
          <w:szCs w:val="28"/>
          <w:lang w:eastAsia="ru-RU"/>
        </w:rPr>
        <w:t xml:space="preserve">34 </w:t>
      </w:r>
      <w:r w:rsidRPr="00905A8B">
        <w:rPr>
          <w:rFonts w:ascii="Times New Roman" w:eastAsia="Calibri" w:hAnsi="Times New Roman" w:cs="Times New Roman"/>
          <w:sz w:val="28"/>
          <w:szCs w:val="28"/>
          <w:lang w:eastAsia="ru-RU"/>
        </w:rPr>
        <w:t>от</w:t>
      </w:r>
      <w:r w:rsidR="000C1BD8">
        <w:rPr>
          <w:rFonts w:ascii="Times New Roman" w:eastAsia="Calibri" w:hAnsi="Times New Roman" w:cs="Times New Roman"/>
          <w:sz w:val="28"/>
          <w:szCs w:val="28"/>
          <w:lang w:eastAsia="ru-RU"/>
        </w:rPr>
        <w:t xml:space="preserve"> </w:t>
      </w:r>
      <w:r w:rsidR="00527A30">
        <w:rPr>
          <w:rFonts w:ascii="Times New Roman" w:eastAsia="Calibri" w:hAnsi="Times New Roman" w:cs="Times New Roman"/>
          <w:sz w:val="28"/>
          <w:szCs w:val="28"/>
          <w:lang w:eastAsia="ru-RU"/>
        </w:rPr>
        <w:t>29</w:t>
      </w:r>
      <w:r w:rsidRPr="00905A8B">
        <w:rPr>
          <w:rFonts w:ascii="Times New Roman" w:eastAsia="Calibri" w:hAnsi="Times New Roman" w:cs="Times New Roman"/>
          <w:sz w:val="28"/>
          <w:szCs w:val="28"/>
          <w:lang w:eastAsia="ru-RU"/>
        </w:rPr>
        <w:t>.08.202</w:t>
      </w:r>
      <w:r w:rsidR="002C3F0E">
        <w:rPr>
          <w:rFonts w:ascii="Times New Roman" w:eastAsia="Calibri" w:hAnsi="Times New Roman" w:cs="Times New Roman"/>
          <w:sz w:val="28"/>
          <w:szCs w:val="28"/>
          <w:lang w:eastAsia="ru-RU"/>
        </w:rPr>
        <w:t>4</w:t>
      </w:r>
      <w:r w:rsidRPr="00905A8B">
        <w:rPr>
          <w:rFonts w:ascii="Times New Roman" w:eastAsia="Calibri" w:hAnsi="Times New Roman" w:cs="Times New Roman"/>
          <w:sz w:val="28"/>
          <w:szCs w:val="28"/>
          <w:lang w:eastAsia="ru-RU"/>
        </w:rPr>
        <w:t xml:space="preserve">                                                    </w:t>
      </w:r>
    </w:p>
    <w:p w:rsidR="00905A8B" w:rsidRPr="00905A8B" w:rsidRDefault="00905A8B" w:rsidP="000C1BD8">
      <w:pPr>
        <w:spacing w:after="0" w:line="240" w:lineRule="auto"/>
        <w:jc w:val="right"/>
        <w:rPr>
          <w:rFonts w:ascii="Times New Roman" w:eastAsia="Calibri" w:hAnsi="Times New Roman" w:cs="Times New Roman"/>
          <w:sz w:val="28"/>
          <w:szCs w:val="28"/>
          <w:lang w:eastAsia="ru-RU"/>
        </w:rPr>
      </w:pPr>
      <w:r w:rsidRPr="00905A8B">
        <w:rPr>
          <w:rFonts w:ascii="Times New Roman" w:eastAsia="Calibri" w:hAnsi="Times New Roman" w:cs="Times New Roman"/>
          <w:sz w:val="28"/>
          <w:szCs w:val="28"/>
          <w:lang w:eastAsia="ru-RU"/>
        </w:rPr>
        <w:t xml:space="preserve">                                              </w:t>
      </w:r>
    </w:p>
    <w:p w:rsidR="00905A8B" w:rsidRPr="00905A8B" w:rsidRDefault="00905A8B" w:rsidP="000C1BD8">
      <w:pPr>
        <w:spacing w:after="0" w:line="240" w:lineRule="auto"/>
        <w:jc w:val="right"/>
        <w:rPr>
          <w:rFonts w:ascii="Times New Roman" w:eastAsia="Calibri" w:hAnsi="Times New Roman" w:cs="Times New Roman"/>
          <w:sz w:val="28"/>
          <w:szCs w:val="28"/>
          <w:lang w:eastAsia="ru-RU"/>
        </w:rPr>
      </w:pPr>
    </w:p>
    <w:p w:rsidR="00905A8B" w:rsidRPr="00905A8B" w:rsidRDefault="00905A8B" w:rsidP="000C1BD8">
      <w:pPr>
        <w:spacing w:before="100" w:beforeAutospacing="1" w:after="100" w:afterAutospacing="1" w:line="240" w:lineRule="auto"/>
        <w:jc w:val="right"/>
        <w:rPr>
          <w:rFonts w:ascii="Times New Roman" w:eastAsia="Calibri" w:hAnsi="Times New Roman" w:cs="Times New Roman"/>
          <w:b/>
          <w:sz w:val="28"/>
          <w:szCs w:val="28"/>
          <w:lang w:eastAsia="ru-RU"/>
        </w:rPr>
      </w:pPr>
    </w:p>
    <w:p w:rsidR="00905A8B" w:rsidRPr="00905A8B" w:rsidRDefault="00905A8B" w:rsidP="000C1BD8">
      <w:pPr>
        <w:spacing w:before="100" w:beforeAutospacing="1" w:after="100" w:afterAutospacing="1" w:line="240" w:lineRule="auto"/>
        <w:jc w:val="right"/>
        <w:rPr>
          <w:rFonts w:ascii="Times New Roman" w:eastAsia="Calibri" w:hAnsi="Times New Roman" w:cs="Times New Roman"/>
          <w:b/>
          <w:sz w:val="28"/>
          <w:szCs w:val="28"/>
          <w:lang w:eastAsia="ru-RU"/>
        </w:rPr>
      </w:pPr>
    </w:p>
    <w:p w:rsidR="00905A8B" w:rsidRPr="00905A8B" w:rsidRDefault="00905A8B" w:rsidP="000C1BD8">
      <w:pPr>
        <w:spacing w:before="100" w:beforeAutospacing="1" w:after="100" w:afterAutospacing="1" w:line="240" w:lineRule="auto"/>
        <w:jc w:val="right"/>
        <w:rPr>
          <w:rFonts w:ascii="Times New Roman" w:eastAsia="Calibri" w:hAnsi="Times New Roman" w:cs="Times New Roman"/>
          <w:sz w:val="28"/>
          <w:szCs w:val="28"/>
          <w:lang w:eastAsia="ru-RU"/>
        </w:rPr>
      </w:pPr>
      <w:r w:rsidRPr="00905A8B">
        <w:rPr>
          <w:rFonts w:ascii="Times New Roman" w:eastAsia="Calibri" w:hAnsi="Times New Roman" w:cs="Times New Roman"/>
          <w:sz w:val="28"/>
          <w:szCs w:val="28"/>
          <w:lang w:eastAsia="ru-RU"/>
        </w:rPr>
        <w:t xml:space="preserve"> Учитель высшей  категории </w:t>
      </w:r>
    </w:p>
    <w:p w:rsidR="00905A8B" w:rsidRPr="00905A8B" w:rsidRDefault="00905A8B" w:rsidP="000C1BD8">
      <w:pPr>
        <w:spacing w:before="100" w:beforeAutospacing="1" w:after="100" w:afterAutospacing="1" w:line="240" w:lineRule="auto"/>
        <w:jc w:val="right"/>
        <w:rPr>
          <w:rFonts w:ascii="Times New Roman" w:eastAsia="Calibri" w:hAnsi="Times New Roman" w:cs="Times New Roman"/>
          <w:sz w:val="40"/>
          <w:szCs w:val="40"/>
          <w:lang w:eastAsia="ru-RU"/>
        </w:rPr>
      </w:pPr>
      <w:r w:rsidRPr="00905A8B">
        <w:rPr>
          <w:rFonts w:ascii="Times New Roman" w:eastAsia="Calibri" w:hAnsi="Times New Roman" w:cs="Times New Roman"/>
          <w:sz w:val="28"/>
          <w:szCs w:val="28"/>
          <w:lang w:eastAsia="ru-RU"/>
        </w:rPr>
        <w:t xml:space="preserve">В.А. Ленков </w:t>
      </w:r>
    </w:p>
    <w:p w:rsidR="00905A8B" w:rsidRPr="00905A8B" w:rsidRDefault="00905A8B" w:rsidP="00905A8B">
      <w:pPr>
        <w:spacing w:before="100" w:beforeAutospacing="1" w:after="100" w:afterAutospacing="1" w:line="240" w:lineRule="auto"/>
        <w:jc w:val="center"/>
        <w:rPr>
          <w:rFonts w:ascii="Times New Roman" w:eastAsia="Calibri" w:hAnsi="Times New Roman" w:cs="Times New Roman"/>
          <w:sz w:val="28"/>
          <w:szCs w:val="28"/>
          <w:lang w:eastAsia="ru-RU"/>
        </w:rPr>
      </w:pPr>
    </w:p>
    <w:p w:rsidR="00905A8B" w:rsidRPr="00905A8B" w:rsidRDefault="00905A8B" w:rsidP="00905A8B">
      <w:pPr>
        <w:rPr>
          <w:rFonts w:ascii="Times New Roman" w:eastAsia="Calibri" w:hAnsi="Times New Roman" w:cs="Times New Roman"/>
          <w:sz w:val="28"/>
          <w:szCs w:val="28"/>
          <w:lang w:eastAsia="ru-RU"/>
        </w:rPr>
      </w:pPr>
    </w:p>
    <w:p w:rsidR="00905A8B" w:rsidRPr="00905A8B" w:rsidRDefault="00905A8B" w:rsidP="00905A8B">
      <w:pPr>
        <w:rPr>
          <w:rFonts w:ascii="Times New Roman" w:eastAsia="Calibri" w:hAnsi="Times New Roman" w:cs="Times New Roman"/>
          <w:sz w:val="28"/>
          <w:szCs w:val="28"/>
          <w:lang w:eastAsia="ru-RU"/>
        </w:rPr>
      </w:pPr>
    </w:p>
    <w:p w:rsidR="00CB3187" w:rsidRDefault="00CB3187" w:rsidP="00905A8B">
      <w:pPr>
        <w:jc w:val="center"/>
        <w:rPr>
          <w:rFonts w:ascii="Times New Roman" w:eastAsia="Times New Roman" w:hAnsi="Times New Roman" w:cs="Times New Roman"/>
          <w:b/>
          <w:sz w:val="36"/>
          <w:szCs w:val="36"/>
        </w:rPr>
      </w:pPr>
    </w:p>
    <w:p w:rsidR="00CB3187" w:rsidRDefault="00CB3187" w:rsidP="00905A8B">
      <w:pPr>
        <w:jc w:val="center"/>
        <w:rPr>
          <w:rFonts w:ascii="Times New Roman" w:eastAsia="Times New Roman" w:hAnsi="Times New Roman" w:cs="Times New Roman"/>
          <w:b/>
          <w:sz w:val="36"/>
          <w:szCs w:val="36"/>
        </w:rPr>
      </w:pPr>
    </w:p>
    <w:p w:rsidR="00CB3187" w:rsidRDefault="00CB3187" w:rsidP="00905A8B">
      <w:pPr>
        <w:jc w:val="center"/>
        <w:rPr>
          <w:rFonts w:ascii="Times New Roman" w:eastAsia="Times New Roman" w:hAnsi="Times New Roman" w:cs="Times New Roman"/>
          <w:b/>
          <w:sz w:val="36"/>
          <w:szCs w:val="36"/>
        </w:rPr>
      </w:pPr>
    </w:p>
    <w:p w:rsidR="00905A8B" w:rsidRPr="00905A8B" w:rsidRDefault="00905A8B" w:rsidP="00905A8B">
      <w:pPr>
        <w:jc w:val="center"/>
        <w:rPr>
          <w:rFonts w:ascii="Times New Roman" w:eastAsia="Times New Roman" w:hAnsi="Times New Roman" w:cs="Times New Roman"/>
          <w:b/>
          <w:sz w:val="36"/>
          <w:szCs w:val="36"/>
        </w:rPr>
      </w:pPr>
      <w:r w:rsidRPr="00905A8B">
        <w:rPr>
          <w:rFonts w:ascii="Times New Roman" w:eastAsia="Times New Roman" w:hAnsi="Times New Roman" w:cs="Times New Roman"/>
          <w:b/>
          <w:sz w:val="36"/>
          <w:szCs w:val="36"/>
        </w:rPr>
        <w:lastRenderedPageBreak/>
        <w:t xml:space="preserve">География – </w:t>
      </w:r>
      <w:r w:rsidR="00855754">
        <w:rPr>
          <w:rFonts w:ascii="Times New Roman" w:eastAsia="Times New Roman" w:hAnsi="Times New Roman" w:cs="Times New Roman"/>
          <w:b/>
          <w:sz w:val="36"/>
          <w:szCs w:val="36"/>
        </w:rPr>
        <w:t>10</w:t>
      </w:r>
      <w:r w:rsidRPr="00905A8B">
        <w:rPr>
          <w:rFonts w:ascii="Times New Roman" w:eastAsia="Times New Roman" w:hAnsi="Times New Roman" w:cs="Times New Roman"/>
          <w:b/>
          <w:sz w:val="36"/>
          <w:szCs w:val="36"/>
        </w:rPr>
        <w:t xml:space="preserve"> класс.</w:t>
      </w:r>
    </w:p>
    <w:p w:rsidR="00905A8B" w:rsidRPr="00905A8B" w:rsidRDefault="00905A8B" w:rsidP="00905A8B">
      <w:pPr>
        <w:jc w:val="center"/>
        <w:rPr>
          <w:rFonts w:ascii="Times New Roman" w:eastAsia="Times New Roman" w:hAnsi="Times New Roman" w:cs="Times New Roman"/>
          <w:sz w:val="28"/>
          <w:szCs w:val="28"/>
        </w:rPr>
      </w:pPr>
      <w:r w:rsidRPr="00905A8B">
        <w:rPr>
          <w:rFonts w:ascii="Times New Roman" w:eastAsia="Times New Roman" w:hAnsi="Times New Roman" w:cs="Times New Roman"/>
          <w:sz w:val="28"/>
          <w:szCs w:val="28"/>
        </w:rPr>
        <w:t>202</w:t>
      </w:r>
      <w:r w:rsidR="002C3F0E">
        <w:rPr>
          <w:rFonts w:ascii="Times New Roman" w:eastAsia="Times New Roman" w:hAnsi="Times New Roman" w:cs="Times New Roman"/>
          <w:sz w:val="28"/>
          <w:szCs w:val="28"/>
        </w:rPr>
        <w:t>4</w:t>
      </w:r>
      <w:r w:rsidRPr="00905A8B">
        <w:rPr>
          <w:rFonts w:ascii="Times New Roman" w:eastAsia="Times New Roman" w:hAnsi="Times New Roman" w:cs="Times New Roman"/>
          <w:sz w:val="28"/>
          <w:szCs w:val="28"/>
        </w:rPr>
        <w:t>-202</w:t>
      </w:r>
      <w:r w:rsidR="002C3F0E">
        <w:rPr>
          <w:rFonts w:ascii="Times New Roman" w:eastAsia="Times New Roman" w:hAnsi="Times New Roman" w:cs="Times New Roman"/>
          <w:sz w:val="28"/>
          <w:szCs w:val="28"/>
        </w:rPr>
        <w:t>5</w:t>
      </w:r>
      <w:r w:rsidRPr="00905A8B">
        <w:rPr>
          <w:rFonts w:ascii="Times New Roman" w:eastAsia="Times New Roman" w:hAnsi="Times New Roman" w:cs="Times New Roman"/>
          <w:sz w:val="28"/>
          <w:szCs w:val="28"/>
        </w:rPr>
        <w:t xml:space="preserve"> учебный год</w:t>
      </w:r>
    </w:p>
    <w:p w:rsidR="00905A8B" w:rsidRPr="00905A8B" w:rsidRDefault="00905A8B" w:rsidP="00905A8B">
      <w:pP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r w:rsidRPr="00905A8B">
        <w:rPr>
          <w:rFonts w:ascii="Times New Roman" w:eastAsia="Times New Roman" w:hAnsi="Times New Roman" w:cs="Times New Roman"/>
          <w:sz w:val="28"/>
          <w:szCs w:val="28"/>
        </w:rPr>
        <w:t>«А»</w:t>
      </w:r>
      <w:r>
        <w:rPr>
          <w:rFonts w:ascii="Times New Roman" w:eastAsia="Times New Roman" w:hAnsi="Times New Roman" w:cs="Times New Roman"/>
          <w:sz w:val="28"/>
          <w:szCs w:val="28"/>
        </w:rPr>
        <w:t>. 10 «Б»,</w:t>
      </w:r>
      <w:r w:rsidR="002C3F0E">
        <w:rPr>
          <w:rFonts w:ascii="Times New Roman" w:eastAsia="Times New Roman" w:hAnsi="Times New Roman" w:cs="Times New Roman"/>
          <w:sz w:val="28"/>
          <w:szCs w:val="28"/>
        </w:rPr>
        <w:t xml:space="preserve"> 10 «В»,</w:t>
      </w:r>
      <w:r>
        <w:rPr>
          <w:rFonts w:ascii="Times New Roman" w:eastAsia="Times New Roman" w:hAnsi="Times New Roman" w:cs="Times New Roman"/>
          <w:sz w:val="28"/>
          <w:szCs w:val="28"/>
        </w:rPr>
        <w:t>10 «П»</w:t>
      </w:r>
      <w:r w:rsidRPr="00905A8B">
        <w:rPr>
          <w:rFonts w:ascii="Times New Roman" w:eastAsia="Times New Roman" w:hAnsi="Times New Roman" w:cs="Times New Roman"/>
          <w:sz w:val="28"/>
          <w:szCs w:val="28"/>
        </w:rPr>
        <w:t xml:space="preserve"> класс</w:t>
      </w:r>
    </w:p>
    <w:p w:rsidR="00905A8B" w:rsidRPr="00905A8B" w:rsidRDefault="00905A8B" w:rsidP="00905A8B">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учебник «География.10  класс» : авторы: </w:t>
      </w:r>
      <w:r w:rsidR="002C3F0E">
        <w:rPr>
          <w:rFonts w:ascii="Times New Roman" w:eastAsia="Times New Roman" w:hAnsi="Times New Roman" w:cs="Times New Roman"/>
          <w:sz w:val="28"/>
          <w:szCs w:val="28"/>
        </w:rPr>
        <w:t>Ю</w:t>
      </w:r>
      <w:r>
        <w:rPr>
          <w:rFonts w:ascii="Times New Roman" w:eastAsia="Times New Roman" w:hAnsi="Times New Roman" w:cs="Times New Roman"/>
          <w:sz w:val="28"/>
          <w:szCs w:val="28"/>
        </w:rPr>
        <w:t xml:space="preserve"> .</w:t>
      </w:r>
      <w:r w:rsidR="002C3F0E">
        <w:rPr>
          <w:rFonts w:ascii="Times New Roman" w:eastAsia="Times New Roman" w:hAnsi="Times New Roman" w:cs="Times New Roman"/>
          <w:sz w:val="28"/>
          <w:szCs w:val="28"/>
        </w:rPr>
        <w:t>Н</w:t>
      </w:r>
      <w:r>
        <w:rPr>
          <w:rFonts w:ascii="Times New Roman" w:eastAsia="Times New Roman" w:hAnsi="Times New Roman" w:cs="Times New Roman"/>
          <w:sz w:val="28"/>
          <w:szCs w:val="28"/>
        </w:rPr>
        <w:t xml:space="preserve">. </w:t>
      </w:r>
      <w:r w:rsidR="002C3F0E">
        <w:rPr>
          <w:rFonts w:ascii="Times New Roman" w:eastAsia="Times New Roman" w:hAnsi="Times New Roman" w:cs="Times New Roman"/>
          <w:sz w:val="28"/>
          <w:szCs w:val="28"/>
        </w:rPr>
        <w:t>Гладкий,</w:t>
      </w:r>
      <w:r>
        <w:rPr>
          <w:rFonts w:ascii="Times New Roman" w:eastAsia="Times New Roman" w:hAnsi="Times New Roman" w:cs="Times New Roman"/>
          <w:sz w:val="28"/>
          <w:szCs w:val="28"/>
        </w:rPr>
        <w:t xml:space="preserve"> </w:t>
      </w:r>
      <w:r w:rsidR="002C3F0E">
        <w:rPr>
          <w:rFonts w:ascii="Times New Roman" w:eastAsia="Times New Roman" w:hAnsi="Times New Roman" w:cs="Times New Roman"/>
          <w:sz w:val="28"/>
          <w:szCs w:val="28"/>
        </w:rPr>
        <w:t>В</w:t>
      </w:r>
      <w:r>
        <w:rPr>
          <w:rFonts w:ascii="Times New Roman" w:eastAsia="Times New Roman" w:hAnsi="Times New Roman" w:cs="Times New Roman"/>
          <w:sz w:val="28"/>
          <w:szCs w:val="28"/>
        </w:rPr>
        <w:t>.</w:t>
      </w:r>
      <w:r w:rsidR="002C3F0E">
        <w:rPr>
          <w:rFonts w:ascii="Times New Roman" w:eastAsia="Times New Roman" w:hAnsi="Times New Roman" w:cs="Times New Roman"/>
          <w:sz w:val="28"/>
          <w:szCs w:val="28"/>
        </w:rPr>
        <w:t>В</w:t>
      </w:r>
      <w:r>
        <w:rPr>
          <w:rFonts w:ascii="Times New Roman" w:eastAsia="Times New Roman" w:hAnsi="Times New Roman" w:cs="Times New Roman"/>
          <w:sz w:val="28"/>
          <w:szCs w:val="28"/>
        </w:rPr>
        <w:t xml:space="preserve">. </w:t>
      </w:r>
      <w:r w:rsidR="002C3F0E">
        <w:rPr>
          <w:rFonts w:ascii="Times New Roman" w:eastAsia="Times New Roman" w:hAnsi="Times New Roman" w:cs="Times New Roman"/>
          <w:sz w:val="28"/>
          <w:szCs w:val="28"/>
        </w:rPr>
        <w:t>Николина</w:t>
      </w:r>
      <w:r>
        <w:rPr>
          <w:rFonts w:ascii="Times New Roman" w:eastAsia="Times New Roman" w:hAnsi="Times New Roman" w:cs="Times New Roman"/>
          <w:sz w:val="28"/>
          <w:szCs w:val="28"/>
        </w:rPr>
        <w:t xml:space="preserve">– М.: </w:t>
      </w:r>
      <w:r w:rsidR="00FB7197">
        <w:rPr>
          <w:rFonts w:ascii="Times New Roman" w:eastAsia="Times New Roman" w:hAnsi="Times New Roman" w:cs="Times New Roman"/>
          <w:sz w:val="28"/>
          <w:szCs w:val="28"/>
        </w:rPr>
        <w:t>Просвещение</w:t>
      </w:r>
      <w:r>
        <w:rPr>
          <w:rFonts w:ascii="Times New Roman" w:eastAsia="Times New Roman" w:hAnsi="Times New Roman" w:cs="Times New Roman"/>
          <w:sz w:val="28"/>
          <w:szCs w:val="28"/>
        </w:rPr>
        <w:t>, 202</w:t>
      </w:r>
      <w:r w:rsidR="00FB7197">
        <w:rPr>
          <w:rFonts w:ascii="Times New Roman" w:eastAsia="Times New Roman" w:hAnsi="Times New Roman" w:cs="Times New Roman"/>
          <w:sz w:val="28"/>
          <w:szCs w:val="28"/>
        </w:rPr>
        <w:t>4</w:t>
      </w:r>
      <w:r w:rsidRPr="00905A8B">
        <w:rPr>
          <w:rFonts w:ascii="Times New Roman" w:eastAsia="Times New Roman" w:hAnsi="Times New Roman" w:cs="Times New Roman"/>
          <w:sz w:val="28"/>
          <w:szCs w:val="28"/>
        </w:rPr>
        <w:t>.</w:t>
      </w:r>
    </w:p>
    <w:p w:rsidR="00905A8B" w:rsidRPr="00905A8B" w:rsidRDefault="00905A8B" w:rsidP="00905A8B">
      <w:pPr>
        <w:rPr>
          <w:rFonts w:ascii="Times New Roman" w:eastAsia="Times New Roman" w:hAnsi="Times New Roman" w:cs="Times New Roman"/>
          <w:sz w:val="28"/>
          <w:szCs w:val="28"/>
        </w:rPr>
      </w:pPr>
      <w:r w:rsidRPr="00905A8B">
        <w:rPr>
          <w:rFonts w:ascii="Times New Roman" w:eastAsia="Times New Roman" w:hAnsi="Times New Roman" w:cs="Times New Roman"/>
          <w:sz w:val="28"/>
          <w:szCs w:val="28"/>
        </w:rPr>
        <w:t>(</w:t>
      </w:r>
      <w:r w:rsidR="00CB3187">
        <w:rPr>
          <w:rFonts w:ascii="Times New Roman" w:eastAsia="Times New Roman" w:hAnsi="Times New Roman" w:cs="Times New Roman"/>
          <w:sz w:val="28"/>
          <w:szCs w:val="28"/>
        </w:rPr>
        <w:t>1</w:t>
      </w:r>
      <w:r w:rsidRPr="00905A8B">
        <w:rPr>
          <w:rFonts w:ascii="Times New Roman" w:eastAsia="Times New Roman" w:hAnsi="Times New Roman" w:cs="Times New Roman"/>
          <w:sz w:val="28"/>
          <w:szCs w:val="28"/>
        </w:rPr>
        <w:t xml:space="preserve"> час в неделю, </w:t>
      </w:r>
      <w:r w:rsidR="00CB3187">
        <w:rPr>
          <w:rFonts w:ascii="Times New Roman" w:eastAsia="Times New Roman" w:hAnsi="Times New Roman" w:cs="Times New Roman"/>
          <w:sz w:val="28"/>
          <w:szCs w:val="28"/>
        </w:rPr>
        <w:t>34</w:t>
      </w:r>
      <w:r w:rsidRPr="00905A8B">
        <w:rPr>
          <w:rFonts w:ascii="Times New Roman" w:eastAsia="Times New Roman" w:hAnsi="Times New Roman" w:cs="Times New Roman"/>
          <w:sz w:val="28"/>
          <w:szCs w:val="28"/>
        </w:rPr>
        <w:t xml:space="preserve"> час</w:t>
      </w:r>
      <w:r w:rsidR="00CB3187">
        <w:rPr>
          <w:rFonts w:ascii="Times New Roman" w:eastAsia="Times New Roman" w:hAnsi="Times New Roman" w:cs="Times New Roman"/>
          <w:sz w:val="28"/>
          <w:szCs w:val="28"/>
        </w:rPr>
        <w:t>а</w:t>
      </w:r>
      <w:r w:rsidRPr="00905A8B">
        <w:rPr>
          <w:rFonts w:ascii="Times New Roman" w:eastAsia="Times New Roman" w:hAnsi="Times New Roman" w:cs="Times New Roman"/>
          <w:sz w:val="28"/>
          <w:szCs w:val="28"/>
        </w:rPr>
        <w:t xml:space="preserve"> в год)</w:t>
      </w:r>
    </w:p>
    <w:p w:rsidR="00905A8B" w:rsidRPr="00905A8B" w:rsidRDefault="00905A8B" w:rsidP="00905A8B">
      <w:pPr>
        <w:rPr>
          <w:rFonts w:ascii="Times New Roman" w:eastAsia="Times New Roman" w:hAnsi="Times New Roman" w:cs="Times New Roman"/>
          <w:sz w:val="28"/>
          <w:szCs w:val="28"/>
        </w:rPr>
      </w:pPr>
      <w:r w:rsidRPr="00905A8B">
        <w:rPr>
          <w:rFonts w:ascii="Times New Roman" w:eastAsia="Times New Roman" w:hAnsi="Times New Roman" w:cs="Times New Roman"/>
          <w:sz w:val="28"/>
          <w:szCs w:val="28"/>
        </w:rPr>
        <w:t xml:space="preserve">1 п/г – 16 недель – </w:t>
      </w:r>
      <w:r w:rsidR="00CB3187">
        <w:rPr>
          <w:rFonts w:ascii="Times New Roman" w:eastAsia="Times New Roman" w:hAnsi="Times New Roman" w:cs="Times New Roman"/>
          <w:sz w:val="28"/>
          <w:szCs w:val="28"/>
        </w:rPr>
        <w:t xml:space="preserve">16 </w:t>
      </w:r>
      <w:r w:rsidRPr="00905A8B">
        <w:rPr>
          <w:rFonts w:ascii="Times New Roman" w:eastAsia="Times New Roman" w:hAnsi="Times New Roman" w:cs="Times New Roman"/>
          <w:sz w:val="28"/>
          <w:szCs w:val="28"/>
        </w:rPr>
        <w:t>групповы</w:t>
      </w:r>
      <w:r w:rsidR="00CB3187">
        <w:rPr>
          <w:rFonts w:ascii="Times New Roman" w:eastAsia="Times New Roman" w:hAnsi="Times New Roman" w:cs="Times New Roman"/>
          <w:sz w:val="28"/>
          <w:szCs w:val="28"/>
        </w:rPr>
        <w:t>х</w:t>
      </w:r>
      <w:r w:rsidRPr="00905A8B">
        <w:rPr>
          <w:rFonts w:ascii="Times New Roman" w:eastAsia="Times New Roman" w:hAnsi="Times New Roman" w:cs="Times New Roman"/>
          <w:sz w:val="28"/>
          <w:szCs w:val="28"/>
        </w:rPr>
        <w:t xml:space="preserve"> консультаци</w:t>
      </w:r>
      <w:r w:rsidR="00CB3187">
        <w:rPr>
          <w:rFonts w:ascii="Times New Roman" w:eastAsia="Times New Roman" w:hAnsi="Times New Roman" w:cs="Times New Roman"/>
          <w:sz w:val="28"/>
          <w:szCs w:val="28"/>
        </w:rPr>
        <w:t>й</w:t>
      </w:r>
      <w:r w:rsidRPr="00905A8B">
        <w:rPr>
          <w:rFonts w:ascii="Times New Roman" w:eastAsia="Times New Roman" w:hAnsi="Times New Roman" w:cs="Times New Roman"/>
          <w:sz w:val="28"/>
          <w:szCs w:val="28"/>
        </w:rPr>
        <w:t xml:space="preserve"> (урок</w:t>
      </w:r>
      <w:r w:rsidR="00CB3187">
        <w:rPr>
          <w:rFonts w:ascii="Times New Roman" w:eastAsia="Times New Roman" w:hAnsi="Times New Roman" w:cs="Times New Roman"/>
          <w:sz w:val="28"/>
          <w:szCs w:val="28"/>
        </w:rPr>
        <w:t>ов</w:t>
      </w:r>
      <w:r w:rsidRPr="00905A8B">
        <w:rPr>
          <w:rFonts w:ascii="Times New Roman" w:eastAsia="Times New Roman" w:hAnsi="Times New Roman" w:cs="Times New Roman"/>
          <w:sz w:val="28"/>
          <w:szCs w:val="28"/>
        </w:rPr>
        <w:t>)</w:t>
      </w:r>
    </w:p>
    <w:p w:rsidR="00905A8B" w:rsidRPr="00905A8B" w:rsidRDefault="00905A8B" w:rsidP="00905A8B">
      <w:pPr>
        <w:rPr>
          <w:rFonts w:ascii="Times New Roman" w:eastAsia="Times New Roman" w:hAnsi="Times New Roman" w:cs="Times New Roman"/>
          <w:sz w:val="28"/>
          <w:szCs w:val="28"/>
        </w:rPr>
      </w:pPr>
      <w:r w:rsidRPr="00905A8B">
        <w:rPr>
          <w:rFonts w:ascii="Times New Roman" w:eastAsia="Times New Roman" w:hAnsi="Times New Roman" w:cs="Times New Roman"/>
          <w:sz w:val="28"/>
          <w:szCs w:val="28"/>
        </w:rPr>
        <w:t xml:space="preserve">2 п/г – 18 недель – </w:t>
      </w:r>
      <w:r w:rsidR="00CB3187">
        <w:rPr>
          <w:rFonts w:ascii="Times New Roman" w:eastAsia="Times New Roman" w:hAnsi="Times New Roman" w:cs="Times New Roman"/>
          <w:sz w:val="28"/>
          <w:szCs w:val="28"/>
        </w:rPr>
        <w:t>18</w:t>
      </w:r>
      <w:r w:rsidRPr="00905A8B">
        <w:rPr>
          <w:rFonts w:ascii="Times New Roman" w:eastAsia="Times New Roman" w:hAnsi="Times New Roman" w:cs="Times New Roman"/>
          <w:sz w:val="28"/>
          <w:szCs w:val="28"/>
        </w:rPr>
        <w:t xml:space="preserve"> групповых консультаций (уроков)</w:t>
      </w:r>
    </w:p>
    <w:p w:rsidR="00905A8B" w:rsidRPr="00905A8B" w:rsidRDefault="00905A8B" w:rsidP="00905A8B">
      <w:pPr>
        <w:rPr>
          <w:rFonts w:ascii="Times New Roman" w:eastAsia="Times New Roman" w:hAnsi="Times New Roman" w:cs="Times New Roman"/>
          <w:sz w:val="28"/>
          <w:szCs w:val="28"/>
        </w:rPr>
      </w:pPr>
    </w:p>
    <w:p w:rsidR="00905A8B" w:rsidRPr="00905A8B" w:rsidRDefault="00905A8B" w:rsidP="00905A8B">
      <w:pPr>
        <w:rPr>
          <w:rFonts w:ascii="Calibri" w:eastAsia="Times New Roman" w:hAnsi="Calibri" w:cs="Times New Roman"/>
        </w:rPr>
      </w:pPr>
    </w:p>
    <w:p w:rsidR="00905A8B" w:rsidRPr="00905A8B" w:rsidRDefault="00905A8B" w:rsidP="00905A8B">
      <w:pPr>
        <w:rPr>
          <w:rFonts w:ascii="Calibri" w:eastAsia="Times New Roman" w:hAnsi="Calibri" w:cs="Times New Roman"/>
        </w:rPr>
      </w:pPr>
    </w:p>
    <w:p w:rsidR="00905A8B" w:rsidRPr="00905A8B" w:rsidRDefault="00905A8B" w:rsidP="00905A8B">
      <w:pPr>
        <w:rPr>
          <w:rFonts w:ascii="Calibri" w:eastAsia="Times New Roman" w:hAnsi="Calibri" w:cs="Times New Roman"/>
        </w:rPr>
      </w:pPr>
    </w:p>
    <w:p w:rsidR="00905A8B" w:rsidRPr="00905A8B" w:rsidRDefault="00905A8B" w:rsidP="00905A8B">
      <w:pPr>
        <w:autoSpaceDE w:val="0"/>
        <w:autoSpaceDN w:val="0"/>
        <w:spacing w:after="320" w:line="230" w:lineRule="auto"/>
        <w:rPr>
          <w:rFonts w:ascii="Cambria" w:eastAsia="MS Mincho" w:hAnsi="Cambria" w:cs="Times New Roman"/>
        </w:rPr>
      </w:pPr>
    </w:p>
    <w:p w:rsidR="00905A8B" w:rsidRPr="00905A8B" w:rsidRDefault="00905A8B" w:rsidP="00905A8B">
      <w:pPr>
        <w:autoSpaceDE w:val="0"/>
        <w:autoSpaceDN w:val="0"/>
        <w:spacing w:after="320" w:line="230" w:lineRule="auto"/>
        <w:rPr>
          <w:rFonts w:ascii="Cambria" w:eastAsia="MS Mincho" w:hAnsi="Cambria" w:cs="Times New Roman"/>
        </w:rPr>
      </w:pPr>
    </w:p>
    <w:p w:rsidR="00905A8B" w:rsidRPr="00905A8B" w:rsidRDefault="00905A8B" w:rsidP="00905A8B">
      <w:pPr>
        <w:autoSpaceDE w:val="0"/>
        <w:autoSpaceDN w:val="0"/>
        <w:spacing w:after="320" w:line="230" w:lineRule="auto"/>
        <w:rPr>
          <w:rFonts w:ascii="Cambria" w:eastAsia="MS Mincho" w:hAnsi="Cambria" w:cs="Times New Roman"/>
        </w:rPr>
      </w:pPr>
    </w:p>
    <w:p w:rsidR="00905A8B" w:rsidRPr="00905A8B" w:rsidRDefault="00905A8B" w:rsidP="00905A8B">
      <w:pPr>
        <w:autoSpaceDE w:val="0"/>
        <w:autoSpaceDN w:val="0"/>
        <w:spacing w:after="0" w:line="14" w:lineRule="exact"/>
        <w:rPr>
          <w:rFonts w:ascii="Cambria" w:eastAsia="MS Mincho" w:hAnsi="Cambria" w:cs="Times New Roman"/>
        </w:rPr>
      </w:pPr>
    </w:p>
    <w:p w:rsidR="00905A8B" w:rsidRPr="00905A8B" w:rsidRDefault="00905A8B" w:rsidP="00905A8B">
      <w:pPr>
        <w:rPr>
          <w:rFonts w:ascii="Cambria" w:eastAsia="MS Mincho" w:hAnsi="Cambria" w:cs="Times New Roman"/>
        </w:rPr>
        <w:sectPr w:rsidR="00905A8B" w:rsidRPr="00905A8B">
          <w:pgSz w:w="11900" w:h="16840"/>
          <w:pgMar w:top="298" w:right="650" w:bottom="448" w:left="666" w:header="720" w:footer="720" w:gutter="0"/>
          <w:cols w:space="720" w:equalWidth="0">
            <w:col w:w="10584" w:space="0"/>
          </w:cols>
          <w:docGrid w:linePitch="360"/>
        </w:sectPr>
      </w:pPr>
    </w:p>
    <w:p w:rsidR="00905A8B" w:rsidRPr="00905A8B" w:rsidRDefault="00905A8B" w:rsidP="00905A8B">
      <w:pPr>
        <w:autoSpaceDE w:val="0"/>
        <w:autoSpaceDN w:val="0"/>
        <w:spacing w:after="66" w:line="220" w:lineRule="exact"/>
        <w:rPr>
          <w:rFonts w:ascii="Cambria" w:eastAsia="MS Mincho" w:hAnsi="Cambria" w:cs="Times New Roman"/>
        </w:rPr>
      </w:pPr>
    </w:p>
    <w:p w:rsidR="00905A8B" w:rsidRPr="00905A8B" w:rsidRDefault="00905A8B" w:rsidP="00905A8B">
      <w:pPr>
        <w:autoSpaceDE w:val="0"/>
        <w:autoSpaceDN w:val="0"/>
        <w:spacing w:after="0" w:line="14" w:lineRule="exact"/>
        <w:rPr>
          <w:rFonts w:ascii="Cambria" w:eastAsia="MS Mincho" w:hAnsi="Cambria" w:cs="Times New Roman"/>
        </w:rPr>
      </w:pPr>
    </w:p>
    <w:p w:rsidR="00556A36" w:rsidRPr="00556A36" w:rsidRDefault="00556A36" w:rsidP="00556A36">
      <w:pPr>
        <w:pStyle w:val="aff7"/>
        <w:shd w:val="clear" w:color="auto" w:fill="FFFFFF"/>
        <w:spacing w:before="0" w:beforeAutospacing="0" w:after="150" w:afterAutospacing="0"/>
        <w:rPr>
          <w:rFonts w:ascii="Arial" w:hAnsi="Arial" w:cs="Arial"/>
          <w:color w:val="000000"/>
          <w:sz w:val="21"/>
          <w:szCs w:val="21"/>
        </w:rPr>
      </w:pPr>
      <w:r>
        <w:rPr>
          <w:rFonts w:ascii="Cambria" w:eastAsia="MS Mincho" w:hAnsi="Cambria"/>
        </w:rPr>
        <w:tab/>
      </w:r>
      <w:r w:rsidRPr="00556A36">
        <w:rPr>
          <w:rFonts w:ascii="Arial" w:hAnsi="Arial" w:cs="Arial"/>
          <w:color w:val="000000"/>
          <w:sz w:val="21"/>
          <w:szCs w:val="21"/>
        </w:rPr>
        <w:br/>
      </w:r>
    </w:p>
    <w:p w:rsidR="00556A36" w:rsidRPr="009E004E" w:rsidRDefault="00556A36" w:rsidP="00556A36">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9E004E">
        <w:rPr>
          <w:rFonts w:ascii="Times New Roman" w:eastAsia="Times New Roman" w:hAnsi="Times New Roman" w:cs="Times New Roman"/>
          <w:b/>
          <w:bCs/>
          <w:color w:val="000000"/>
          <w:sz w:val="28"/>
          <w:szCs w:val="28"/>
          <w:lang w:eastAsia="ru-RU"/>
        </w:rPr>
        <w:t>Календарно-тематическое планирование по географии 10 класс 20</w:t>
      </w:r>
      <w:r w:rsidR="000D6BDB" w:rsidRPr="009E004E">
        <w:rPr>
          <w:rFonts w:ascii="Times New Roman" w:eastAsia="Times New Roman" w:hAnsi="Times New Roman" w:cs="Times New Roman"/>
          <w:b/>
          <w:bCs/>
          <w:color w:val="000000"/>
          <w:sz w:val="28"/>
          <w:szCs w:val="28"/>
          <w:lang w:eastAsia="ru-RU"/>
        </w:rPr>
        <w:t>2</w:t>
      </w:r>
      <w:r w:rsidR="00FB7197">
        <w:rPr>
          <w:rFonts w:ascii="Times New Roman" w:eastAsia="Times New Roman" w:hAnsi="Times New Roman" w:cs="Times New Roman"/>
          <w:b/>
          <w:bCs/>
          <w:color w:val="000000"/>
          <w:sz w:val="28"/>
          <w:szCs w:val="28"/>
          <w:lang w:eastAsia="ru-RU"/>
        </w:rPr>
        <w:t>4</w:t>
      </w:r>
      <w:r w:rsidRPr="009E004E">
        <w:rPr>
          <w:rFonts w:ascii="Times New Roman" w:eastAsia="Times New Roman" w:hAnsi="Times New Roman" w:cs="Times New Roman"/>
          <w:b/>
          <w:bCs/>
          <w:color w:val="000000"/>
          <w:sz w:val="28"/>
          <w:szCs w:val="28"/>
          <w:lang w:eastAsia="ru-RU"/>
        </w:rPr>
        <w:t xml:space="preserve"> – 20</w:t>
      </w:r>
      <w:r w:rsidR="000D6BDB" w:rsidRPr="009E004E">
        <w:rPr>
          <w:rFonts w:ascii="Times New Roman" w:eastAsia="Times New Roman" w:hAnsi="Times New Roman" w:cs="Times New Roman"/>
          <w:b/>
          <w:bCs/>
          <w:color w:val="000000"/>
          <w:sz w:val="28"/>
          <w:szCs w:val="28"/>
          <w:lang w:eastAsia="ru-RU"/>
        </w:rPr>
        <w:t>2</w:t>
      </w:r>
      <w:r w:rsidR="0013337F">
        <w:rPr>
          <w:rFonts w:ascii="Times New Roman" w:eastAsia="Times New Roman" w:hAnsi="Times New Roman" w:cs="Times New Roman"/>
          <w:b/>
          <w:bCs/>
          <w:color w:val="000000"/>
          <w:sz w:val="28"/>
          <w:szCs w:val="28"/>
          <w:lang w:eastAsia="ru-RU"/>
        </w:rPr>
        <w:t xml:space="preserve">5 </w:t>
      </w:r>
      <w:r w:rsidRPr="009E004E">
        <w:rPr>
          <w:rFonts w:ascii="Times New Roman" w:eastAsia="Times New Roman" w:hAnsi="Times New Roman" w:cs="Times New Roman"/>
          <w:b/>
          <w:bCs/>
          <w:color w:val="000000"/>
          <w:sz w:val="28"/>
          <w:szCs w:val="28"/>
          <w:lang w:eastAsia="ru-RU"/>
        </w:rPr>
        <w:t>учебный год</w:t>
      </w:r>
    </w:p>
    <w:p w:rsidR="00556A36" w:rsidRPr="00556A36" w:rsidRDefault="00556A36" w:rsidP="00556A36">
      <w:pPr>
        <w:shd w:val="clear" w:color="auto" w:fill="FFFFFF"/>
        <w:spacing w:after="150" w:line="240" w:lineRule="auto"/>
        <w:rPr>
          <w:rFonts w:ascii="Arial" w:eastAsia="Times New Roman" w:hAnsi="Arial" w:cs="Arial"/>
          <w:color w:val="000000"/>
          <w:sz w:val="21"/>
          <w:szCs w:val="21"/>
          <w:lang w:eastAsia="ru-RU"/>
        </w:rPr>
      </w:pPr>
    </w:p>
    <w:tbl>
      <w:tblPr>
        <w:tblW w:w="10747" w:type="dxa"/>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541"/>
        <w:gridCol w:w="2976"/>
        <w:gridCol w:w="993"/>
        <w:gridCol w:w="850"/>
        <w:gridCol w:w="851"/>
        <w:gridCol w:w="850"/>
        <w:gridCol w:w="992"/>
        <w:gridCol w:w="993"/>
        <w:gridCol w:w="567"/>
        <w:gridCol w:w="1134"/>
      </w:tblGrid>
      <w:tr w:rsidR="00904BB0" w:rsidRPr="0013337F" w:rsidTr="00DB2479">
        <w:trPr>
          <w:trHeight w:val="3577"/>
        </w:trPr>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04BB0" w:rsidRPr="0013337F" w:rsidRDefault="00904BB0" w:rsidP="00556A36">
            <w:pPr>
              <w:spacing w:after="150" w:line="240" w:lineRule="auto"/>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w:t>
            </w:r>
          </w:p>
          <w:p w:rsidR="00904BB0" w:rsidRPr="0013337F" w:rsidRDefault="00904BB0" w:rsidP="00556A36">
            <w:pPr>
              <w:spacing w:after="150" w:line="240" w:lineRule="auto"/>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п/п</w:t>
            </w:r>
          </w:p>
        </w:tc>
        <w:tc>
          <w:tcPr>
            <w:tcW w:w="2976"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0D6BDB">
            <w:pPr>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Тема урока</w:t>
            </w:r>
          </w:p>
        </w:tc>
        <w:tc>
          <w:tcPr>
            <w:tcW w:w="99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04BB0" w:rsidRPr="0013337F" w:rsidRDefault="00904BB0" w:rsidP="000D6BDB">
            <w:pPr>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Дата по плану</w:t>
            </w:r>
          </w:p>
          <w:p w:rsidR="00904BB0" w:rsidRDefault="00904BB0" w:rsidP="000D6BDB">
            <w:pPr>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 xml:space="preserve"> </w:t>
            </w:r>
          </w:p>
          <w:p w:rsidR="00904BB0" w:rsidRPr="0013337F" w:rsidRDefault="00904BB0" w:rsidP="000D6BDB">
            <w:pPr>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10А,Б</w:t>
            </w:r>
          </w:p>
          <w:p w:rsidR="00904BB0" w:rsidRPr="0013337F" w:rsidRDefault="00904BB0" w:rsidP="000D6BDB">
            <w:pPr>
              <w:rPr>
                <w:rFonts w:ascii="Times New Roman" w:eastAsia="Times New Roman" w:hAnsi="Times New Roman" w:cs="Times New Roman"/>
                <w:color w:val="000000"/>
                <w:sz w:val="28"/>
                <w:szCs w:val="28"/>
                <w:lang w:eastAsia="ru-RU"/>
              </w:rPr>
            </w:pP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7464E4" w:rsidP="00930B0E">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Коррекция</w:t>
            </w:r>
          </w:p>
          <w:p w:rsidR="00904BB0" w:rsidRPr="0013337F" w:rsidRDefault="00904BB0" w:rsidP="00930B0E">
            <w:pPr>
              <w:rPr>
                <w:rFonts w:ascii="Times New Roman" w:eastAsia="Times New Roman" w:hAnsi="Times New Roman" w:cs="Times New Roman"/>
                <w:color w:val="000000"/>
                <w:sz w:val="28"/>
                <w:szCs w:val="28"/>
                <w:lang w:eastAsia="ru-RU"/>
              </w:rPr>
            </w:pPr>
          </w:p>
          <w:p w:rsidR="00904BB0" w:rsidRDefault="00904BB0" w:rsidP="00930B0E">
            <w:pPr>
              <w:rPr>
                <w:rFonts w:ascii="Times New Roman" w:eastAsia="Times New Roman" w:hAnsi="Times New Roman" w:cs="Times New Roman"/>
                <w:color w:val="000000"/>
                <w:sz w:val="28"/>
                <w:szCs w:val="28"/>
                <w:lang w:eastAsia="ru-RU"/>
              </w:rPr>
            </w:pPr>
          </w:p>
          <w:p w:rsidR="007464E4" w:rsidRDefault="007464E4" w:rsidP="00930B0E">
            <w:pPr>
              <w:rPr>
                <w:rFonts w:ascii="Times New Roman" w:eastAsia="Times New Roman" w:hAnsi="Times New Roman" w:cs="Times New Roman"/>
                <w:color w:val="000000"/>
                <w:sz w:val="28"/>
                <w:szCs w:val="28"/>
                <w:lang w:eastAsia="ru-RU"/>
              </w:rPr>
            </w:pPr>
          </w:p>
          <w:p w:rsidR="00904BB0" w:rsidRPr="0013337F" w:rsidRDefault="00904BB0" w:rsidP="00930B0E">
            <w:pPr>
              <w:rPr>
                <w:rFonts w:ascii="Times New Roman" w:eastAsia="Times New Roman" w:hAnsi="Times New Roman" w:cs="Times New Roman"/>
                <w:sz w:val="28"/>
                <w:szCs w:val="28"/>
                <w:lang w:eastAsia="ru-RU"/>
              </w:rPr>
            </w:pPr>
          </w:p>
        </w:tc>
        <w:tc>
          <w:tcPr>
            <w:tcW w:w="851" w:type="dxa"/>
            <w:tcBorders>
              <w:top w:val="single" w:sz="6" w:space="0" w:color="00000A"/>
              <w:left w:val="single" w:sz="6" w:space="0" w:color="00000A"/>
              <w:right w:val="single" w:sz="6" w:space="0" w:color="00000A"/>
            </w:tcBorders>
            <w:shd w:val="clear" w:color="auto" w:fill="FFFFFF"/>
          </w:tcPr>
          <w:p w:rsidR="00904BB0" w:rsidRPr="0013337F" w:rsidRDefault="00904BB0" w:rsidP="00556A36">
            <w:pPr>
              <w:spacing w:after="150" w:line="240" w:lineRule="auto"/>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Дата по плану</w:t>
            </w:r>
          </w:p>
          <w:p w:rsidR="00904BB0" w:rsidRPr="0013337F" w:rsidRDefault="00904BB0" w:rsidP="00556A36">
            <w:pPr>
              <w:spacing w:after="150" w:line="240" w:lineRule="auto"/>
              <w:rPr>
                <w:rFonts w:ascii="Times New Roman" w:eastAsia="Times New Roman" w:hAnsi="Times New Roman" w:cs="Times New Roman"/>
                <w:color w:val="000000"/>
                <w:sz w:val="28"/>
                <w:szCs w:val="28"/>
                <w:lang w:eastAsia="ru-RU"/>
              </w:rPr>
            </w:pPr>
          </w:p>
          <w:p w:rsidR="00904BB0" w:rsidRDefault="00904BB0" w:rsidP="00556A36">
            <w:pPr>
              <w:spacing w:after="150" w:line="240" w:lineRule="auto"/>
              <w:rPr>
                <w:rFonts w:ascii="Times New Roman" w:eastAsia="Times New Roman" w:hAnsi="Times New Roman" w:cs="Times New Roman"/>
                <w:color w:val="000000"/>
                <w:sz w:val="28"/>
                <w:szCs w:val="28"/>
                <w:lang w:eastAsia="ru-RU"/>
              </w:rPr>
            </w:pPr>
          </w:p>
          <w:p w:rsidR="00904BB0" w:rsidRPr="0013337F" w:rsidRDefault="00904BB0" w:rsidP="00556A36">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 В</w:t>
            </w:r>
          </w:p>
        </w:tc>
        <w:tc>
          <w:tcPr>
            <w:tcW w:w="850" w:type="dxa"/>
            <w:tcBorders>
              <w:top w:val="single" w:sz="6" w:space="0" w:color="00000A"/>
              <w:left w:val="single" w:sz="6" w:space="0" w:color="00000A"/>
              <w:right w:val="single" w:sz="6" w:space="0" w:color="00000A"/>
            </w:tcBorders>
            <w:shd w:val="clear" w:color="auto" w:fill="FFFFFF"/>
          </w:tcPr>
          <w:p w:rsidR="00904BB0" w:rsidRPr="0013337F" w:rsidRDefault="00904BB0" w:rsidP="00185713">
            <w:pPr>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Коррекция</w:t>
            </w:r>
          </w:p>
          <w:p w:rsidR="00904BB0" w:rsidRPr="0013337F" w:rsidRDefault="00904BB0" w:rsidP="00185713">
            <w:pPr>
              <w:rPr>
                <w:rFonts w:ascii="Times New Roman" w:eastAsia="Times New Roman" w:hAnsi="Times New Roman" w:cs="Times New Roman"/>
                <w:color w:val="000000"/>
                <w:sz w:val="28"/>
                <w:szCs w:val="28"/>
                <w:lang w:eastAsia="ru-RU"/>
              </w:rPr>
            </w:pPr>
          </w:p>
          <w:p w:rsidR="00904BB0" w:rsidRDefault="00904BB0" w:rsidP="00185713">
            <w:pPr>
              <w:spacing w:after="150" w:line="240" w:lineRule="auto"/>
              <w:rPr>
                <w:rFonts w:ascii="Times New Roman" w:eastAsia="Times New Roman" w:hAnsi="Times New Roman" w:cs="Times New Roman"/>
                <w:color w:val="000000"/>
                <w:sz w:val="28"/>
                <w:szCs w:val="28"/>
                <w:lang w:eastAsia="ru-RU"/>
              </w:rPr>
            </w:pPr>
          </w:p>
          <w:p w:rsidR="00904BB0" w:rsidRPr="0013337F" w:rsidRDefault="00904BB0" w:rsidP="00185713">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10В</w:t>
            </w:r>
          </w:p>
        </w:tc>
        <w:tc>
          <w:tcPr>
            <w:tcW w:w="992" w:type="dxa"/>
            <w:tcBorders>
              <w:top w:val="single" w:sz="6" w:space="0" w:color="00000A"/>
              <w:left w:val="single" w:sz="6" w:space="0" w:color="00000A"/>
              <w:right w:val="single" w:sz="4" w:space="0" w:color="auto"/>
            </w:tcBorders>
            <w:shd w:val="clear" w:color="auto" w:fill="auto"/>
          </w:tcPr>
          <w:p w:rsidR="00904BB0" w:rsidRPr="0013337F" w:rsidRDefault="00904BB0" w:rsidP="00185713">
            <w:pPr>
              <w:spacing w:after="150" w:line="240" w:lineRule="auto"/>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Дата по плану</w:t>
            </w:r>
          </w:p>
          <w:p w:rsidR="00904BB0" w:rsidRPr="0013337F" w:rsidRDefault="00904BB0" w:rsidP="00185713">
            <w:pPr>
              <w:spacing w:after="150" w:line="240" w:lineRule="auto"/>
              <w:rPr>
                <w:rFonts w:ascii="Times New Roman" w:eastAsia="Times New Roman" w:hAnsi="Times New Roman" w:cs="Times New Roman"/>
                <w:color w:val="000000"/>
                <w:sz w:val="28"/>
                <w:szCs w:val="28"/>
                <w:lang w:eastAsia="ru-RU"/>
              </w:rPr>
            </w:pPr>
          </w:p>
          <w:p w:rsidR="00904BB0" w:rsidRDefault="00904BB0" w:rsidP="00185713">
            <w:pPr>
              <w:spacing w:after="150" w:line="240" w:lineRule="auto"/>
              <w:rPr>
                <w:rFonts w:ascii="Times New Roman" w:eastAsia="Times New Roman" w:hAnsi="Times New Roman" w:cs="Times New Roman"/>
                <w:color w:val="000000"/>
                <w:sz w:val="28"/>
                <w:szCs w:val="28"/>
                <w:lang w:eastAsia="ru-RU"/>
              </w:rPr>
            </w:pPr>
          </w:p>
          <w:p w:rsidR="00904BB0" w:rsidRPr="0013337F" w:rsidRDefault="00904BB0" w:rsidP="00185713">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 П</w:t>
            </w:r>
          </w:p>
        </w:tc>
        <w:tc>
          <w:tcPr>
            <w:tcW w:w="993" w:type="dxa"/>
            <w:tcBorders>
              <w:top w:val="single" w:sz="6" w:space="0" w:color="00000A"/>
              <w:left w:val="single" w:sz="4" w:space="0" w:color="auto"/>
              <w:right w:val="single" w:sz="6" w:space="0" w:color="00000A"/>
            </w:tcBorders>
            <w:shd w:val="clear" w:color="auto" w:fill="auto"/>
          </w:tcPr>
          <w:p w:rsidR="00904BB0" w:rsidRPr="0013337F" w:rsidRDefault="00904BB0" w:rsidP="00904BB0">
            <w:pPr>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Коррекция</w:t>
            </w:r>
          </w:p>
          <w:p w:rsidR="00904BB0" w:rsidRPr="0013337F" w:rsidRDefault="00904BB0" w:rsidP="00904BB0">
            <w:pPr>
              <w:rPr>
                <w:rFonts w:ascii="Times New Roman" w:eastAsia="Times New Roman" w:hAnsi="Times New Roman" w:cs="Times New Roman"/>
                <w:color w:val="000000"/>
                <w:sz w:val="28"/>
                <w:szCs w:val="28"/>
                <w:lang w:eastAsia="ru-RU"/>
              </w:rPr>
            </w:pPr>
          </w:p>
          <w:p w:rsidR="00904BB0" w:rsidRDefault="00904BB0" w:rsidP="00904BB0">
            <w:pPr>
              <w:spacing w:after="150" w:line="240" w:lineRule="auto"/>
              <w:rPr>
                <w:rFonts w:ascii="Times New Roman" w:eastAsia="Times New Roman" w:hAnsi="Times New Roman" w:cs="Times New Roman"/>
                <w:color w:val="000000"/>
                <w:sz w:val="28"/>
                <w:szCs w:val="28"/>
                <w:lang w:eastAsia="ru-RU"/>
              </w:rPr>
            </w:pPr>
          </w:p>
          <w:p w:rsidR="00904BB0" w:rsidRPr="0013337F" w:rsidRDefault="00904BB0" w:rsidP="00904BB0">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10П</w:t>
            </w:r>
          </w:p>
        </w:tc>
        <w:tc>
          <w:tcPr>
            <w:tcW w:w="567" w:type="dxa"/>
            <w:tcBorders>
              <w:top w:val="single" w:sz="6" w:space="0" w:color="00000A"/>
              <w:left w:val="single" w:sz="6" w:space="0" w:color="00000A"/>
              <w:right w:val="single" w:sz="6" w:space="0" w:color="00000A"/>
            </w:tcBorders>
            <w:shd w:val="clear" w:color="auto" w:fill="auto"/>
          </w:tcPr>
          <w:p w:rsidR="00904BB0" w:rsidRPr="0013337F" w:rsidRDefault="00904BB0" w:rsidP="00556A36">
            <w:pPr>
              <w:spacing w:after="150" w:line="240" w:lineRule="auto"/>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Кол-во аудит часов</w:t>
            </w:r>
          </w:p>
        </w:tc>
        <w:tc>
          <w:tcPr>
            <w:tcW w:w="1134" w:type="dxa"/>
            <w:tcBorders>
              <w:top w:val="single" w:sz="6" w:space="0" w:color="00000A"/>
              <w:left w:val="single" w:sz="6" w:space="0" w:color="00000A"/>
              <w:right w:val="single" w:sz="6" w:space="0" w:color="00000A"/>
            </w:tcBorders>
            <w:shd w:val="clear" w:color="auto" w:fill="FFFFFF"/>
          </w:tcPr>
          <w:p w:rsidR="00904BB0" w:rsidRPr="0013337F" w:rsidRDefault="00904BB0" w:rsidP="00556A36">
            <w:pPr>
              <w:spacing w:after="150" w:line="240" w:lineRule="auto"/>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Д/з</w:t>
            </w:r>
          </w:p>
        </w:tc>
      </w:tr>
      <w:tr w:rsidR="007C1B5A" w:rsidRPr="0013337F" w:rsidTr="00DB2479">
        <w:trPr>
          <w:trHeight w:val="342"/>
        </w:trPr>
        <w:tc>
          <w:tcPr>
            <w:tcW w:w="10747" w:type="dxa"/>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7C1B5A" w:rsidRPr="0013337F" w:rsidRDefault="007C1B5A" w:rsidP="007C1B5A">
            <w:pPr>
              <w:spacing w:after="150" w:line="240" w:lineRule="auto"/>
              <w:jc w:val="center"/>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b/>
                <w:bCs/>
                <w:color w:val="000000"/>
                <w:sz w:val="28"/>
                <w:szCs w:val="28"/>
                <w:lang w:eastAsia="ru-RU"/>
              </w:rPr>
              <w:t>1 полугодие</w:t>
            </w:r>
          </w:p>
        </w:tc>
      </w:tr>
      <w:tr w:rsidR="007C1B5A" w:rsidRPr="0013337F" w:rsidTr="00DB2479">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7C1B5A" w:rsidRPr="0013337F" w:rsidRDefault="007C1B5A" w:rsidP="00556A36">
            <w:pPr>
              <w:spacing w:after="150" w:line="240" w:lineRule="auto"/>
              <w:rPr>
                <w:rFonts w:ascii="Times New Roman" w:eastAsia="Times New Roman" w:hAnsi="Times New Roman" w:cs="Times New Roman"/>
                <w:color w:val="000000"/>
                <w:sz w:val="28"/>
                <w:szCs w:val="28"/>
                <w:lang w:eastAsia="ru-RU"/>
              </w:rPr>
            </w:pPr>
          </w:p>
        </w:tc>
        <w:tc>
          <w:tcPr>
            <w:tcW w:w="8505" w:type="dxa"/>
            <w:gridSpan w:val="7"/>
            <w:tcBorders>
              <w:top w:val="single" w:sz="6" w:space="0" w:color="00000A"/>
              <w:left w:val="single" w:sz="6" w:space="0" w:color="00000A"/>
              <w:bottom w:val="single" w:sz="6" w:space="0" w:color="00000A"/>
              <w:right w:val="single" w:sz="6" w:space="0" w:color="00000A"/>
            </w:tcBorders>
            <w:shd w:val="clear" w:color="auto" w:fill="FFFFFF"/>
          </w:tcPr>
          <w:p w:rsidR="007C1B5A" w:rsidRPr="0013337F" w:rsidRDefault="007C1B5A" w:rsidP="00F6746D">
            <w:pPr>
              <w:spacing w:after="150" w:line="240" w:lineRule="auto"/>
              <w:rPr>
                <w:rFonts w:ascii="Times New Roman" w:eastAsia="Times New Roman" w:hAnsi="Times New Roman" w:cs="Times New Roman"/>
                <w:color w:val="000000"/>
                <w:sz w:val="28"/>
                <w:szCs w:val="28"/>
                <w:lang w:eastAsia="ru-RU"/>
              </w:rPr>
            </w:pPr>
            <w:r>
              <w:rPr>
                <w:rFonts w:ascii="Times New Roman" w:hAnsi="Times New Roman" w:cs="Times New Roman"/>
                <w:b/>
                <w:bCs/>
                <w:sz w:val="28"/>
                <w:szCs w:val="28"/>
              </w:rPr>
              <w:t>Раздел 1. География как наука.</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7C1B5A" w:rsidRPr="00AD4B52" w:rsidRDefault="00AD4B52" w:rsidP="00556A36">
            <w:pPr>
              <w:spacing w:after="150" w:line="240" w:lineRule="auto"/>
              <w:jc w:val="center"/>
              <w:rPr>
                <w:rFonts w:ascii="Times New Roman" w:eastAsia="Times New Roman" w:hAnsi="Times New Roman" w:cs="Times New Roman"/>
                <w:b/>
                <w:bCs/>
                <w:color w:val="000000"/>
                <w:sz w:val="28"/>
                <w:szCs w:val="28"/>
                <w:lang w:eastAsia="ru-RU"/>
              </w:rPr>
            </w:pPr>
            <w:r w:rsidRPr="00AD4B52">
              <w:rPr>
                <w:rFonts w:ascii="Times New Roman" w:eastAsia="Times New Roman" w:hAnsi="Times New Roman" w:cs="Times New Roman"/>
                <w:b/>
                <w:bCs/>
                <w:color w:val="000000"/>
                <w:sz w:val="28"/>
                <w:szCs w:val="28"/>
                <w:lang w:eastAsia="ru-RU"/>
              </w:rPr>
              <w:t>2</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Pr>
          <w:p w:rsidR="007C1B5A" w:rsidRPr="0013337F" w:rsidRDefault="007C1B5A" w:rsidP="00556A36">
            <w:pPr>
              <w:spacing w:after="150" w:line="240" w:lineRule="auto"/>
              <w:jc w:val="center"/>
              <w:rPr>
                <w:rFonts w:ascii="Times New Roman" w:eastAsia="Times New Roman" w:hAnsi="Times New Roman" w:cs="Times New Roman"/>
                <w:color w:val="000000"/>
                <w:sz w:val="28"/>
                <w:szCs w:val="28"/>
                <w:lang w:eastAsia="ru-RU"/>
              </w:rPr>
            </w:pPr>
          </w:p>
        </w:tc>
      </w:tr>
      <w:tr w:rsidR="00904BB0" w:rsidRPr="0013337F" w:rsidTr="00DB2479">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04BB0" w:rsidRPr="0013337F" w:rsidRDefault="00904BB0" w:rsidP="00556A36">
            <w:pPr>
              <w:spacing w:after="150" w:line="240" w:lineRule="auto"/>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1</w:t>
            </w:r>
          </w:p>
        </w:tc>
        <w:tc>
          <w:tcPr>
            <w:tcW w:w="2976"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7C1B5A" w:rsidP="00A055CA">
            <w:pPr>
              <w:rPr>
                <w:rFonts w:ascii="Times New Roman" w:hAnsi="Times New Roman" w:cs="Times New Roman"/>
                <w:b/>
                <w:bCs/>
                <w:sz w:val="28"/>
                <w:szCs w:val="28"/>
                <w:lang w:eastAsia="ru-RU"/>
              </w:rPr>
            </w:pPr>
            <w:r>
              <w:rPr>
                <w:rFonts w:ascii="Times New Roman" w:hAnsi="Times New Roman" w:cs="Times New Roman"/>
                <w:sz w:val="28"/>
                <w:szCs w:val="28"/>
              </w:rPr>
              <w:t>Традиционные и новые методы исследования в географии</w:t>
            </w:r>
          </w:p>
        </w:tc>
        <w:tc>
          <w:tcPr>
            <w:tcW w:w="99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04BB0" w:rsidRPr="007464E4" w:rsidRDefault="007464E4" w:rsidP="007464E4">
            <w:pPr>
              <w:jc w:val="center"/>
              <w:rPr>
                <w:rFonts w:ascii="Times New Roman" w:hAnsi="Times New Roman" w:cs="Times New Roman"/>
                <w:bCs/>
                <w:sz w:val="28"/>
                <w:szCs w:val="28"/>
                <w:lang w:eastAsia="ru-RU"/>
              </w:rPr>
            </w:pPr>
            <w:r w:rsidRPr="007464E4">
              <w:rPr>
                <w:rFonts w:ascii="Times New Roman" w:hAnsi="Times New Roman" w:cs="Times New Roman"/>
                <w:bCs/>
                <w:sz w:val="28"/>
                <w:szCs w:val="28"/>
                <w:lang w:eastAsia="ru-RU"/>
              </w:rPr>
              <w:t>05.09</w:t>
            </w:r>
          </w:p>
          <w:p w:rsidR="00904BB0" w:rsidRPr="0013337F" w:rsidRDefault="00904BB0" w:rsidP="007464E4">
            <w:pPr>
              <w:jc w:val="center"/>
              <w:rPr>
                <w:rFonts w:ascii="Times New Roman" w:hAnsi="Times New Roman" w:cs="Times New Roman"/>
                <w:sz w:val="28"/>
                <w:szCs w:val="28"/>
                <w:lang w:eastAsia="ru-RU"/>
              </w:rPr>
            </w:pP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967240">
            <w:pPr>
              <w:tabs>
                <w:tab w:val="left" w:pos="285"/>
                <w:tab w:val="center" w:pos="533"/>
              </w:tabs>
              <w:spacing w:after="150" w:line="240" w:lineRule="auto"/>
              <w:rPr>
                <w:rFonts w:ascii="Times New Roman" w:eastAsia="Times New Roman" w:hAnsi="Times New Roman" w:cs="Times New Roman"/>
                <w:b/>
                <w:bCs/>
                <w:color w:val="000000"/>
                <w:sz w:val="28"/>
                <w:szCs w:val="28"/>
                <w:lang w:eastAsia="ru-RU"/>
              </w:rPr>
            </w:pPr>
          </w:p>
        </w:tc>
        <w:tc>
          <w:tcPr>
            <w:tcW w:w="851" w:type="dxa"/>
            <w:tcBorders>
              <w:top w:val="single" w:sz="6" w:space="0" w:color="00000A"/>
              <w:left w:val="single" w:sz="6" w:space="0" w:color="00000A"/>
              <w:bottom w:val="single" w:sz="6" w:space="0" w:color="00000A"/>
              <w:right w:val="single" w:sz="6" w:space="0" w:color="00000A"/>
            </w:tcBorders>
            <w:shd w:val="clear" w:color="auto" w:fill="FFFFFF"/>
          </w:tcPr>
          <w:p w:rsidR="00904BB0" w:rsidRPr="007464E4" w:rsidRDefault="007464E4" w:rsidP="00556A36">
            <w:pPr>
              <w:spacing w:after="150" w:line="240" w:lineRule="auto"/>
              <w:jc w:val="center"/>
              <w:rPr>
                <w:rFonts w:ascii="Times New Roman" w:eastAsia="Times New Roman" w:hAnsi="Times New Roman" w:cs="Times New Roman"/>
                <w:bCs/>
                <w:color w:val="000000"/>
                <w:sz w:val="28"/>
                <w:szCs w:val="28"/>
                <w:lang w:eastAsia="ru-RU"/>
              </w:rPr>
            </w:pPr>
            <w:r w:rsidRPr="007464E4">
              <w:rPr>
                <w:rFonts w:ascii="Times New Roman" w:eastAsia="Times New Roman" w:hAnsi="Times New Roman" w:cs="Times New Roman"/>
                <w:bCs/>
                <w:color w:val="000000"/>
                <w:sz w:val="28"/>
                <w:szCs w:val="28"/>
                <w:lang w:eastAsia="ru-RU"/>
              </w:rPr>
              <w:t>03.09</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556A36">
            <w:pPr>
              <w:spacing w:after="150" w:line="240" w:lineRule="auto"/>
              <w:jc w:val="center"/>
              <w:rPr>
                <w:rFonts w:ascii="Times New Roman" w:eastAsia="Times New Roman" w:hAnsi="Times New Roman" w:cs="Times New Roman"/>
                <w:color w:val="000000"/>
                <w:sz w:val="28"/>
                <w:szCs w:val="28"/>
                <w:lang w:eastAsia="ru-RU"/>
              </w:rPr>
            </w:pPr>
          </w:p>
        </w:tc>
        <w:tc>
          <w:tcPr>
            <w:tcW w:w="992" w:type="dxa"/>
            <w:tcBorders>
              <w:top w:val="single" w:sz="6" w:space="0" w:color="00000A"/>
              <w:left w:val="single" w:sz="6" w:space="0" w:color="00000A"/>
              <w:bottom w:val="single" w:sz="6" w:space="0" w:color="00000A"/>
              <w:right w:val="single" w:sz="4" w:space="0" w:color="auto"/>
            </w:tcBorders>
            <w:shd w:val="clear" w:color="auto" w:fill="FFFFFF"/>
          </w:tcPr>
          <w:p w:rsidR="00904BB0" w:rsidRPr="0013337F" w:rsidRDefault="00932179" w:rsidP="00556A36">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02.09</w:t>
            </w:r>
          </w:p>
        </w:tc>
        <w:tc>
          <w:tcPr>
            <w:tcW w:w="993" w:type="dxa"/>
            <w:tcBorders>
              <w:top w:val="single" w:sz="6" w:space="0" w:color="00000A"/>
              <w:left w:val="single" w:sz="4" w:space="0" w:color="auto"/>
              <w:bottom w:val="single" w:sz="6" w:space="0" w:color="00000A"/>
              <w:right w:val="single" w:sz="6" w:space="0" w:color="00000A"/>
            </w:tcBorders>
            <w:shd w:val="clear" w:color="auto" w:fill="FFFFFF"/>
          </w:tcPr>
          <w:p w:rsidR="00904BB0" w:rsidRPr="0013337F" w:rsidRDefault="00904BB0" w:rsidP="00556A36">
            <w:pPr>
              <w:spacing w:after="150" w:line="240" w:lineRule="auto"/>
              <w:jc w:val="center"/>
              <w:rPr>
                <w:rFonts w:ascii="Times New Roman" w:eastAsia="Times New Roman" w:hAnsi="Times New Roman" w:cs="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556A36">
            <w:pPr>
              <w:spacing w:after="150" w:line="240" w:lineRule="auto"/>
              <w:jc w:val="center"/>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465BF7">
            <w:pPr>
              <w:spacing w:after="150" w:line="240" w:lineRule="auto"/>
              <w:jc w:val="center"/>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 1</w:t>
            </w:r>
          </w:p>
          <w:p w:rsidR="00904BB0" w:rsidRPr="0013337F" w:rsidRDefault="00904BB0" w:rsidP="00556A36">
            <w:pPr>
              <w:spacing w:after="150" w:line="240" w:lineRule="auto"/>
              <w:jc w:val="center"/>
              <w:rPr>
                <w:rFonts w:ascii="Times New Roman" w:eastAsia="Times New Roman" w:hAnsi="Times New Roman" w:cs="Times New Roman"/>
                <w:color w:val="000000"/>
                <w:sz w:val="28"/>
                <w:szCs w:val="28"/>
                <w:lang w:eastAsia="ru-RU"/>
              </w:rPr>
            </w:pPr>
          </w:p>
        </w:tc>
      </w:tr>
      <w:tr w:rsidR="00904BB0" w:rsidRPr="0013337F" w:rsidTr="00DB2479">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04BB0" w:rsidRPr="0013337F" w:rsidRDefault="00904BB0" w:rsidP="0013337F">
            <w:pPr>
              <w:spacing w:after="150" w:line="240" w:lineRule="auto"/>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2</w:t>
            </w:r>
          </w:p>
        </w:tc>
        <w:tc>
          <w:tcPr>
            <w:tcW w:w="2976"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7C1B5A" w:rsidP="0013337F">
            <w:pPr>
              <w:spacing w:after="150" w:line="240" w:lineRule="auto"/>
              <w:rPr>
                <w:rFonts w:ascii="Times New Roman" w:eastAsia="Times New Roman" w:hAnsi="Times New Roman" w:cs="Times New Roman"/>
                <w:color w:val="000000"/>
                <w:sz w:val="28"/>
                <w:szCs w:val="28"/>
                <w:highlight w:val="yellow"/>
                <w:lang w:eastAsia="ru-RU"/>
              </w:rPr>
            </w:pPr>
            <w:r w:rsidRPr="007C1B5A">
              <w:rPr>
                <w:rFonts w:ascii="Times New Roman" w:eastAsia="Times New Roman" w:hAnsi="Times New Roman" w:cs="Times New Roman"/>
                <w:color w:val="000000"/>
                <w:sz w:val="28"/>
                <w:szCs w:val="28"/>
                <w:lang w:eastAsia="ru-RU"/>
              </w:rPr>
              <w:t>Элементы географической культуры</w:t>
            </w:r>
          </w:p>
        </w:tc>
        <w:tc>
          <w:tcPr>
            <w:tcW w:w="99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04BB0" w:rsidRPr="0013337F" w:rsidRDefault="007464E4" w:rsidP="007464E4">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12.09</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851"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7464E4"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10.09</w:t>
            </w:r>
          </w:p>
        </w:tc>
        <w:tc>
          <w:tcPr>
            <w:tcW w:w="850" w:type="dxa"/>
            <w:tcBorders>
              <w:top w:val="single" w:sz="6" w:space="0" w:color="00000A"/>
              <w:left w:val="single" w:sz="6" w:space="0" w:color="00000A"/>
              <w:bottom w:val="single" w:sz="6" w:space="0" w:color="00000A"/>
              <w:right w:val="single" w:sz="4" w:space="0" w:color="auto"/>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992" w:type="dxa"/>
            <w:tcBorders>
              <w:top w:val="single" w:sz="6" w:space="0" w:color="00000A"/>
              <w:left w:val="single" w:sz="4" w:space="0" w:color="auto"/>
              <w:bottom w:val="single" w:sz="6" w:space="0" w:color="00000A"/>
              <w:right w:val="single" w:sz="4" w:space="0" w:color="auto"/>
            </w:tcBorders>
            <w:shd w:val="clear" w:color="auto" w:fill="FFFFFF"/>
          </w:tcPr>
          <w:p w:rsidR="00904BB0"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09.09</w:t>
            </w:r>
          </w:p>
        </w:tc>
        <w:tc>
          <w:tcPr>
            <w:tcW w:w="993" w:type="dxa"/>
            <w:tcBorders>
              <w:top w:val="single" w:sz="6" w:space="0" w:color="00000A"/>
              <w:left w:val="single" w:sz="4" w:space="0" w:color="auto"/>
              <w:bottom w:val="single" w:sz="6" w:space="0" w:color="00000A"/>
              <w:right w:val="single" w:sz="6" w:space="0" w:color="00000A"/>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rPr>
                <w:rFonts w:ascii="Times New Roman" w:hAnsi="Times New Roman" w:cs="Times New Roman"/>
                <w:sz w:val="28"/>
                <w:szCs w:val="28"/>
              </w:rPr>
            </w:pPr>
            <w:r w:rsidRPr="0013337F">
              <w:rPr>
                <w:rFonts w:ascii="Times New Roman" w:eastAsia="Times New Roman" w:hAnsi="Times New Roman" w:cs="Times New Roman"/>
                <w:color w:val="000000"/>
                <w:sz w:val="28"/>
                <w:szCs w:val="28"/>
                <w:lang w:eastAsia="ru-RU"/>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 xml:space="preserve">§ </w:t>
            </w:r>
            <w:r w:rsidR="00B84E61">
              <w:rPr>
                <w:rFonts w:ascii="Times New Roman" w:eastAsia="Times New Roman" w:hAnsi="Times New Roman" w:cs="Times New Roman"/>
                <w:color w:val="000000"/>
                <w:sz w:val="28"/>
                <w:szCs w:val="28"/>
                <w:lang w:eastAsia="ru-RU"/>
              </w:rPr>
              <w:t>21</w:t>
            </w:r>
          </w:p>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r>
      <w:tr w:rsidR="007C1B5A" w:rsidRPr="0013337F" w:rsidTr="00DB2479">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7C1B5A" w:rsidRPr="0013337F" w:rsidRDefault="007C1B5A" w:rsidP="0013337F">
            <w:pPr>
              <w:spacing w:after="150" w:line="240" w:lineRule="auto"/>
              <w:rPr>
                <w:rFonts w:ascii="Times New Roman" w:eastAsia="Times New Roman" w:hAnsi="Times New Roman" w:cs="Times New Roman"/>
                <w:color w:val="000000"/>
                <w:sz w:val="28"/>
                <w:szCs w:val="28"/>
                <w:lang w:eastAsia="ru-RU"/>
              </w:rPr>
            </w:pPr>
          </w:p>
        </w:tc>
        <w:tc>
          <w:tcPr>
            <w:tcW w:w="8505" w:type="dxa"/>
            <w:gridSpan w:val="7"/>
            <w:tcBorders>
              <w:top w:val="single" w:sz="6" w:space="0" w:color="00000A"/>
              <w:left w:val="single" w:sz="6" w:space="0" w:color="00000A"/>
              <w:bottom w:val="single" w:sz="6" w:space="0" w:color="00000A"/>
              <w:right w:val="single" w:sz="6" w:space="0" w:color="00000A"/>
            </w:tcBorders>
            <w:shd w:val="clear" w:color="auto" w:fill="FFFFFF"/>
          </w:tcPr>
          <w:p w:rsidR="007C1B5A" w:rsidRPr="0013337F" w:rsidRDefault="007C1B5A" w:rsidP="00F6746D">
            <w:pPr>
              <w:spacing w:after="150" w:line="240" w:lineRule="auto"/>
              <w:rPr>
                <w:rFonts w:ascii="Times New Roman" w:eastAsia="Times New Roman" w:hAnsi="Times New Roman" w:cs="Times New Roman"/>
                <w:color w:val="000000"/>
                <w:sz w:val="28"/>
                <w:szCs w:val="28"/>
                <w:lang w:eastAsia="ru-RU"/>
              </w:rPr>
            </w:pPr>
            <w:r>
              <w:rPr>
                <w:rFonts w:ascii="Times New Roman" w:hAnsi="Times New Roman" w:cs="Times New Roman"/>
                <w:b/>
                <w:bCs/>
                <w:sz w:val="28"/>
                <w:szCs w:val="28"/>
              </w:rPr>
              <w:t>Раздел 2. Природопользование и геоэкология.</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7C1B5A" w:rsidRPr="00AD4B52" w:rsidRDefault="00AD4B52" w:rsidP="0013337F">
            <w:pPr>
              <w:rPr>
                <w:rFonts w:ascii="Times New Roman" w:eastAsia="Times New Roman" w:hAnsi="Times New Roman" w:cs="Times New Roman"/>
                <w:b/>
                <w:bCs/>
                <w:color w:val="000000"/>
                <w:sz w:val="28"/>
                <w:szCs w:val="28"/>
                <w:lang w:eastAsia="ru-RU"/>
              </w:rPr>
            </w:pPr>
            <w:r w:rsidRPr="00AD4B52">
              <w:rPr>
                <w:rFonts w:ascii="Times New Roman" w:eastAsia="Times New Roman" w:hAnsi="Times New Roman" w:cs="Times New Roman"/>
                <w:b/>
                <w:bCs/>
                <w:color w:val="000000"/>
                <w:sz w:val="28"/>
                <w:szCs w:val="28"/>
                <w:lang w:eastAsia="ru-RU"/>
              </w:rPr>
              <w:t>8</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Pr>
          <w:p w:rsidR="007C1B5A" w:rsidRPr="0013337F" w:rsidRDefault="007C1B5A" w:rsidP="0013337F">
            <w:pPr>
              <w:spacing w:after="150" w:line="240" w:lineRule="auto"/>
              <w:jc w:val="center"/>
              <w:rPr>
                <w:rFonts w:ascii="Times New Roman" w:eastAsia="Times New Roman" w:hAnsi="Times New Roman" w:cs="Times New Roman"/>
                <w:color w:val="000000"/>
                <w:sz w:val="28"/>
                <w:szCs w:val="28"/>
                <w:lang w:eastAsia="ru-RU"/>
              </w:rPr>
            </w:pPr>
          </w:p>
        </w:tc>
      </w:tr>
      <w:tr w:rsidR="00904BB0" w:rsidRPr="0013337F" w:rsidTr="00DB2479">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04BB0" w:rsidRPr="0013337F" w:rsidRDefault="00904BB0" w:rsidP="0013337F">
            <w:pPr>
              <w:rPr>
                <w:rFonts w:ascii="Times New Roman" w:eastAsia="Times New Roman" w:hAnsi="Times New Roman" w:cs="Times New Roman"/>
                <w:sz w:val="28"/>
                <w:szCs w:val="28"/>
                <w:lang w:eastAsia="ru-RU"/>
              </w:rPr>
            </w:pPr>
            <w:r w:rsidRPr="0013337F">
              <w:rPr>
                <w:rFonts w:ascii="Times New Roman" w:eastAsia="Times New Roman" w:hAnsi="Times New Roman" w:cs="Times New Roman"/>
                <w:sz w:val="28"/>
                <w:szCs w:val="28"/>
                <w:lang w:eastAsia="ru-RU"/>
              </w:rPr>
              <w:t>3</w:t>
            </w:r>
          </w:p>
        </w:tc>
        <w:tc>
          <w:tcPr>
            <w:tcW w:w="2976"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7C1B5A" w:rsidP="004F6900">
            <w:pPr>
              <w:spacing w:after="150" w:line="240" w:lineRule="auto"/>
              <w:rPr>
                <w:rFonts w:ascii="Times New Roman" w:eastAsia="Times New Roman" w:hAnsi="Times New Roman" w:cs="Times New Roman"/>
                <w:color w:val="000000"/>
                <w:sz w:val="28"/>
                <w:szCs w:val="28"/>
                <w:highlight w:val="yellow"/>
                <w:lang w:eastAsia="ru-RU"/>
              </w:rPr>
            </w:pPr>
            <w:r w:rsidRPr="007C1B5A">
              <w:rPr>
                <w:rFonts w:ascii="Times New Roman" w:eastAsia="Times New Roman" w:hAnsi="Times New Roman" w:cs="Times New Roman"/>
                <w:color w:val="000000"/>
                <w:sz w:val="28"/>
                <w:szCs w:val="28"/>
                <w:lang w:eastAsia="ru-RU"/>
              </w:rPr>
              <w:t>Географическая среда как геосистема</w:t>
            </w:r>
          </w:p>
        </w:tc>
        <w:tc>
          <w:tcPr>
            <w:tcW w:w="99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04BB0" w:rsidRPr="0013337F" w:rsidRDefault="007464E4"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19.09</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851"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7464E4"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17.09</w:t>
            </w:r>
          </w:p>
        </w:tc>
        <w:tc>
          <w:tcPr>
            <w:tcW w:w="850" w:type="dxa"/>
            <w:tcBorders>
              <w:top w:val="single" w:sz="6" w:space="0" w:color="00000A"/>
              <w:left w:val="single" w:sz="6" w:space="0" w:color="00000A"/>
              <w:bottom w:val="single" w:sz="6" w:space="0" w:color="00000A"/>
              <w:right w:val="single" w:sz="4" w:space="0" w:color="auto"/>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992" w:type="dxa"/>
            <w:tcBorders>
              <w:top w:val="single" w:sz="6" w:space="0" w:color="00000A"/>
              <w:left w:val="single" w:sz="4" w:space="0" w:color="auto"/>
              <w:bottom w:val="single" w:sz="6" w:space="0" w:color="00000A"/>
              <w:right w:val="single" w:sz="4" w:space="0" w:color="auto"/>
            </w:tcBorders>
            <w:shd w:val="clear" w:color="auto" w:fill="FFFFFF"/>
          </w:tcPr>
          <w:p w:rsidR="00904BB0"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16.09</w:t>
            </w:r>
          </w:p>
        </w:tc>
        <w:tc>
          <w:tcPr>
            <w:tcW w:w="993" w:type="dxa"/>
            <w:tcBorders>
              <w:top w:val="single" w:sz="6" w:space="0" w:color="00000A"/>
              <w:left w:val="single" w:sz="4" w:space="0" w:color="auto"/>
              <w:bottom w:val="single" w:sz="6" w:space="0" w:color="00000A"/>
              <w:right w:val="single" w:sz="6" w:space="0" w:color="00000A"/>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rPr>
                <w:rFonts w:ascii="Times New Roman" w:hAnsi="Times New Roman" w:cs="Times New Roman"/>
                <w:sz w:val="28"/>
                <w:szCs w:val="28"/>
              </w:rPr>
            </w:pPr>
            <w:r w:rsidRPr="0013337F">
              <w:rPr>
                <w:rFonts w:ascii="Times New Roman" w:eastAsia="Times New Roman" w:hAnsi="Times New Roman" w:cs="Times New Roman"/>
                <w:color w:val="000000"/>
                <w:sz w:val="28"/>
                <w:szCs w:val="28"/>
                <w:lang w:eastAsia="ru-RU"/>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 xml:space="preserve">§ </w:t>
            </w:r>
            <w:r w:rsidR="00B84E61">
              <w:rPr>
                <w:rFonts w:ascii="Times New Roman" w:eastAsia="Times New Roman" w:hAnsi="Times New Roman" w:cs="Times New Roman"/>
                <w:color w:val="000000"/>
                <w:sz w:val="28"/>
                <w:szCs w:val="28"/>
                <w:lang w:eastAsia="ru-RU"/>
              </w:rPr>
              <w:t>2</w:t>
            </w:r>
          </w:p>
        </w:tc>
      </w:tr>
      <w:tr w:rsidR="00904BB0" w:rsidRPr="0013337F" w:rsidTr="00DB2479">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04BB0" w:rsidRPr="0013337F" w:rsidRDefault="00904BB0" w:rsidP="0013337F">
            <w:pPr>
              <w:rPr>
                <w:rFonts w:ascii="Times New Roman" w:eastAsia="Times New Roman" w:hAnsi="Times New Roman" w:cs="Times New Roman"/>
                <w:sz w:val="28"/>
                <w:szCs w:val="28"/>
                <w:lang w:eastAsia="ru-RU"/>
              </w:rPr>
            </w:pPr>
            <w:r w:rsidRPr="0013337F">
              <w:rPr>
                <w:rFonts w:ascii="Times New Roman" w:eastAsia="Times New Roman" w:hAnsi="Times New Roman" w:cs="Times New Roman"/>
                <w:sz w:val="28"/>
                <w:szCs w:val="28"/>
                <w:lang w:eastAsia="ru-RU"/>
              </w:rPr>
              <w:t>4</w:t>
            </w:r>
          </w:p>
        </w:tc>
        <w:tc>
          <w:tcPr>
            <w:tcW w:w="2976"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5D54BD" w:rsidP="0013337F">
            <w:pPr>
              <w:spacing w:after="150" w:line="240" w:lineRule="auto"/>
              <w:rPr>
                <w:rFonts w:ascii="Times New Roman" w:hAnsi="Times New Roman" w:cs="Times New Roman"/>
                <w:sz w:val="28"/>
                <w:szCs w:val="28"/>
              </w:rPr>
            </w:pPr>
            <w:r>
              <w:rPr>
                <w:rFonts w:ascii="Times New Roman" w:hAnsi="Times New Roman" w:cs="Times New Roman"/>
                <w:sz w:val="28"/>
                <w:szCs w:val="28"/>
              </w:rPr>
              <w:t>Естественный и антропогенный ландшафты</w:t>
            </w:r>
          </w:p>
        </w:tc>
        <w:tc>
          <w:tcPr>
            <w:tcW w:w="99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04BB0" w:rsidRPr="0013337F" w:rsidRDefault="007464E4"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26.09</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851"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7464E4"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24.09</w:t>
            </w:r>
          </w:p>
        </w:tc>
        <w:tc>
          <w:tcPr>
            <w:tcW w:w="850" w:type="dxa"/>
            <w:tcBorders>
              <w:top w:val="single" w:sz="6" w:space="0" w:color="00000A"/>
              <w:left w:val="single" w:sz="6" w:space="0" w:color="00000A"/>
              <w:bottom w:val="single" w:sz="6" w:space="0" w:color="00000A"/>
              <w:right w:val="single" w:sz="4" w:space="0" w:color="auto"/>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992" w:type="dxa"/>
            <w:tcBorders>
              <w:top w:val="single" w:sz="6" w:space="0" w:color="00000A"/>
              <w:left w:val="single" w:sz="4" w:space="0" w:color="auto"/>
              <w:bottom w:val="single" w:sz="6" w:space="0" w:color="00000A"/>
              <w:right w:val="single" w:sz="4" w:space="0" w:color="auto"/>
            </w:tcBorders>
            <w:shd w:val="clear" w:color="auto" w:fill="FFFFFF"/>
          </w:tcPr>
          <w:p w:rsidR="00904BB0"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23.09</w:t>
            </w:r>
          </w:p>
        </w:tc>
        <w:tc>
          <w:tcPr>
            <w:tcW w:w="993" w:type="dxa"/>
            <w:tcBorders>
              <w:top w:val="single" w:sz="6" w:space="0" w:color="00000A"/>
              <w:left w:val="single" w:sz="4" w:space="0" w:color="auto"/>
              <w:bottom w:val="single" w:sz="6" w:space="0" w:color="00000A"/>
              <w:right w:val="single" w:sz="6" w:space="0" w:color="00000A"/>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rPr>
                <w:rFonts w:ascii="Times New Roman" w:hAnsi="Times New Roman" w:cs="Times New Roman"/>
                <w:sz w:val="28"/>
                <w:szCs w:val="28"/>
              </w:rPr>
            </w:pPr>
            <w:r w:rsidRPr="0013337F">
              <w:rPr>
                <w:rFonts w:ascii="Times New Roman" w:eastAsia="Times New Roman" w:hAnsi="Times New Roman" w:cs="Times New Roman"/>
                <w:color w:val="000000"/>
                <w:sz w:val="28"/>
                <w:szCs w:val="28"/>
                <w:lang w:eastAsia="ru-RU"/>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B84E61" w:rsidP="0013337F">
            <w:pPr>
              <w:spacing w:after="150" w:line="240" w:lineRule="auto"/>
              <w:jc w:val="center"/>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3</w:t>
            </w:r>
          </w:p>
        </w:tc>
      </w:tr>
      <w:tr w:rsidR="00904BB0" w:rsidRPr="0013337F" w:rsidTr="00DB2479">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04BB0" w:rsidRPr="0013337F" w:rsidRDefault="00904BB0" w:rsidP="0013337F">
            <w:pPr>
              <w:spacing w:after="150" w:line="240" w:lineRule="auto"/>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5</w:t>
            </w:r>
          </w:p>
        </w:tc>
        <w:tc>
          <w:tcPr>
            <w:tcW w:w="2976"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5D54BD" w:rsidP="0013337F">
            <w:pPr>
              <w:spacing w:after="150" w:line="240" w:lineRule="auto"/>
              <w:rPr>
                <w:rFonts w:ascii="Times New Roman" w:hAnsi="Times New Roman" w:cs="Times New Roman"/>
                <w:color w:val="000000"/>
                <w:sz w:val="28"/>
                <w:szCs w:val="28"/>
                <w:highlight w:val="yellow"/>
              </w:rPr>
            </w:pPr>
            <w:r>
              <w:rPr>
                <w:rFonts w:ascii="Times New Roman" w:hAnsi="Times New Roman" w:cs="Times New Roman"/>
                <w:color w:val="000000"/>
                <w:sz w:val="28"/>
                <w:szCs w:val="28"/>
              </w:rPr>
              <w:t>Проблемы взаимодействия человека и природы</w:t>
            </w:r>
          </w:p>
        </w:tc>
        <w:tc>
          <w:tcPr>
            <w:tcW w:w="99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04BB0" w:rsidRPr="0013337F" w:rsidRDefault="007464E4" w:rsidP="007464E4">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03.10</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851"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7464E4" w:rsidP="00932179">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01.10</w:t>
            </w:r>
          </w:p>
        </w:tc>
        <w:tc>
          <w:tcPr>
            <w:tcW w:w="850" w:type="dxa"/>
            <w:tcBorders>
              <w:top w:val="single" w:sz="6" w:space="0" w:color="00000A"/>
              <w:left w:val="single" w:sz="6" w:space="0" w:color="00000A"/>
              <w:bottom w:val="single" w:sz="6" w:space="0" w:color="00000A"/>
              <w:right w:val="single" w:sz="4" w:space="0" w:color="auto"/>
            </w:tcBorders>
            <w:shd w:val="clear" w:color="auto" w:fill="FFFFFF"/>
          </w:tcPr>
          <w:p w:rsidR="00904BB0" w:rsidRDefault="00904BB0" w:rsidP="0013337F">
            <w:pPr>
              <w:spacing w:after="150" w:line="240" w:lineRule="auto"/>
              <w:jc w:val="center"/>
              <w:rPr>
                <w:rFonts w:ascii="Times New Roman" w:eastAsia="Times New Roman" w:hAnsi="Times New Roman" w:cs="Times New Roman"/>
                <w:color w:val="000000"/>
                <w:sz w:val="28"/>
                <w:szCs w:val="28"/>
                <w:lang w:eastAsia="ru-RU"/>
              </w:rPr>
            </w:pPr>
          </w:p>
          <w:p w:rsidR="00F6746D" w:rsidRDefault="00F6746D" w:rsidP="0013337F">
            <w:pPr>
              <w:spacing w:after="150" w:line="240" w:lineRule="auto"/>
              <w:jc w:val="center"/>
              <w:rPr>
                <w:rFonts w:ascii="Times New Roman" w:eastAsia="Times New Roman" w:hAnsi="Times New Roman" w:cs="Times New Roman"/>
                <w:color w:val="000000"/>
                <w:sz w:val="28"/>
                <w:szCs w:val="28"/>
                <w:lang w:eastAsia="ru-RU"/>
              </w:rPr>
            </w:pPr>
          </w:p>
          <w:p w:rsidR="00F6746D" w:rsidRPr="0013337F" w:rsidRDefault="00F6746D" w:rsidP="0013337F">
            <w:pPr>
              <w:spacing w:after="150" w:line="240" w:lineRule="auto"/>
              <w:jc w:val="center"/>
              <w:rPr>
                <w:rFonts w:ascii="Times New Roman" w:eastAsia="Times New Roman" w:hAnsi="Times New Roman" w:cs="Times New Roman"/>
                <w:color w:val="000000"/>
                <w:sz w:val="28"/>
                <w:szCs w:val="28"/>
                <w:lang w:eastAsia="ru-RU"/>
              </w:rPr>
            </w:pPr>
          </w:p>
        </w:tc>
        <w:tc>
          <w:tcPr>
            <w:tcW w:w="992" w:type="dxa"/>
            <w:tcBorders>
              <w:top w:val="single" w:sz="6" w:space="0" w:color="00000A"/>
              <w:left w:val="single" w:sz="4" w:space="0" w:color="auto"/>
              <w:bottom w:val="single" w:sz="6" w:space="0" w:color="00000A"/>
              <w:right w:val="single" w:sz="4" w:space="0" w:color="auto"/>
            </w:tcBorders>
            <w:shd w:val="clear" w:color="auto" w:fill="FFFFFF"/>
          </w:tcPr>
          <w:p w:rsidR="00904BB0"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30.09</w:t>
            </w:r>
          </w:p>
        </w:tc>
        <w:tc>
          <w:tcPr>
            <w:tcW w:w="993" w:type="dxa"/>
            <w:tcBorders>
              <w:top w:val="single" w:sz="6" w:space="0" w:color="00000A"/>
              <w:left w:val="single" w:sz="4" w:space="0" w:color="auto"/>
              <w:bottom w:val="single" w:sz="6" w:space="0" w:color="00000A"/>
              <w:right w:val="single" w:sz="6" w:space="0" w:color="00000A"/>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rPr>
                <w:rFonts w:ascii="Times New Roman" w:hAnsi="Times New Roman" w:cs="Times New Roman"/>
                <w:sz w:val="28"/>
                <w:szCs w:val="28"/>
              </w:rPr>
            </w:pPr>
            <w:r w:rsidRPr="0013337F">
              <w:rPr>
                <w:rFonts w:ascii="Times New Roman" w:eastAsia="Times New Roman" w:hAnsi="Times New Roman" w:cs="Times New Roman"/>
                <w:color w:val="000000"/>
                <w:sz w:val="28"/>
                <w:szCs w:val="28"/>
                <w:lang w:eastAsia="ru-RU"/>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 xml:space="preserve">§ </w:t>
            </w:r>
            <w:r w:rsidR="00B84E61">
              <w:rPr>
                <w:rFonts w:ascii="Times New Roman" w:eastAsia="Times New Roman" w:hAnsi="Times New Roman" w:cs="Times New Roman"/>
                <w:color w:val="000000"/>
                <w:sz w:val="28"/>
                <w:szCs w:val="28"/>
                <w:lang w:eastAsia="ru-RU"/>
              </w:rPr>
              <w:t>10</w:t>
            </w:r>
          </w:p>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r>
      <w:tr w:rsidR="00904BB0" w:rsidRPr="0013337F" w:rsidTr="00DB2479">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04BB0" w:rsidRPr="0013337F" w:rsidRDefault="00904BB0" w:rsidP="0013337F">
            <w:pPr>
              <w:spacing w:after="150" w:line="240" w:lineRule="auto"/>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lastRenderedPageBreak/>
              <w:t>6</w:t>
            </w:r>
          </w:p>
        </w:tc>
        <w:tc>
          <w:tcPr>
            <w:tcW w:w="2976"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5D54BD" w:rsidP="0013337F">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Стратегия устойчивого развития</w:t>
            </w:r>
          </w:p>
        </w:tc>
        <w:tc>
          <w:tcPr>
            <w:tcW w:w="99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04BB0" w:rsidRPr="0013337F" w:rsidRDefault="007464E4" w:rsidP="007464E4">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10.10</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rsidR="00904BB0" w:rsidRDefault="00904BB0" w:rsidP="0013337F">
            <w:pPr>
              <w:spacing w:after="150" w:line="240" w:lineRule="auto"/>
              <w:jc w:val="center"/>
              <w:rPr>
                <w:rFonts w:ascii="Times New Roman" w:eastAsia="Times New Roman" w:hAnsi="Times New Roman" w:cs="Times New Roman"/>
                <w:color w:val="000000"/>
                <w:sz w:val="28"/>
                <w:szCs w:val="28"/>
                <w:lang w:eastAsia="ru-RU"/>
              </w:rPr>
            </w:pPr>
          </w:p>
          <w:p w:rsidR="00F6746D" w:rsidRPr="0013337F" w:rsidRDefault="00F6746D" w:rsidP="0013337F">
            <w:pPr>
              <w:spacing w:after="150" w:line="240" w:lineRule="auto"/>
              <w:jc w:val="center"/>
              <w:rPr>
                <w:rFonts w:ascii="Times New Roman" w:eastAsia="Times New Roman" w:hAnsi="Times New Roman" w:cs="Times New Roman"/>
                <w:color w:val="000000"/>
                <w:sz w:val="28"/>
                <w:szCs w:val="28"/>
                <w:lang w:eastAsia="ru-RU"/>
              </w:rPr>
            </w:pPr>
          </w:p>
        </w:tc>
        <w:tc>
          <w:tcPr>
            <w:tcW w:w="851"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7464E4" w:rsidP="00932179">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08.10</w:t>
            </w:r>
          </w:p>
        </w:tc>
        <w:tc>
          <w:tcPr>
            <w:tcW w:w="850" w:type="dxa"/>
            <w:tcBorders>
              <w:top w:val="single" w:sz="6" w:space="0" w:color="00000A"/>
              <w:left w:val="single" w:sz="6" w:space="0" w:color="00000A"/>
              <w:bottom w:val="single" w:sz="6" w:space="0" w:color="00000A"/>
              <w:right w:val="single" w:sz="4" w:space="0" w:color="auto"/>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992" w:type="dxa"/>
            <w:tcBorders>
              <w:top w:val="single" w:sz="6" w:space="0" w:color="00000A"/>
              <w:left w:val="single" w:sz="4" w:space="0" w:color="auto"/>
              <w:bottom w:val="single" w:sz="6" w:space="0" w:color="00000A"/>
              <w:right w:val="single" w:sz="4" w:space="0" w:color="auto"/>
            </w:tcBorders>
            <w:shd w:val="clear" w:color="auto" w:fill="FFFFFF"/>
          </w:tcPr>
          <w:p w:rsidR="00904BB0"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07.10</w:t>
            </w:r>
          </w:p>
        </w:tc>
        <w:tc>
          <w:tcPr>
            <w:tcW w:w="993" w:type="dxa"/>
            <w:tcBorders>
              <w:top w:val="single" w:sz="6" w:space="0" w:color="00000A"/>
              <w:left w:val="single" w:sz="4" w:space="0" w:color="auto"/>
              <w:bottom w:val="single" w:sz="6" w:space="0" w:color="00000A"/>
              <w:right w:val="single" w:sz="6" w:space="0" w:color="00000A"/>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rPr>
                <w:rFonts w:ascii="Times New Roman" w:hAnsi="Times New Roman" w:cs="Times New Roman"/>
                <w:sz w:val="28"/>
                <w:szCs w:val="28"/>
              </w:rPr>
            </w:pPr>
            <w:r w:rsidRPr="0013337F">
              <w:rPr>
                <w:rFonts w:ascii="Times New Roman" w:eastAsia="Times New Roman" w:hAnsi="Times New Roman" w:cs="Times New Roman"/>
                <w:color w:val="000000"/>
                <w:sz w:val="28"/>
                <w:szCs w:val="28"/>
                <w:lang w:eastAsia="ru-RU"/>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 xml:space="preserve">§ </w:t>
            </w:r>
            <w:r w:rsidR="00B84E61">
              <w:rPr>
                <w:rFonts w:ascii="Times New Roman" w:eastAsia="Times New Roman" w:hAnsi="Times New Roman" w:cs="Times New Roman"/>
                <w:color w:val="000000"/>
                <w:sz w:val="28"/>
                <w:szCs w:val="28"/>
                <w:lang w:eastAsia="ru-RU"/>
              </w:rPr>
              <w:t>3</w:t>
            </w:r>
          </w:p>
          <w:p w:rsidR="00904BB0" w:rsidRPr="0013337F" w:rsidRDefault="00904BB0" w:rsidP="0013337F">
            <w:pPr>
              <w:rPr>
                <w:rFonts w:ascii="Times New Roman" w:eastAsia="Times New Roman" w:hAnsi="Times New Roman" w:cs="Times New Roman"/>
                <w:sz w:val="28"/>
                <w:szCs w:val="28"/>
                <w:lang w:eastAsia="ru-RU"/>
              </w:rPr>
            </w:pPr>
            <w:r w:rsidRPr="0013337F">
              <w:rPr>
                <w:rFonts w:ascii="Times New Roman" w:eastAsia="Times New Roman" w:hAnsi="Times New Roman" w:cs="Times New Roman"/>
                <w:color w:val="000000"/>
                <w:sz w:val="28"/>
                <w:szCs w:val="28"/>
                <w:lang w:eastAsia="ru-RU"/>
              </w:rPr>
              <w:t xml:space="preserve">   </w:t>
            </w:r>
          </w:p>
        </w:tc>
      </w:tr>
      <w:tr w:rsidR="00904BB0" w:rsidRPr="0013337F" w:rsidTr="00DB2479">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04BB0" w:rsidRPr="0013337F" w:rsidRDefault="00904BB0" w:rsidP="0013337F">
            <w:pPr>
              <w:spacing w:after="150" w:line="240" w:lineRule="auto"/>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7</w:t>
            </w:r>
          </w:p>
        </w:tc>
        <w:tc>
          <w:tcPr>
            <w:tcW w:w="2976"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5D54BD" w:rsidP="0013337F">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Природные ресурсы и их виды</w:t>
            </w:r>
          </w:p>
        </w:tc>
        <w:tc>
          <w:tcPr>
            <w:tcW w:w="99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04BB0" w:rsidRPr="0013337F" w:rsidRDefault="007464E4" w:rsidP="007464E4">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17.10</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851"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7464E4" w:rsidP="00932179">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15.10</w:t>
            </w:r>
          </w:p>
        </w:tc>
        <w:tc>
          <w:tcPr>
            <w:tcW w:w="850" w:type="dxa"/>
            <w:tcBorders>
              <w:top w:val="single" w:sz="6" w:space="0" w:color="00000A"/>
              <w:left w:val="single" w:sz="6" w:space="0" w:color="00000A"/>
              <w:bottom w:val="single" w:sz="6" w:space="0" w:color="00000A"/>
              <w:right w:val="single" w:sz="4" w:space="0" w:color="auto"/>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992" w:type="dxa"/>
            <w:tcBorders>
              <w:top w:val="single" w:sz="6" w:space="0" w:color="00000A"/>
              <w:left w:val="single" w:sz="4" w:space="0" w:color="auto"/>
              <w:bottom w:val="single" w:sz="6" w:space="0" w:color="00000A"/>
              <w:right w:val="single" w:sz="4" w:space="0" w:color="auto"/>
            </w:tcBorders>
            <w:shd w:val="clear" w:color="auto" w:fill="FFFFFF"/>
          </w:tcPr>
          <w:p w:rsidR="00904BB0"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14.10</w:t>
            </w:r>
          </w:p>
        </w:tc>
        <w:tc>
          <w:tcPr>
            <w:tcW w:w="993" w:type="dxa"/>
            <w:tcBorders>
              <w:top w:val="single" w:sz="6" w:space="0" w:color="00000A"/>
              <w:left w:val="single" w:sz="4" w:space="0" w:color="auto"/>
              <w:bottom w:val="single" w:sz="6" w:space="0" w:color="00000A"/>
              <w:right w:val="single" w:sz="6" w:space="0" w:color="00000A"/>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rPr>
                <w:rFonts w:ascii="Times New Roman" w:hAnsi="Times New Roman" w:cs="Times New Roman"/>
                <w:sz w:val="28"/>
                <w:szCs w:val="28"/>
              </w:rPr>
            </w:pPr>
            <w:r w:rsidRPr="0013337F">
              <w:rPr>
                <w:rFonts w:ascii="Times New Roman" w:eastAsia="Times New Roman" w:hAnsi="Times New Roman" w:cs="Times New Roman"/>
                <w:color w:val="000000"/>
                <w:sz w:val="28"/>
                <w:szCs w:val="28"/>
                <w:lang w:eastAsia="ru-RU"/>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 xml:space="preserve">§ </w:t>
            </w:r>
            <w:r w:rsidR="00B84E61">
              <w:rPr>
                <w:rFonts w:ascii="Times New Roman" w:eastAsia="Times New Roman" w:hAnsi="Times New Roman" w:cs="Times New Roman"/>
                <w:color w:val="000000"/>
                <w:sz w:val="28"/>
                <w:szCs w:val="28"/>
                <w:lang w:eastAsia="ru-RU"/>
              </w:rPr>
              <w:t>3-6</w:t>
            </w:r>
          </w:p>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r>
      <w:tr w:rsidR="00904BB0" w:rsidRPr="0013337F" w:rsidTr="00DB2479">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04BB0" w:rsidRPr="0013337F" w:rsidRDefault="00904BB0" w:rsidP="0013337F">
            <w:pPr>
              <w:spacing w:after="150" w:line="240" w:lineRule="auto"/>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8</w:t>
            </w:r>
          </w:p>
        </w:tc>
        <w:tc>
          <w:tcPr>
            <w:tcW w:w="2976"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5D54BD" w:rsidP="0013337F">
            <w:pPr>
              <w:tabs>
                <w:tab w:val="left" w:pos="345"/>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Практическая работа №1.Оценка природно-ресурсного капитала одной из стран</w:t>
            </w:r>
          </w:p>
        </w:tc>
        <w:tc>
          <w:tcPr>
            <w:tcW w:w="99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04BB0" w:rsidRPr="0013337F" w:rsidRDefault="007464E4" w:rsidP="007464E4">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24.10</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851"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7464E4" w:rsidP="00932179">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22.10</w:t>
            </w:r>
          </w:p>
        </w:tc>
        <w:tc>
          <w:tcPr>
            <w:tcW w:w="850" w:type="dxa"/>
            <w:tcBorders>
              <w:top w:val="single" w:sz="6" w:space="0" w:color="00000A"/>
              <w:left w:val="single" w:sz="6" w:space="0" w:color="00000A"/>
              <w:bottom w:val="single" w:sz="6" w:space="0" w:color="00000A"/>
              <w:right w:val="single" w:sz="4" w:space="0" w:color="auto"/>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992" w:type="dxa"/>
            <w:tcBorders>
              <w:top w:val="single" w:sz="6" w:space="0" w:color="00000A"/>
              <w:left w:val="single" w:sz="4" w:space="0" w:color="auto"/>
              <w:bottom w:val="single" w:sz="6" w:space="0" w:color="00000A"/>
              <w:right w:val="single" w:sz="4" w:space="0" w:color="auto"/>
            </w:tcBorders>
            <w:shd w:val="clear" w:color="auto" w:fill="FFFFFF"/>
          </w:tcPr>
          <w:p w:rsidR="00904BB0"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21.10</w:t>
            </w:r>
          </w:p>
        </w:tc>
        <w:tc>
          <w:tcPr>
            <w:tcW w:w="993" w:type="dxa"/>
            <w:tcBorders>
              <w:top w:val="single" w:sz="6" w:space="0" w:color="00000A"/>
              <w:left w:val="single" w:sz="4" w:space="0" w:color="auto"/>
              <w:bottom w:val="single" w:sz="6" w:space="0" w:color="00000A"/>
              <w:right w:val="single" w:sz="6" w:space="0" w:color="00000A"/>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rPr>
                <w:rFonts w:ascii="Times New Roman" w:hAnsi="Times New Roman" w:cs="Times New Roman"/>
                <w:sz w:val="28"/>
                <w:szCs w:val="28"/>
              </w:rPr>
            </w:pPr>
            <w:r w:rsidRPr="0013337F">
              <w:rPr>
                <w:rFonts w:ascii="Times New Roman" w:eastAsia="Times New Roman" w:hAnsi="Times New Roman" w:cs="Times New Roman"/>
                <w:color w:val="000000"/>
                <w:sz w:val="28"/>
                <w:szCs w:val="28"/>
                <w:lang w:eastAsia="ru-RU"/>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 xml:space="preserve"> </w:t>
            </w:r>
          </w:p>
        </w:tc>
      </w:tr>
      <w:tr w:rsidR="00904BB0" w:rsidRPr="0013337F" w:rsidTr="00DB2479">
        <w:trPr>
          <w:trHeight w:val="105"/>
        </w:trPr>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04BB0" w:rsidRPr="0013337F" w:rsidRDefault="00904BB0" w:rsidP="0013337F">
            <w:pPr>
              <w:spacing w:after="150" w:line="240" w:lineRule="auto"/>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9</w:t>
            </w:r>
          </w:p>
        </w:tc>
        <w:tc>
          <w:tcPr>
            <w:tcW w:w="2976"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5D54BD" w:rsidP="0013337F">
            <w:pPr>
              <w:tabs>
                <w:tab w:val="left" w:pos="585"/>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Агроклиматические и рекреационные ресурсы</w:t>
            </w:r>
          </w:p>
        </w:tc>
        <w:tc>
          <w:tcPr>
            <w:tcW w:w="993"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tcPr>
          <w:p w:rsidR="00904BB0" w:rsidRPr="0013337F" w:rsidRDefault="007464E4"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07.11</w:t>
            </w:r>
          </w:p>
        </w:tc>
        <w:tc>
          <w:tcPr>
            <w:tcW w:w="850" w:type="dxa"/>
            <w:tcBorders>
              <w:top w:val="single" w:sz="6" w:space="0" w:color="00000A"/>
              <w:left w:val="single" w:sz="4" w:space="0" w:color="auto"/>
              <w:bottom w:val="single" w:sz="6" w:space="0" w:color="00000A"/>
              <w:right w:val="single" w:sz="6" w:space="0" w:color="00000A"/>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851" w:type="dxa"/>
            <w:tcBorders>
              <w:top w:val="single" w:sz="6" w:space="0" w:color="00000A"/>
              <w:left w:val="single" w:sz="6" w:space="0" w:color="00000A"/>
              <w:bottom w:val="single" w:sz="6" w:space="0" w:color="00000A"/>
              <w:right w:val="single" w:sz="4" w:space="0" w:color="auto"/>
            </w:tcBorders>
            <w:shd w:val="clear" w:color="auto" w:fill="FFFFFF"/>
          </w:tcPr>
          <w:p w:rsidR="00904BB0" w:rsidRPr="0013337F" w:rsidRDefault="00932179" w:rsidP="00932179">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05.11</w:t>
            </w:r>
          </w:p>
        </w:tc>
        <w:tc>
          <w:tcPr>
            <w:tcW w:w="850" w:type="dxa"/>
            <w:tcBorders>
              <w:top w:val="single" w:sz="6" w:space="0" w:color="00000A"/>
              <w:left w:val="single" w:sz="6" w:space="0" w:color="00000A"/>
              <w:bottom w:val="single" w:sz="6" w:space="0" w:color="00000A"/>
              <w:right w:val="single" w:sz="4" w:space="0" w:color="auto"/>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992" w:type="dxa"/>
            <w:tcBorders>
              <w:top w:val="single" w:sz="6" w:space="0" w:color="00000A"/>
              <w:left w:val="single" w:sz="4" w:space="0" w:color="auto"/>
              <w:bottom w:val="single" w:sz="6" w:space="0" w:color="00000A"/>
              <w:right w:val="single" w:sz="4" w:space="0" w:color="auto"/>
            </w:tcBorders>
            <w:shd w:val="clear" w:color="auto" w:fill="FFFFFF"/>
          </w:tcPr>
          <w:p w:rsidR="00904BB0"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11.11</w:t>
            </w:r>
          </w:p>
        </w:tc>
        <w:tc>
          <w:tcPr>
            <w:tcW w:w="993" w:type="dxa"/>
            <w:tcBorders>
              <w:top w:val="single" w:sz="6" w:space="0" w:color="00000A"/>
              <w:left w:val="single" w:sz="4" w:space="0" w:color="auto"/>
              <w:bottom w:val="single" w:sz="6" w:space="0" w:color="00000A"/>
              <w:right w:val="single" w:sz="6" w:space="0" w:color="00000A"/>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rPr>
                <w:rFonts w:ascii="Times New Roman" w:hAnsi="Times New Roman" w:cs="Times New Roman"/>
                <w:sz w:val="28"/>
                <w:szCs w:val="28"/>
              </w:rPr>
            </w:pPr>
            <w:r w:rsidRPr="0013337F">
              <w:rPr>
                <w:rFonts w:ascii="Times New Roman" w:eastAsia="Times New Roman" w:hAnsi="Times New Roman" w:cs="Times New Roman"/>
                <w:color w:val="000000"/>
                <w:sz w:val="28"/>
                <w:szCs w:val="28"/>
                <w:lang w:eastAsia="ru-RU"/>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2140BE" w:rsidP="0013337F">
            <w:pPr>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 xml:space="preserve">    §</w:t>
            </w:r>
            <w:r w:rsidR="00B84E61">
              <w:rPr>
                <w:rFonts w:ascii="Times New Roman" w:eastAsia="Times New Roman" w:hAnsi="Times New Roman" w:cs="Times New Roman"/>
                <w:color w:val="000000"/>
                <w:sz w:val="28"/>
                <w:szCs w:val="28"/>
                <w:lang w:eastAsia="ru-RU"/>
              </w:rPr>
              <w:t>9</w:t>
            </w:r>
          </w:p>
        </w:tc>
      </w:tr>
      <w:tr w:rsidR="00904BB0" w:rsidRPr="0013337F" w:rsidTr="00DB2479">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04BB0" w:rsidRPr="0013337F" w:rsidRDefault="00904BB0" w:rsidP="0013337F">
            <w:pPr>
              <w:spacing w:after="150" w:line="240" w:lineRule="auto"/>
              <w:rPr>
                <w:rFonts w:ascii="Times New Roman" w:eastAsia="Times New Roman" w:hAnsi="Times New Roman" w:cs="Times New Roman"/>
                <w:color w:val="000000"/>
                <w:sz w:val="28"/>
                <w:szCs w:val="28"/>
                <w:lang w:eastAsia="ru-RU"/>
              </w:rPr>
            </w:pPr>
          </w:p>
          <w:p w:rsidR="00904BB0" w:rsidRPr="0013337F" w:rsidRDefault="00904BB0" w:rsidP="0013337F">
            <w:pPr>
              <w:spacing w:after="150" w:line="240" w:lineRule="auto"/>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10</w:t>
            </w:r>
          </w:p>
          <w:p w:rsidR="00904BB0" w:rsidRPr="0013337F" w:rsidRDefault="00904BB0" w:rsidP="0013337F">
            <w:pPr>
              <w:spacing w:after="150" w:line="240" w:lineRule="auto"/>
              <w:rPr>
                <w:rFonts w:ascii="Times New Roman" w:eastAsia="Times New Roman" w:hAnsi="Times New Roman" w:cs="Times New Roman"/>
                <w:color w:val="000000"/>
                <w:sz w:val="28"/>
                <w:szCs w:val="28"/>
                <w:lang w:eastAsia="ru-RU"/>
              </w:rPr>
            </w:pPr>
          </w:p>
        </w:tc>
        <w:tc>
          <w:tcPr>
            <w:tcW w:w="2976"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5D54BD" w:rsidP="0013337F">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Обобщение знаний  </w:t>
            </w:r>
            <w:r w:rsidR="00576470">
              <w:rPr>
                <w:rFonts w:ascii="Times New Roman" w:eastAsia="Times New Roman" w:hAnsi="Times New Roman" w:cs="Times New Roman"/>
                <w:color w:val="000000"/>
                <w:sz w:val="28"/>
                <w:szCs w:val="28"/>
                <w:lang w:eastAsia="ru-RU"/>
              </w:rPr>
              <w:t>по разделам «</w:t>
            </w:r>
            <w:r w:rsidR="00576470" w:rsidRPr="00576470">
              <w:rPr>
                <w:rFonts w:ascii="Times New Roman" w:hAnsi="Times New Roman" w:cs="Times New Roman"/>
                <w:sz w:val="28"/>
                <w:szCs w:val="28"/>
              </w:rPr>
              <w:t>География как наука</w:t>
            </w:r>
            <w:r w:rsidR="00576470">
              <w:rPr>
                <w:rFonts w:ascii="Times New Roman" w:hAnsi="Times New Roman" w:cs="Times New Roman"/>
                <w:sz w:val="28"/>
                <w:szCs w:val="28"/>
              </w:rPr>
              <w:t>» «</w:t>
            </w:r>
            <w:r w:rsidR="00576470" w:rsidRPr="00576470">
              <w:rPr>
                <w:rFonts w:ascii="Times New Roman" w:hAnsi="Times New Roman" w:cs="Times New Roman"/>
                <w:sz w:val="28"/>
                <w:szCs w:val="28"/>
              </w:rPr>
              <w:t>Природопользование и геоэкология</w:t>
            </w:r>
            <w:r w:rsidR="00576470">
              <w:rPr>
                <w:rFonts w:ascii="Times New Roman" w:hAnsi="Times New Roman" w:cs="Times New Roman"/>
                <w:sz w:val="28"/>
                <w:szCs w:val="28"/>
              </w:rPr>
              <w:t>»</w:t>
            </w:r>
          </w:p>
        </w:tc>
        <w:tc>
          <w:tcPr>
            <w:tcW w:w="993"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tcPr>
          <w:p w:rsidR="00904BB0" w:rsidRPr="0013337F" w:rsidRDefault="007464E4"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14.11</w:t>
            </w:r>
          </w:p>
        </w:tc>
        <w:tc>
          <w:tcPr>
            <w:tcW w:w="850" w:type="dxa"/>
            <w:tcBorders>
              <w:top w:val="single" w:sz="6" w:space="0" w:color="00000A"/>
              <w:left w:val="single" w:sz="4" w:space="0" w:color="auto"/>
              <w:bottom w:val="single" w:sz="6" w:space="0" w:color="00000A"/>
              <w:right w:val="single" w:sz="6" w:space="0" w:color="00000A"/>
            </w:tcBorders>
            <w:shd w:val="clear" w:color="auto" w:fill="FFFFFF"/>
          </w:tcPr>
          <w:p w:rsidR="00904BB0" w:rsidRPr="0013337F" w:rsidRDefault="00904BB0" w:rsidP="0013337F">
            <w:pPr>
              <w:rPr>
                <w:rFonts w:ascii="Times New Roman" w:eastAsia="Times New Roman" w:hAnsi="Times New Roman" w:cs="Times New Roman"/>
                <w:sz w:val="28"/>
                <w:szCs w:val="28"/>
                <w:lang w:eastAsia="ru-RU"/>
              </w:rPr>
            </w:pPr>
          </w:p>
        </w:tc>
        <w:tc>
          <w:tcPr>
            <w:tcW w:w="851" w:type="dxa"/>
            <w:tcBorders>
              <w:top w:val="single" w:sz="6" w:space="0" w:color="00000A"/>
              <w:left w:val="single" w:sz="6" w:space="0" w:color="00000A"/>
              <w:bottom w:val="single" w:sz="6" w:space="0" w:color="00000A"/>
              <w:right w:val="single" w:sz="4" w:space="0" w:color="auto"/>
            </w:tcBorders>
            <w:shd w:val="clear" w:color="auto" w:fill="FFFFFF"/>
          </w:tcPr>
          <w:p w:rsidR="00904BB0" w:rsidRPr="0013337F" w:rsidRDefault="00932179" w:rsidP="00932179">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12.11</w:t>
            </w:r>
          </w:p>
        </w:tc>
        <w:tc>
          <w:tcPr>
            <w:tcW w:w="850" w:type="dxa"/>
            <w:tcBorders>
              <w:top w:val="single" w:sz="6" w:space="0" w:color="00000A"/>
              <w:left w:val="single" w:sz="6" w:space="0" w:color="00000A"/>
              <w:bottom w:val="single" w:sz="6" w:space="0" w:color="00000A"/>
              <w:right w:val="single" w:sz="4" w:space="0" w:color="auto"/>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992" w:type="dxa"/>
            <w:tcBorders>
              <w:top w:val="single" w:sz="6" w:space="0" w:color="00000A"/>
              <w:left w:val="single" w:sz="4" w:space="0" w:color="auto"/>
              <w:bottom w:val="single" w:sz="6" w:space="0" w:color="00000A"/>
              <w:right w:val="single" w:sz="4" w:space="0" w:color="auto"/>
            </w:tcBorders>
            <w:shd w:val="clear" w:color="auto" w:fill="FFFFFF"/>
          </w:tcPr>
          <w:p w:rsidR="00904BB0"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18.11</w:t>
            </w:r>
          </w:p>
        </w:tc>
        <w:tc>
          <w:tcPr>
            <w:tcW w:w="993" w:type="dxa"/>
            <w:tcBorders>
              <w:top w:val="single" w:sz="6" w:space="0" w:color="00000A"/>
              <w:left w:val="single" w:sz="4" w:space="0" w:color="auto"/>
              <w:bottom w:val="single" w:sz="6" w:space="0" w:color="00000A"/>
              <w:right w:val="single" w:sz="6" w:space="0" w:color="00000A"/>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rPr>
                <w:rFonts w:ascii="Times New Roman" w:hAnsi="Times New Roman" w:cs="Times New Roman"/>
                <w:sz w:val="28"/>
                <w:szCs w:val="28"/>
              </w:rPr>
            </w:pPr>
            <w:r w:rsidRPr="0013337F">
              <w:rPr>
                <w:rFonts w:ascii="Times New Roman" w:eastAsia="Times New Roman" w:hAnsi="Times New Roman" w:cs="Times New Roman"/>
                <w:color w:val="000000"/>
                <w:sz w:val="28"/>
                <w:szCs w:val="28"/>
                <w:lang w:eastAsia="ru-RU"/>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rPr>
                <w:rFonts w:ascii="Times New Roman" w:hAnsi="Times New Roman" w:cs="Times New Roman"/>
                <w:sz w:val="28"/>
                <w:szCs w:val="28"/>
              </w:rPr>
            </w:pPr>
            <w:r w:rsidRPr="0013337F">
              <w:rPr>
                <w:rFonts w:ascii="Times New Roman" w:eastAsia="Times New Roman" w:hAnsi="Times New Roman" w:cs="Times New Roman"/>
                <w:color w:val="000000"/>
                <w:sz w:val="28"/>
                <w:szCs w:val="28"/>
                <w:lang w:eastAsia="ru-RU"/>
              </w:rPr>
              <w:t xml:space="preserve"> </w:t>
            </w:r>
          </w:p>
        </w:tc>
      </w:tr>
      <w:tr w:rsidR="00576470" w:rsidRPr="0013337F" w:rsidTr="00DB2479">
        <w:trPr>
          <w:trHeight w:val="445"/>
        </w:trPr>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576470" w:rsidRPr="0013337F" w:rsidRDefault="00576470" w:rsidP="00D9080A">
            <w:pPr>
              <w:spacing w:after="150" w:line="240" w:lineRule="auto"/>
              <w:rPr>
                <w:rFonts w:ascii="Times New Roman" w:eastAsia="Times New Roman" w:hAnsi="Times New Roman" w:cs="Times New Roman"/>
                <w:color w:val="000000"/>
                <w:sz w:val="28"/>
                <w:szCs w:val="28"/>
                <w:lang w:eastAsia="ru-RU"/>
              </w:rPr>
            </w:pPr>
          </w:p>
        </w:tc>
        <w:tc>
          <w:tcPr>
            <w:tcW w:w="8505" w:type="dxa"/>
            <w:gridSpan w:val="7"/>
            <w:tcBorders>
              <w:top w:val="single" w:sz="6" w:space="0" w:color="00000A"/>
              <w:left w:val="single" w:sz="6" w:space="0" w:color="00000A"/>
              <w:bottom w:val="single" w:sz="6" w:space="0" w:color="00000A"/>
              <w:right w:val="single" w:sz="6" w:space="0" w:color="00000A"/>
            </w:tcBorders>
            <w:shd w:val="clear" w:color="auto" w:fill="FFFFFF"/>
          </w:tcPr>
          <w:p w:rsidR="00576470" w:rsidRPr="0013337F" w:rsidRDefault="00576470" w:rsidP="00F6746D">
            <w:pPr>
              <w:spacing w:after="150" w:line="240" w:lineRule="auto"/>
              <w:rPr>
                <w:rFonts w:ascii="Times New Roman" w:eastAsia="Times New Roman" w:hAnsi="Times New Roman" w:cs="Times New Roman"/>
                <w:color w:val="000000"/>
                <w:sz w:val="28"/>
                <w:szCs w:val="28"/>
                <w:lang w:eastAsia="ru-RU"/>
              </w:rPr>
            </w:pPr>
            <w:r>
              <w:rPr>
                <w:rFonts w:ascii="Times New Roman" w:hAnsi="Times New Roman" w:cs="Times New Roman"/>
                <w:b/>
                <w:bCs/>
                <w:sz w:val="28"/>
                <w:szCs w:val="28"/>
              </w:rPr>
              <w:t>Раздел 3</w:t>
            </w:r>
            <w:r w:rsidRPr="0013337F">
              <w:rPr>
                <w:rFonts w:ascii="Times New Roman" w:hAnsi="Times New Roman" w:cs="Times New Roman"/>
                <w:b/>
                <w:bCs/>
                <w:sz w:val="28"/>
                <w:szCs w:val="28"/>
              </w:rPr>
              <w:t xml:space="preserve">. </w:t>
            </w:r>
            <w:r>
              <w:rPr>
                <w:rFonts w:ascii="Times New Roman" w:hAnsi="Times New Roman" w:cs="Times New Roman"/>
                <w:b/>
                <w:bCs/>
                <w:sz w:val="28"/>
                <w:szCs w:val="28"/>
              </w:rPr>
              <w:t>Современная п</w:t>
            </w:r>
            <w:r w:rsidRPr="0013337F">
              <w:rPr>
                <w:rFonts w:ascii="Times New Roman" w:hAnsi="Times New Roman" w:cs="Times New Roman"/>
                <w:b/>
                <w:bCs/>
                <w:sz w:val="28"/>
                <w:szCs w:val="28"/>
              </w:rPr>
              <w:t>олитическая</w:t>
            </w:r>
            <w:r>
              <w:rPr>
                <w:rFonts w:ascii="Times New Roman" w:hAnsi="Times New Roman" w:cs="Times New Roman"/>
                <w:b/>
                <w:bCs/>
                <w:sz w:val="28"/>
                <w:szCs w:val="28"/>
              </w:rPr>
              <w:t xml:space="preserve"> карта</w:t>
            </w:r>
            <w:r w:rsidRPr="0013337F">
              <w:rPr>
                <w:rFonts w:ascii="Times New Roman" w:hAnsi="Times New Roman" w:cs="Times New Roman"/>
                <w:b/>
                <w:bCs/>
                <w:sz w:val="28"/>
                <w:szCs w:val="28"/>
              </w:rPr>
              <w:t xml:space="preserve"> .</w:t>
            </w:r>
          </w:p>
        </w:tc>
        <w:tc>
          <w:tcPr>
            <w:tcW w:w="567" w:type="dxa"/>
            <w:tcBorders>
              <w:top w:val="single" w:sz="6" w:space="0" w:color="00000A"/>
              <w:left w:val="single" w:sz="6" w:space="0" w:color="00000A"/>
              <w:right w:val="single" w:sz="6" w:space="0" w:color="00000A"/>
            </w:tcBorders>
            <w:shd w:val="clear" w:color="auto" w:fill="FFFFFF"/>
          </w:tcPr>
          <w:p w:rsidR="00576470" w:rsidRPr="00AD4B52" w:rsidRDefault="00AD4B52" w:rsidP="00D9080A">
            <w:pPr>
              <w:jc w:val="center"/>
              <w:rPr>
                <w:rFonts w:ascii="Times New Roman" w:hAnsi="Times New Roman" w:cs="Times New Roman"/>
                <w:b/>
                <w:bCs/>
                <w:sz w:val="28"/>
                <w:szCs w:val="28"/>
              </w:rPr>
            </w:pPr>
            <w:r w:rsidRPr="00AD4B52">
              <w:rPr>
                <w:rFonts w:ascii="Times New Roman" w:hAnsi="Times New Roman" w:cs="Times New Roman"/>
                <w:b/>
                <w:bCs/>
                <w:sz w:val="28"/>
                <w:szCs w:val="28"/>
              </w:rPr>
              <w:t>4</w:t>
            </w:r>
          </w:p>
        </w:tc>
        <w:tc>
          <w:tcPr>
            <w:tcW w:w="1134" w:type="dxa"/>
            <w:tcBorders>
              <w:top w:val="single" w:sz="6" w:space="0" w:color="00000A"/>
              <w:left w:val="single" w:sz="6" w:space="0" w:color="00000A"/>
              <w:right w:val="single" w:sz="6" w:space="0" w:color="00000A"/>
            </w:tcBorders>
            <w:shd w:val="clear" w:color="auto" w:fill="FFFFFF"/>
          </w:tcPr>
          <w:p w:rsidR="00576470" w:rsidRPr="0013337F" w:rsidRDefault="00576470" w:rsidP="00D9080A">
            <w:pPr>
              <w:rPr>
                <w:rFonts w:ascii="Times New Roman" w:hAnsi="Times New Roman" w:cs="Times New Roman"/>
                <w:sz w:val="28"/>
                <w:szCs w:val="28"/>
              </w:rPr>
            </w:pPr>
          </w:p>
        </w:tc>
      </w:tr>
      <w:tr w:rsidR="00904BB0" w:rsidRPr="0013337F" w:rsidTr="00DB2479">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04BB0" w:rsidRPr="0013337F" w:rsidRDefault="00904BB0" w:rsidP="0013337F">
            <w:pPr>
              <w:spacing w:after="150" w:line="240" w:lineRule="auto"/>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11</w:t>
            </w:r>
          </w:p>
        </w:tc>
        <w:tc>
          <w:tcPr>
            <w:tcW w:w="2976"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576470" w:rsidP="0013337F">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Политическая карта мира и изменения на ней происходящие</w:t>
            </w:r>
          </w:p>
        </w:tc>
        <w:tc>
          <w:tcPr>
            <w:tcW w:w="993"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tcPr>
          <w:p w:rsidR="00904BB0" w:rsidRPr="0013337F" w:rsidRDefault="007464E4"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21.11</w:t>
            </w:r>
          </w:p>
        </w:tc>
        <w:tc>
          <w:tcPr>
            <w:tcW w:w="850" w:type="dxa"/>
            <w:tcBorders>
              <w:top w:val="single" w:sz="6" w:space="0" w:color="00000A"/>
              <w:left w:val="single" w:sz="4" w:space="0" w:color="auto"/>
              <w:bottom w:val="single" w:sz="6" w:space="0" w:color="00000A"/>
              <w:right w:val="single" w:sz="6" w:space="0" w:color="00000A"/>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851" w:type="dxa"/>
            <w:tcBorders>
              <w:top w:val="single" w:sz="6" w:space="0" w:color="00000A"/>
              <w:left w:val="single" w:sz="6" w:space="0" w:color="00000A"/>
              <w:bottom w:val="single" w:sz="6" w:space="0" w:color="00000A"/>
              <w:right w:val="single" w:sz="4" w:space="0" w:color="auto"/>
            </w:tcBorders>
            <w:shd w:val="clear" w:color="auto" w:fill="FFFFFF"/>
          </w:tcPr>
          <w:p w:rsidR="00904BB0" w:rsidRPr="0013337F" w:rsidRDefault="00932179" w:rsidP="00932179">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19.11</w:t>
            </w:r>
          </w:p>
        </w:tc>
        <w:tc>
          <w:tcPr>
            <w:tcW w:w="850" w:type="dxa"/>
            <w:tcBorders>
              <w:top w:val="single" w:sz="6" w:space="0" w:color="00000A"/>
              <w:left w:val="single" w:sz="6" w:space="0" w:color="00000A"/>
              <w:bottom w:val="single" w:sz="6" w:space="0" w:color="00000A"/>
              <w:right w:val="single" w:sz="4" w:space="0" w:color="auto"/>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992" w:type="dxa"/>
            <w:tcBorders>
              <w:top w:val="single" w:sz="6" w:space="0" w:color="00000A"/>
              <w:left w:val="single" w:sz="4" w:space="0" w:color="auto"/>
              <w:bottom w:val="single" w:sz="6" w:space="0" w:color="00000A"/>
              <w:right w:val="single" w:sz="4" w:space="0" w:color="auto"/>
            </w:tcBorders>
            <w:shd w:val="clear" w:color="auto" w:fill="FFFFFF"/>
          </w:tcPr>
          <w:p w:rsidR="00904BB0"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25.11</w:t>
            </w:r>
          </w:p>
        </w:tc>
        <w:tc>
          <w:tcPr>
            <w:tcW w:w="993" w:type="dxa"/>
            <w:tcBorders>
              <w:top w:val="single" w:sz="6" w:space="0" w:color="00000A"/>
              <w:left w:val="single" w:sz="4" w:space="0" w:color="auto"/>
              <w:bottom w:val="single" w:sz="6" w:space="0" w:color="00000A"/>
              <w:right w:val="single" w:sz="6" w:space="0" w:color="00000A"/>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rPr>
                <w:rFonts w:ascii="Times New Roman" w:hAnsi="Times New Roman" w:cs="Times New Roman"/>
                <w:sz w:val="28"/>
                <w:szCs w:val="28"/>
              </w:rPr>
            </w:pPr>
            <w:r w:rsidRPr="0013337F">
              <w:rPr>
                <w:rFonts w:ascii="Times New Roman" w:eastAsia="Times New Roman" w:hAnsi="Times New Roman" w:cs="Times New Roman"/>
                <w:color w:val="000000"/>
                <w:sz w:val="28"/>
                <w:szCs w:val="28"/>
                <w:lang w:eastAsia="ru-RU"/>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rPr>
                <w:rFonts w:ascii="Times New Roman" w:hAnsi="Times New Roman" w:cs="Times New Roman"/>
                <w:sz w:val="28"/>
                <w:szCs w:val="28"/>
              </w:rPr>
            </w:pPr>
            <w:r w:rsidRPr="0013337F">
              <w:rPr>
                <w:rFonts w:ascii="Times New Roman" w:eastAsia="Times New Roman" w:hAnsi="Times New Roman" w:cs="Times New Roman"/>
                <w:color w:val="000000"/>
                <w:sz w:val="28"/>
                <w:szCs w:val="28"/>
                <w:lang w:eastAsia="ru-RU"/>
              </w:rPr>
              <w:t>§ 11</w:t>
            </w:r>
          </w:p>
        </w:tc>
      </w:tr>
      <w:tr w:rsidR="00904BB0" w:rsidRPr="0013337F" w:rsidTr="00DB2479">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04BB0" w:rsidRPr="0013337F" w:rsidRDefault="00904BB0" w:rsidP="0013337F">
            <w:pPr>
              <w:spacing w:after="150" w:line="240" w:lineRule="auto"/>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12</w:t>
            </w:r>
          </w:p>
        </w:tc>
        <w:tc>
          <w:tcPr>
            <w:tcW w:w="2976"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576470" w:rsidP="0013337F">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Основные типы стран: критерии их выделения.</w:t>
            </w:r>
          </w:p>
        </w:tc>
        <w:tc>
          <w:tcPr>
            <w:tcW w:w="993"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tcPr>
          <w:p w:rsidR="00904BB0" w:rsidRPr="0013337F" w:rsidRDefault="007464E4"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28.11</w:t>
            </w:r>
          </w:p>
        </w:tc>
        <w:tc>
          <w:tcPr>
            <w:tcW w:w="850" w:type="dxa"/>
            <w:tcBorders>
              <w:top w:val="single" w:sz="6" w:space="0" w:color="00000A"/>
              <w:left w:val="single" w:sz="4" w:space="0" w:color="auto"/>
              <w:bottom w:val="single" w:sz="6" w:space="0" w:color="00000A"/>
              <w:right w:val="single" w:sz="6" w:space="0" w:color="00000A"/>
            </w:tcBorders>
            <w:shd w:val="clear" w:color="auto" w:fill="FFFFFF"/>
          </w:tcPr>
          <w:p w:rsidR="00904BB0" w:rsidRPr="0013337F" w:rsidRDefault="00904BB0" w:rsidP="0013337F">
            <w:pPr>
              <w:rPr>
                <w:rFonts w:ascii="Times New Roman" w:eastAsia="Times New Roman" w:hAnsi="Times New Roman" w:cs="Times New Roman"/>
                <w:sz w:val="28"/>
                <w:szCs w:val="28"/>
                <w:lang w:eastAsia="ru-RU"/>
              </w:rPr>
            </w:pPr>
          </w:p>
        </w:tc>
        <w:tc>
          <w:tcPr>
            <w:tcW w:w="851" w:type="dxa"/>
            <w:tcBorders>
              <w:top w:val="single" w:sz="6" w:space="0" w:color="00000A"/>
              <w:left w:val="single" w:sz="6" w:space="0" w:color="00000A"/>
              <w:bottom w:val="single" w:sz="6" w:space="0" w:color="00000A"/>
              <w:right w:val="single" w:sz="4" w:space="0" w:color="auto"/>
            </w:tcBorders>
            <w:shd w:val="clear" w:color="auto" w:fill="FFFFFF"/>
          </w:tcPr>
          <w:p w:rsidR="00904BB0" w:rsidRPr="0013337F" w:rsidRDefault="00932179" w:rsidP="00932179">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26.11</w:t>
            </w:r>
          </w:p>
        </w:tc>
        <w:tc>
          <w:tcPr>
            <w:tcW w:w="850" w:type="dxa"/>
            <w:tcBorders>
              <w:top w:val="single" w:sz="6" w:space="0" w:color="00000A"/>
              <w:left w:val="single" w:sz="6" w:space="0" w:color="00000A"/>
              <w:bottom w:val="single" w:sz="6" w:space="0" w:color="00000A"/>
              <w:right w:val="single" w:sz="4" w:space="0" w:color="auto"/>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992" w:type="dxa"/>
            <w:tcBorders>
              <w:top w:val="single" w:sz="6" w:space="0" w:color="00000A"/>
              <w:left w:val="single" w:sz="4" w:space="0" w:color="auto"/>
              <w:bottom w:val="single" w:sz="6" w:space="0" w:color="00000A"/>
              <w:right w:val="single" w:sz="4" w:space="0" w:color="auto"/>
            </w:tcBorders>
            <w:shd w:val="clear" w:color="auto" w:fill="FFFFFF"/>
          </w:tcPr>
          <w:p w:rsidR="00904BB0"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02.12</w:t>
            </w:r>
          </w:p>
        </w:tc>
        <w:tc>
          <w:tcPr>
            <w:tcW w:w="993" w:type="dxa"/>
            <w:tcBorders>
              <w:top w:val="single" w:sz="6" w:space="0" w:color="00000A"/>
              <w:left w:val="single" w:sz="4" w:space="0" w:color="auto"/>
              <w:bottom w:val="single" w:sz="6" w:space="0" w:color="00000A"/>
              <w:right w:val="single" w:sz="6" w:space="0" w:color="00000A"/>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rPr>
                <w:rFonts w:ascii="Times New Roman" w:hAnsi="Times New Roman" w:cs="Times New Roman"/>
                <w:sz w:val="28"/>
                <w:szCs w:val="28"/>
              </w:rPr>
            </w:pPr>
            <w:r w:rsidRPr="0013337F">
              <w:rPr>
                <w:rFonts w:ascii="Times New Roman" w:eastAsia="Times New Roman" w:hAnsi="Times New Roman" w:cs="Times New Roman"/>
                <w:color w:val="000000"/>
                <w:sz w:val="28"/>
                <w:szCs w:val="28"/>
                <w:lang w:eastAsia="ru-RU"/>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rPr>
                <w:rFonts w:ascii="Times New Roman" w:hAnsi="Times New Roman" w:cs="Times New Roman"/>
                <w:sz w:val="28"/>
                <w:szCs w:val="28"/>
              </w:rPr>
            </w:pPr>
            <w:r w:rsidRPr="0013337F">
              <w:rPr>
                <w:rFonts w:ascii="Times New Roman" w:eastAsia="Times New Roman" w:hAnsi="Times New Roman" w:cs="Times New Roman"/>
                <w:color w:val="000000"/>
                <w:sz w:val="28"/>
                <w:szCs w:val="28"/>
                <w:lang w:eastAsia="ru-RU"/>
              </w:rPr>
              <w:t xml:space="preserve"> §1</w:t>
            </w:r>
            <w:r w:rsidR="00B84E61">
              <w:rPr>
                <w:rFonts w:ascii="Times New Roman" w:eastAsia="Times New Roman" w:hAnsi="Times New Roman" w:cs="Times New Roman"/>
                <w:color w:val="000000"/>
                <w:sz w:val="28"/>
                <w:szCs w:val="28"/>
                <w:lang w:eastAsia="ru-RU"/>
              </w:rPr>
              <w:t>2-13</w:t>
            </w:r>
          </w:p>
        </w:tc>
      </w:tr>
      <w:tr w:rsidR="00904BB0" w:rsidRPr="0013337F" w:rsidTr="00DB2479">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04BB0" w:rsidRPr="0013337F" w:rsidRDefault="00904BB0" w:rsidP="0013337F">
            <w:pPr>
              <w:spacing w:after="150" w:line="240" w:lineRule="auto"/>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13</w:t>
            </w:r>
          </w:p>
        </w:tc>
        <w:tc>
          <w:tcPr>
            <w:tcW w:w="2976"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576470" w:rsidP="0013337F">
            <w:pPr>
              <w:spacing w:after="150"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Формы правления государств мира</w:t>
            </w:r>
          </w:p>
        </w:tc>
        <w:tc>
          <w:tcPr>
            <w:tcW w:w="993"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tcPr>
          <w:p w:rsidR="00904BB0" w:rsidRPr="0013337F" w:rsidRDefault="007464E4"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05.12</w:t>
            </w:r>
          </w:p>
        </w:tc>
        <w:tc>
          <w:tcPr>
            <w:tcW w:w="850" w:type="dxa"/>
            <w:tcBorders>
              <w:top w:val="single" w:sz="6" w:space="0" w:color="00000A"/>
              <w:left w:val="single" w:sz="4" w:space="0" w:color="auto"/>
              <w:bottom w:val="single" w:sz="6" w:space="0" w:color="00000A"/>
              <w:right w:val="single" w:sz="6" w:space="0" w:color="00000A"/>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851" w:type="dxa"/>
            <w:tcBorders>
              <w:top w:val="single" w:sz="6" w:space="0" w:color="00000A"/>
              <w:left w:val="single" w:sz="6" w:space="0" w:color="00000A"/>
              <w:bottom w:val="single" w:sz="6" w:space="0" w:color="00000A"/>
              <w:right w:val="single" w:sz="4" w:space="0" w:color="auto"/>
            </w:tcBorders>
            <w:shd w:val="clear" w:color="auto" w:fill="FFFFFF"/>
          </w:tcPr>
          <w:p w:rsidR="00904BB0" w:rsidRPr="0013337F" w:rsidRDefault="00932179" w:rsidP="00932179">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03.12</w:t>
            </w:r>
          </w:p>
        </w:tc>
        <w:tc>
          <w:tcPr>
            <w:tcW w:w="850" w:type="dxa"/>
            <w:tcBorders>
              <w:top w:val="single" w:sz="6" w:space="0" w:color="00000A"/>
              <w:left w:val="single" w:sz="6" w:space="0" w:color="00000A"/>
              <w:bottom w:val="single" w:sz="6" w:space="0" w:color="00000A"/>
              <w:right w:val="single" w:sz="4" w:space="0" w:color="auto"/>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992" w:type="dxa"/>
            <w:tcBorders>
              <w:top w:val="single" w:sz="6" w:space="0" w:color="00000A"/>
              <w:left w:val="single" w:sz="4" w:space="0" w:color="auto"/>
              <w:bottom w:val="single" w:sz="6" w:space="0" w:color="00000A"/>
              <w:right w:val="single" w:sz="4" w:space="0" w:color="auto"/>
            </w:tcBorders>
            <w:shd w:val="clear" w:color="auto" w:fill="FFFFFF"/>
          </w:tcPr>
          <w:p w:rsidR="00904BB0"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09.12</w:t>
            </w:r>
          </w:p>
        </w:tc>
        <w:tc>
          <w:tcPr>
            <w:tcW w:w="993" w:type="dxa"/>
            <w:tcBorders>
              <w:top w:val="single" w:sz="6" w:space="0" w:color="00000A"/>
              <w:left w:val="single" w:sz="4" w:space="0" w:color="auto"/>
              <w:bottom w:val="single" w:sz="6" w:space="0" w:color="00000A"/>
              <w:right w:val="single" w:sz="6" w:space="0" w:color="00000A"/>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rPr>
                <w:rFonts w:ascii="Times New Roman" w:hAnsi="Times New Roman" w:cs="Times New Roman"/>
                <w:sz w:val="28"/>
                <w:szCs w:val="28"/>
              </w:rPr>
            </w:pPr>
            <w:r w:rsidRPr="0013337F">
              <w:rPr>
                <w:rFonts w:ascii="Times New Roman" w:eastAsia="Times New Roman" w:hAnsi="Times New Roman" w:cs="Times New Roman"/>
                <w:color w:val="000000"/>
                <w:sz w:val="28"/>
                <w:szCs w:val="28"/>
                <w:lang w:eastAsia="ru-RU"/>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w:t>
            </w:r>
            <w:r w:rsidR="00B84E61">
              <w:rPr>
                <w:rFonts w:ascii="Times New Roman" w:eastAsia="Times New Roman" w:hAnsi="Times New Roman" w:cs="Times New Roman"/>
                <w:color w:val="000000"/>
                <w:sz w:val="28"/>
                <w:szCs w:val="28"/>
                <w:lang w:eastAsia="ru-RU"/>
              </w:rPr>
              <w:t>13,14</w:t>
            </w:r>
          </w:p>
        </w:tc>
      </w:tr>
      <w:tr w:rsidR="00904BB0" w:rsidRPr="0013337F" w:rsidTr="00DB2479">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04BB0" w:rsidRPr="0013337F" w:rsidRDefault="00904BB0" w:rsidP="0013337F">
            <w:pPr>
              <w:spacing w:after="150" w:line="240" w:lineRule="auto"/>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14</w:t>
            </w:r>
          </w:p>
        </w:tc>
        <w:tc>
          <w:tcPr>
            <w:tcW w:w="2976"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F6746D" w:rsidP="004F6900">
            <w:pPr>
              <w:spacing w:after="150" w:line="240" w:lineRule="auto"/>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sz w:val="28"/>
                <w:szCs w:val="28"/>
                <w:lang w:eastAsia="ru-RU"/>
              </w:rPr>
              <w:t>Контрольная работа №1 по темам : «</w:t>
            </w:r>
            <w:r w:rsidRPr="00576470">
              <w:rPr>
                <w:rFonts w:ascii="Times New Roman" w:hAnsi="Times New Roman" w:cs="Times New Roman"/>
                <w:sz w:val="28"/>
                <w:szCs w:val="28"/>
              </w:rPr>
              <w:t>Природопользование и геоэкология</w:t>
            </w:r>
            <w:r w:rsidRPr="0013337F">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Современная п</w:t>
            </w:r>
            <w:r w:rsidRPr="0013337F">
              <w:rPr>
                <w:rFonts w:ascii="Times New Roman" w:eastAsia="Times New Roman" w:hAnsi="Times New Roman" w:cs="Times New Roman"/>
                <w:sz w:val="28"/>
                <w:szCs w:val="28"/>
                <w:lang w:eastAsia="ru-RU"/>
              </w:rPr>
              <w:t>олитическая карта »</w:t>
            </w:r>
          </w:p>
        </w:tc>
        <w:tc>
          <w:tcPr>
            <w:tcW w:w="993"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tcPr>
          <w:p w:rsidR="00904BB0" w:rsidRPr="0013337F" w:rsidRDefault="007464E4" w:rsidP="0013337F">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12.12</w:t>
            </w:r>
          </w:p>
        </w:tc>
        <w:tc>
          <w:tcPr>
            <w:tcW w:w="850" w:type="dxa"/>
            <w:tcBorders>
              <w:top w:val="single" w:sz="6" w:space="0" w:color="00000A"/>
              <w:left w:val="single" w:sz="4" w:space="0" w:color="auto"/>
              <w:bottom w:val="single" w:sz="6" w:space="0" w:color="00000A"/>
              <w:right w:val="single" w:sz="6" w:space="0" w:color="00000A"/>
            </w:tcBorders>
            <w:shd w:val="clear" w:color="auto" w:fill="FFFFFF"/>
          </w:tcPr>
          <w:p w:rsidR="00904BB0" w:rsidRDefault="00904BB0" w:rsidP="0013337F">
            <w:pPr>
              <w:spacing w:after="150" w:line="240" w:lineRule="auto"/>
              <w:jc w:val="center"/>
              <w:rPr>
                <w:rFonts w:ascii="Times New Roman" w:eastAsia="Times New Roman" w:hAnsi="Times New Roman" w:cs="Times New Roman"/>
                <w:color w:val="000000"/>
                <w:sz w:val="28"/>
                <w:szCs w:val="28"/>
                <w:lang w:eastAsia="ru-RU"/>
              </w:rPr>
            </w:pPr>
          </w:p>
          <w:p w:rsidR="00F6746D" w:rsidRPr="0013337F" w:rsidRDefault="00F6746D" w:rsidP="0013337F">
            <w:pPr>
              <w:spacing w:after="150" w:line="240" w:lineRule="auto"/>
              <w:jc w:val="center"/>
              <w:rPr>
                <w:rFonts w:ascii="Times New Roman" w:eastAsia="Times New Roman" w:hAnsi="Times New Roman" w:cs="Times New Roman"/>
                <w:color w:val="000000"/>
                <w:sz w:val="28"/>
                <w:szCs w:val="28"/>
                <w:lang w:eastAsia="ru-RU"/>
              </w:rPr>
            </w:pPr>
          </w:p>
        </w:tc>
        <w:tc>
          <w:tcPr>
            <w:tcW w:w="851" w:type="dxa"/>
            <w:tcBorders>
              <w:top w:val="single" w:sz="6" w:space="0" w:color="00000A"/>
              <w:left w:val="single" w:sz="6" w:space="0" w:color="00000A"/>
              <w:bottom w:val="single" w:sz="6" w:space="0" w:color="00000A"/>
              <w:right w:val="single" w:sz="4" w:space="0" w:color="auto"/>
            </w:tcBorders>
            <w:shd w:val="clear" w:color="auto" w:fill="FFFFFF"/>
          </w:tcPr>
          <w:p w:rsidR="00904BB0" w:rsidRPr="0013337F" w:rsidRDefault="00932179" w:rsidP="00932179">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10.12</w:t>
            </w:r>
          </w:p>
        </w:tc>
        <w:tc>
          <w:tcPr>
            <w:tcW w:w="850" w:type="dxa"/>
            <w:tcBorders>
              <w:top w:val="single" w:sz="6" w:space="0" w:color="00000A"/>
              <w:left w:val="single" w:sz="6" w:space="0" w:color="00000A"/>
              <w:bottom w:val="single" w:sz="6" w:space="0" w:color="00000A"/>
              <w:right w:val="single" w:sz="4" w:space="0" w:color="auto"/>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992" w:type="dxa"/>
            <w:tcBorders>
              <w:top w:val="single" w:sz="6" w:space="0" w:color="00000A"/>
              <w:left w:val="single" w:sz="4" w:space="0" w:color="auto"/>
              <w:bottom w:val="single" w:sz="6" w:space="0" w:color="00000A"/>
              <w:right w:val="single" w:sz="4" w:space="0" w:color="auto"/>
            </w:tcBorders>
            <w:shd w:val="clear" w:color="auto" w:fill="FFFFFF"/>
          </w:tcPr>
          <w:p w:rsidR="00904BB0"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16.12</w:t>
            </w:r>
          </w:p>
        </w:tc>
        <w:tc>
          <w:tcPr>
            <w:tcW w:w="993" w:type="dxa"/>
            <w:tcBorders>
              <w:top w:val="single" w:sz="6" w:space="0" w:color="00000A"/>
              <w:left w:val="single" w:sz="4" w:space="0" w:color="auto"/>
              <w:bottom w:val="single" w:sz="6" w:space="0" w:color="00000A"/>
              <w:right w:val="single" w:sz="6" w:space="0" w:color="00000A"/>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rPr>
                <w:rFonts w:ascii="Times New Roman" w:hAnsi="Times New Roman" w:cs="Times New Roman"/>
                <w:sz w:val="28"/>
                <w:szCs w:val="28"/>
              </w:rPr>
            </w:pPr>
            <w:r w:rsidRPr="0013337F">
              <w:rPr>
                <w:rFonts w:ascii="Times New Roman" w:eastAsia="Times New Roman" w:hAnsi="Times New Roman" w:cs="Times New Roman"/>
                <w:color w:val="000000"/>
                <w:sz w:val="28"/>
                <w:szCs w:val="28"/>
                <w:lang w:eastAsia="ru-RU"/>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rPr>
                <w:rFonts w:ascii="Times New Roman" w:hAnsi="Times New Roman" w:cs="Times New Roman"/>
                <w:sz w:val="28"/>
                <w:szCs w:val="28"/>
              </w:rPr>
            </w:pPr>
          </w:p>
        </w:tc>
      </w:tr>
      <w:tr w:rsidR="00F6746D" w:rsidRPr="0013337F" w:rsidTr="00DB2479">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F6746D" w:rsidRPr="0013337F" w:rsidRDefault="00F6746D" w:rsidP="0013337F">
            <w:pPr>
              <w:spacing w:after="150" w:line="240" w:lineRule="auto"/>
              <w:rPr>
                <w:rFonts w:ascii="Times New Roman" w:eastAsia="Times New Roman" w:hAnsi="Times New Roman" w:cs="Times New Roman"/>
                <w:color w:val="000000"/>
                <w:sz w:val="28"/>
                <w:szCs w:val="28"/>
                <w:lang w:eastAsia="ru-RU"/>
              </w:rPr>
            </w:pPr>
          </w:p>
        </w:tc>
        <w:tc>
          <w:tcPr>
            <w:tcW w:w="8505" w:type="dxa"/>
            <w:gridSpan w:val="7"/>
            <w:tcBorders>
              <w:top w:val="single" w:sz="6" w:space="0" w:color="00000A"/>
              <w:left w:val="single" w:sz="6" w:space="0" w:color="00000A"/>
              <w:bottom w:val="single" w:sz="6" w:space="0" w:color="00000A"/>
              <w:right w:val="single" w:sz="6" w:space="0" w:color="00000A"/>
            </w:tcBorders>
            <w:shd w:val="clear" w:color="auto" w:fill="FFFFFF"/>
          </w:tcPr>
          <w:p w:rsidR="00F6746D" w:rsidRPr="0013337F" w:rsidRDefault="00F6746D" w:rsidP="00F6746D">
            <w:pPr>
              <w:spacing w:after="150" w:line="240" w:lineRule="auto"/>
              <w:rPr>
                <w:rFonts w:ascii="Times New Roman" w:eastAsia="Times New Roman" w:hAnsi="Times New Roman" w:cs="Times New Roman"/>
                <w:color w:val="000000"/>
                <w:sz w:val="28"/>
                <w:szCs w:val="28"/>
                <w:lang w:eastAsia="ru-RU"/>
              </w:rPr>
            </w:pPr>
            <w:r w:rsidRPr="00F6746D">
              <w:rPr>
                <w:rFonts w:ascii="Times New Roman" w:eastAsia="Times New Roman" w:hAnsi="Times New Roman" w:cs="Times New Roman"/>
                <w:b/>
                <w:bCs/>
                <w:sz w:val="28"/>
                <w:szCs w:val="28"/>
                <w:lang w:eastAsia="ru-RU"/>
              </w:rPr>
              <w:t>Раздел 4. Население мира</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F6746D" w:rsidRPr="00AD4B52" w:rsidRDefault="00AD4B52" w:rsidP="0013337F">
            <w:pPr>
              <w:rPr>
                <w:rFonts w:ascii="Times New Roman" w:eastAsia="Times New Roman" w:hAnsi="Times New Roman" w:cs="Times New Roman"/>
                <w:b/>
                <w:bCs/>
                <w:color w:val="000000"/>
                <w:sz w:val="28"/>
                <w:szCs w:val="28"/>
                <w:lang w:eastAsia="ru-RU"/>
              </w:rPr>
            </w:pPr>
            <w:r w:rsidRPr="00AD4B52">
              <w:rPr>
                <w:rFonts w:ascii="Times New Roman" w:eastAsia="Times New Roman" w:hAnsi="Times New Roman" w:cs="Times New Roman"/>
                <w:b/>
                <w:bCs/>
                <w:color w:val="000000"/>
                <w:sz w:val="28"/>
                <w:szCs w:val="28"/>
                <w:lang w:eastAsia="ru-RU"/>
              </w:rPr>
              <w:t>6</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Pr>
          <w:p w:rsidR="00F6746D" w:rsidRPr="0013337F" w:rsidRDefault="00F6746D" w:rsidP="0013337F">
            <w:pPr>
              <w:rPr>
                <w:rFonts w:ascii="Times New Roman" w:eastAsia="Times New Roman" w:hAnsi="Times New Roman" w:cs="Times New Roman"/>
                <w:color w:val="000000"/>
                <w:sz w:val="28"/>
                <w:szCs w:val="28"/>
                <w:lang w:eastAsia="ru-RU"/>
              </w:rPr>
            </w:pPr>
          </w:p>
        </w:tc>
      </w:tr>
      <w:tr w:rsidR="00904BB0" w:rsidRPr="0013337F" w:rsidTr="00DB2479">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04BB0" w:rsidRPr="0013337F" w:rsidRDefault="00904BB0" w:rsidP="0013337F">
            <w:pPr>
              <w:spacing w:after="150" w:line="240" w:lineRule="auto"/>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lastRenderedPageBreak/>
              <w:t>15</w:t>
            </w:r>
          </w:p>
        </w:tc>
        <w:tc>
          <w:tcPr>
            <w:tcW w:w="2976"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F6746D" w:rsidP="0013337F">
            <w:pPr>
              <w:tabs>
                <w:tab w:val="left" w:pos="900"/>
              </w:tabs>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Численность населения мира</w:t>
            </w:r>
          </w:p>
        </w:tc>
        <w:tc>
          <w:tcPr>
            <w:tcW w:w="993"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tcPr>
          <w:p w:rsidR="00904BB0" w:rsidRPr="0013337F" w:rsidRDefault="007464E4" w:rsidP="0013337F">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19.12</w:t>
            </w:r>
          </w:p>
        </w:tc>
        <w:tc>
          <w:tcPr>
            <w:tcW w:w="850" w:type="dxa"/>
            <w:tcBorders>
              <w:top w:val="single" w:sz="6" w:space="0" w:color="00000A"/>
              <w:left w:val="single" w:sz="4" w:space="0" w:color="auto"/>
              <w:bottom w:val="single" w:sz="6" w:space="0" w:color="00000A"/>
              <w:right w:val="single" w:sz="6" w:space="0" w:color="00000A"/>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851" w:type="dxa"/>
            <w:tcBorders>
              <w:top w:val="single" w:sz="6" w:space="0" w:color="00000A"/>
              <w:left w:val="single" w:sz="6" w:space="0" w:color="00000A"/>
              <w:bottom w:val="single" w:sz="6" w:space="0" w:color="00000A"/>
              <w:right w:val="single" w:sz="4" w:space="0" w:color="auto"/>
            </w:tcBorders>
            <w:shd w:val="clear" w:color="auto" w:fill="FFFFFF"/>
          </w:tcPr>
          <w:p w:rsidR="00904BB0" w:rsidRPr="0013337F" w:rsidRDefault="00932179" w:rsidP="00932179">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17.12</w:t>
            </w:r>
          </w:p>
        </w:tc>
        <w:tc>
          <w:tcPr>
            <w:tcW w:w="850" w:type="dxa"/>
            <w:tcBorders>
              <w:top w:val="single" w:sz="6" w:space="0" w:color="00000A"/>
              <w:left w:val="single" w:sz="6" w:space="0" w:color="00000A"/>
              <w:bottom w:val="single" w:sz="6" w:space="0" w:color="00000A"/>
              <w:right w:val="single" w:sz="4" w:space="0" w:color="auto"/>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992" w:type="dxa"/>
            <w:tcBorders>
              <w:top w:val="single" w:sz="6" w:space="0" w:color="00000A"/>
              <w:left w:val="single" w:sz="4" w:space="0" w:color="auto"/>
              <w:bottom w:val="single" w:sz="6" w:space="0" w:color="00000A"/>
              <w:right w:val="single" w:sz="4" w:space="0" w:color="auto"/>
            </w:tcBorders>
            <w:shd w:val="clear" w:color="auto" w:fill="FFFFFF"/>
          </w:tcPr>
          <w:p w:rsidR="00904BB0"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23.12</w:t>
            </w:r>
          </w:p>
        </w:tc>
        <w:tc>
          <w:tcPr>
            <w:tcW w:w="993" w:type="dxa"/>
            <w:tcBorders>
              <w:top w:val="single" w:sz="6" w:space="0" w:color="00000A"/>
              <w:left w:val="single" w:sz="4" w:space="0" w:color="auto"/>
              <w:bottom w:val="single" w:sz="6" w:space="0" w:color="00000A"/>
              <w:right w:val="single" w:sz="6" w:space="0" w:color="00000A"/>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rPr>
                <w:rFonts w:ascii="Times New Roman" w:hAnsi="Times New Roman" w:cs="Times New Roman"/>
                <w:sz w:val="28"/>
                <w:szCs w:val="28"/>
              </w:rPr>
            </w:pPr>
            <w:r w:rsidRPr="0013337F">
              <w:rPr>
                <w:rFonts w:ascii="Times New Roman" w:eastAsia="Times New Roman" w:hAnsi="Times New Roman" w:cs="Times New Roman"/>
                <w:color w:val="000000"/>
                <w:sz w:val="28"/>
                <w:szCs w:val="28"/>
                <w:lang w:eastAsia="ru-RU"/>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F6746D" w:rsidP="0013337F">
            <w:pPr>
              <w:rPr>
                <w:rFonts w:ascii="Times New Roman" w:hAnsi="Times New Roman" w:cs="Times New Roman"/>
                <w:sz w:val="28"/>
                <w:szCs w:val="28"/>
              </w:rPr>
            </w:pPr>
            <w:r w:rsidRPr="00F6746D">
              <w:rPr>
                <w:rFonts w:ascii="Times New Roman" w:hAnsi="Times New Roman" w:cs="Times New Roman"/>
                <w:sz w:val="28"/>
                <w:szCs w:val="28"/>
              </w:rPr>
              <w:t>§16</w:t>
            </w:r>
          </w:p>
        </w:tc>
      </w:tr>
      <w:tr w:rsidR="00932179" w:rsidRPr="0013337F" w:rsidTr="00DB2479">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32179" w:rsidRPr="0013337F" w:rsidRDefault="00932179" w:rsidP="0013337F">
            <w:pPr>
              <w:spacing w:after="150" w:line="240" w:lineRule="auto"/>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16</w:t>
            </w:r>
          </w:p>
        </w:tc>
        <w:tc>
          <w:tcPr>
            <w:tcW w:w="2976" w:type="dxa"/>
            <w:tcBorders>
              <w:top w:val="single" w:sz="6" w:space="0" w:color="00000A"/>
              <w:left w:val="single" w:sz="6" w:space="0" w:color="00000A"/>
              <w:bottom w:val="single" w:sz="6" w:space="0" w:color="00000A"/>
              <w:right w:val="single" w:sz="6" w:space="0" w:color="00000A"/>
            </w:tcBorders>
            <w:shd w:val="clear" w:color="auto" w:fill="FFFFFF"/>
          </w:tcPr>
          <w:p w:rsidR="00932179" w:rsidRPr="0013337F" w:rsidRDefault="00F6746D" w:rsidP="00F6746D">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Демографическая политика и ее направления</w:t>
            </w:r>
          </w:p>
        </w:tc>
        <w:tc>
          <w:tcPr>
            <w:tcW w:w="993"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tcPr>
          <w:p w:rsidR="00932179"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26.12</w:t>
            </w:r>
          </w:p>
        </w:tc>
        <w:tc>
          <w:tcPr>
            <w:tcW w:w="850" w:type="dxa"/>
            <w:tcBorders>
              <w:top w:val="single" w:sz="6" w:space="0" w:color="00000A"/>
              <w:left w:val="single" w:sz="4" w:space="0" w:color="auto"/>
              <w:bottom w:val="single" w:sz="6" w:space="0" w:color="00000A"/>
              <w:right w:val="single" w:sz="6" w:space="0" w:color="00000A"/>
            </w:tcBorders>
            <w:shd w:val="clear" w:color="auto" w:fill="FFFFFF"/>
          </w:tcPr>
          <w:p w:rsidR="00932179"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p>
        </w:tc>
        <w:tc>
          <w:tcPr>
            <w:tcW w:w="851" w:type="dxa"/>
            <w:tcBorders>
              <w:top w:val="single" w:sz="6" w:space="0" w:color="00000A"/>
              <w:left w:val="single" w:sz="6" w:space="0" w:color="00000A"/>
              <w:bottom w:val="single" w:sz="6" w:space="0" w:color="00000A"/>
              <w:right w:val="single" w:sz="4" w:space="0" w:color="auto"/>
            </w:tcBorders>
            <w:shd w:val="clear" w:color="auto" w:fill="FFFFFF"/>
          </w:tcPr>
          <w:p w:rsidR="00932179"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24.12</w:t>
            </w:r>
          </w:p>
        </w:tc>
        <w:tc>
          <w:tcPr>
            <w:tcW w:w="850" w:type="dxa"/>
            <w:tcBorders>
              <w:top w:val="single" w:sz="6" w:space="0" w:color="00000A"/>
              <w:left w:val="single" w:sz="6" w:space="0" w:color="00000A"/>
              <w:bottom w:val="single" w:sz="4" w:space="0" w:color="auto"/>
              <w:right w:val="single" w:sz="6" w:space="0" w:color="00000A"/>
            </w:tcBorders>
            <w:shd w:val="clear" w:color="auto" w:fill="FFFFFF"/>
          </w:tcPr>
          <w:p w:rsidR="00932179"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p>
        </w:tc>
        <w:tc>
          <w:tcPr>
            <w:tcW w:w="992" w:type="dxa"/>
            <w:tcBorders>
              <w:top w:val="single" w:sz="6" w:space="0" w:color="00000A"/>
              <w:left w:val="single" w:sz="6" w:space="0" w:color="00000A"/>
              <w:bottom w:val="single" w:sz="4" w:space="0" w:color="auto"/>
              <w:right w:val="single" w:sz="4" w:space="0" w:color="auto"/>
            </w:tcBorders>
            <w:shd w:val="clear" w:color="auto" w:fill="FFFFFF"/>
          </w:tcPr>
          <w:p w:rsidR="00932179"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p>
        </w:tc>
        <w:tc>
          <w:tcPr>
            <w:tcW w:w="993" w:type="dxa"/>
            <w:tcBorders>
              <w:top w:val="single" w:sz="6" w:space="0" w:color="00000A"/>
              <w:left w:val="single" w:sz="4" w:space="0" w:color="auto"/>
              <w:bottom w:val="single" w:sz="6" w:space="0" w:color="00000A"/>
              <w:right w:val="single" w:sz="6" w:space="0" w:color="00000A"/>
            </w:tcBorders>
            <w:shd w:val="clear" w:color="auto" w:fill="FFFFFF"/>
          </w:tcPr>
          <w:p w:rsidR="00932179" w:rsidRPr="0013337F" w:rsidRDefault="00AA6AC7"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23.12</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932179" w:rsidRPr="0013337F" w:rsidRDefault="00932179" w:rsidP="0013337F">
            <w:pPr>
              <w:rPr>
                <w:rFonts w:ascii="Times New Roman" w:hAnsi="Times New Roman" w:cs="Times New Roman"/>
                <w:sz w:val="28"/>
                <w:szCs w:val="28"/>
              </w:rPr>
            </w:pPr>
            <w:r w:rsidRPr="0013337F">
              <w:rPr>
                <w:rFonts w:ascii="Times New Roman" w:eastAsia="Times New Roman" w:hAnsi="Times New Roman" w:cs="Times New Roman"/>
                <w:color w:val="000000"/>
                <w:sz w:val="28"/>
                <w:szCs w:val="28"/>
                <w:lang w:eastAsia="ru-RU"/>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Pr>
          <w:p w:rsidR="00932179" w:rsidRPr="0013337F" w:rsidRDefault="00932179" w:rsidP="0013337F">
            <w:pPr>
              <w:rPr>
                <w:rFonts w:ascii="Times New Roman" w:hAnsi="Times New Roman" w:cs="Times New Roman"/>
                <w:sz w:val="28"/>
                <w:szCs w:val="28"/>
              </w:rPr>
            </w:pPr>
            <w:r w:rsidRPr="0013337F">
              <w:rPr>
                <w:rFonts w:ascii="Times New Roman" w:eastAsia="Times New Roman" w:hAnsi="Times New Roman" w:cs="Times New Roman"/>
                <w:color w:val="000000"/>
                <w:sz w:val="28"/>
                <w:szCs w:val="28"/>
                <w:lang w:eastAsia="ru-RU"/>
              </w:rPr>
              <w:t>§16</w:t>
            </w:r>
          </w:p>
        </w:tc>
      </w:tr>
      <w:tr w:rsidR="00F6746D" w:rsidRPr="0013337F" w:rsidTr="00DB2479">
        <w:tc>
          <w:tcPr>
            <w:tcW w:w="10747" w:type="dxa"/>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F6746D" w:rsidRPr="0013337F" w:rsidRDefault="00F6746D" w:rsidP="00F6746D">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2</w:t>
            </w:r>
            <w:r w:rsidRPr="0013337F">
              <w:rPr>
                <w:rFonts w:ascii="Times New Roman" w:eastAsia="Times New Roman" w:hAnsi="Times New Roman" w:cs="Times New Roman"/>
                <w:b/>
                <w:bCs/>
                <w:color w:val="000000"/>
                <w:sz w:val="28"/>
                <w:szCs w:val="28"/>
                <w:lang w:eastAsia="ru-RU"/>
              </w:rPr>
              <w:t xml:space="preserve"> полугодие</w:t>
            </w:r>
          </w:p>
        </w:tc>
      </w:tr>
      <w:tr w:rsidR="00932179" w:rsidRPr="0013337F" w:rsidTr="00DB2479">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32179" w:rsidRPr="0013337F" w:rsidRDefault="00932179" w:rsidP="0013337F">
            <w:pPr>
              <w:spacing w:after="150" w:line="240" w:lineRule="auto"/>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17</w:t>
            </w:r>
          </w:p>
        </w:tc>
        <w:tc>
          <w:tcPr>
            <w:tcW w:w="2976" w:type="dxa"/>
            <w:tcBorders>
              <w:top w:val="single" w:sz="6" w:space="0" w:color="00000A"/>
              <w:left w:val="single" w:sz="6" w:space="0" w:color="00000A"/>
              <w:bottom w:val="single" w:sz="6" w:space="0" w:color="00000A"/>
              <w:right w:val="single" w:sz="6" w:space="0" w:color="00000A"/>
            </w:tcBorders>
            <w:shd w:val="clear" w:color="auto" w:fill="FFFFFF"/>
          </w:tcPr>
          <w:p w:rsidR="00932179" w:rsidRPr="0013337F" w:rsidRDefault="00E460C6" w:rsidP="00E460C6">
            <w:pPr>
              <w:spacing w:after="150" w:line="240" w:lineRule="auto"/>
              <w:rPr>
                <w:rFonts w:ascii="Times New Roman" w:eastAsia="Calibri" w:hAnsi="Times New Roman" w:cs="Times New Roman"/>
                <w:color w:val="000000"/>
                <w:sz w:val="28"/>
                <w:szCs w:val="28"/>
              </w:rPr>
            </w:pPr>
            <w:r w:rsidRPr="0013337F">
              <w:rPr>
                <w:rFonts w:ascii="Times New Roman" w:eastAsia="Times New Roman" w:hAnsi="Times New Roman" w:cs="Times New Roman"/>
                <w:color w:val="000000"/>
                <w:sz w:val="28"/>
                <w:szCs w:val="28"/>
                <w:lang w:eastAsia="ru-RU"/>
              </w:rPr>
              <w:t>Возрастно</w:t>
            </w:r>
            <w:r>
              <w:rPr>
                <w:rFonts w:ascii="Times New Roman" w:eastAsia="Times New Roman" w:hAnsi="Times New Roman" w:cs="Times New Roman"/>
                <w:color w:val="000000"/>
                <w:sz w:val="28"/>
                <w:szCs w:val="28"/>
                <w:lang w:eastAsia="ru-RU"/>
              </w:rPr>
              <w:t xml:space="preserve">й и </w:t>
            </w:r>
            <w:r w:rsidRPr="0013337F">
              <w:rPr>
                <w:rFonts w:ascii="Times New Roman" w:eastAsia="Times New Roman" w:hAnsi="Times New Roman" w:cs="Times New Roman"/>
                <w:color w:val="000000"/>
                <w:sz w:val="28"/>
                <w:szCs w:val="28"/>
                <w:lang w:eastAsia="ru-RU"/>
              </w:rPr>
              <w:t xml:space="preserve">половой состав </w:t>
            </w:r>
            <w:r>
              <w:rPr>
                <w:rFonts w:ascii="Times New Roman" w:eastAsia="Times New Roman" w:hAnsi="Times New Roman" w:cs="Times New Roman"/>
                <w:color w:val="000000"/>
                <w:sz w:val="28"/>
                <w:szCs w:val="28"/>
                <w:lang w:eastAsia="ru-RU"/>
              </w:rPr>
              <w:t>населения мира</w:t>
            </w:r>
          </w:p>
        </w:tc>
        <w:tc>
          <w:tcPr>
            <w:tcW w:w="993"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tcPr>
          <w:p w:rsidR="00932179"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09.01</w:t>
            </w:r>
          </w:p>
        </w:tc>
        <w:tc>
          <w:tcPr>
            <w:tcW w:w="850" w:type="dxa"/>
            <w:tcBorders>
              <w:top w:val="single" w:sz="6" w:space="0" w:color="00000A"/>
              <w:left w:val="single" w:sz="4" w:space="0" w:color="auto"/>
              <w:bottom w:val="single" w:sz="6" w:space="0" w:color="00000A"/>
              <w:right w:val="single" w:sz="6" w:space="0" w:color="00000A"/>
            </w:tcBorders>
            <w:shd w:val="clear" w:color="auto" w:fill="FFFFFF"/>
          </w:tcPr>
          <w:p w:rsidR="00932179"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p>
        </w:tc>
        <w:tc>
          <w:tcPr>
            <w:tcW w:w="851" w:type="dxa"/>
            <w:tcBorders>
              <w:top w:val="single" w:sz="6" w:space="0" w:color="00000A"/>
              <w:left w:val="single" w:sz="6" w:space="0" w:color="00000A"/>
              <w:bottom w:val="single" w:sz="6" w:space="0" w:color="00000A"/>
              <w:right w:val="single" w:sz="4" w:space="0" w:color="auto"/>
            </w:tcBorders>
            <w:shd w:val="clear" w:color="auto" w:fill="FFFFFF"/>
          </w:tcPr>
          <w:p w:rsidR="00932179"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14.01</w:t>
            </w:r>
          </w:p>
        </w:tc>
        <w:tc>
          <w:tcPr>
            <w:tcW w:w="850" w:type="dxa"/>
            <w:tcBorders>
              <w:top w:val="single" w:sz="6" w:space="0" w:color="00000A"/>
              <w:left w:val="single" w:sz="6" w:space="0" w:color="00000A"/>
              <w:bottom w:val="single" w:sz="6" w:space="0" w:color="00000A"/>
              <w:right w:val="single" w:sz="4" w:space="0" w:color="auto"/>
            </w:tcBorders>
            <w:shd w:val="clear" w:color="auto" w:fill="FFFFFF"/>
          </w:tcPr>
          <w:p w:rsidR="00932179"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p>
        </w:tc>
        <w:tc>
          <w:tcPr>
            <w:tcW w:w="992" w:type="dxa"/>
            <w:tcBorders>
              <w:top w:val="single" w:sz="6" w:space="0" w:color="00000A"/>
              <w:left w:val="single" w:sz="4" w:space="0" w:color="auto"/>
              <w:bottom w:val="single" w:sz="6" w:space="0" w:color="00000A"/>
              <w:right w:val="single" w:sz="4" w:space="0" w:color="auto"/>
            </w:tcBorders>
            <w:shd w:val="clear" w:color="auto" w:fill="FFFFFF"/>
          </w:tcPr>
          <w:p w:rsidR="00932179" w:rsidRPr="0013337F" w:rsidRDefault="00434F0F"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13.01</w:t>
            </w:r>
          </w:p>
        </w:tc>
        <w:tc>
          <w:tcPr>
            <w:tcW w:w="993" w:type="dxa"/>
            <w:tcBorders>
              <w:top w:val="single" w:sz="6" w:space="0" w:color="00000A"/>
              <w:left w:val="single" w:sz="4" w:space="0" w:color="auto"/>
              <w:bottom w:val="single" w:sz="6" w:space="0" w:color="00000A"/>
              <w:right w:val="single" w:sz="6" w:space="0" w:color="00000A"/>
            </w:tcBorders>
            <w:shd w:val="clear" w:color="auto" w:fill="FFFFFF"/>
          </w:tcPr>
          <w:p w:rsidR="00932179"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932179" w:rsidRPr="0013337F" w:rsidRDefault="00932179" w:rsidP="0013337F">
            <w:pPr>
              <w:rPr>
                <w:rFonts w:ascii="Times New Roman" w:hAnsi="Times New Roman" w:cs="Times New Roman"/>
                <w:sz w:val="28"/>
                <w:szCs w:val="28"/>
              </w:rPr>
            </w:pPr>
            <w:r w:rsidRPr="0013337F">
              <w:rPr>
                <w:rFonts w:ascii="Times New Roman" w:eastAsia="Times New Roman" w:hAnsi="Times New Roman" w:cs="Times New Roman"/>
                <w:color w:val="000000"/>
                <w:sz w:val="28"/>
                <w:szCs w:val="28"/>
                <w:lang w:eastAsia="ru-RU"/>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Pr>
          <w:p w:rsidR="00932179" w:rsidRPr="0013337F" w:rsidRDefault="00932179" w:rsidP="0013337F">
            <w:pPr>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§1</w:t>
            </w:r>
            <w:r w:rsidR="00F6746D">
              <w:rPr>
                <w:rFonts w:ascii="Times New Roman" w:eastAsia="Times New Roman" w:hAnsi="Times New Roman" w:cs="Times New Roman"/>
                <w:color w:val="000000"/>
                <w:sz w:val="28"/>
                <w:szCs w:val="28"/>
                <w:lang w:eastAsia="ru-RU"/>
              </w:rPr>
              <w:t>8</w:t>
            </w:r>
          </w:p>
        </w:tc>
      </w:tr>
      <w:tr w:rsidR="00932179" w:rsidRPr="0013337F" w:rsidTr="00DB2479">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32179" w:rsidRPr="0013337F" w:rsidRDefault="00932179" w:rsidP="0013337F">
            <w:pPr>
              <w:spacing w:after="150" w:line="240" w:lineRule="auto"/>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18</w:t>
            </w:r>
          </w:p>
        </w:tc>
        <w:tc>
          <w:tcPr>
            <w:tcW w:w="2976" w:type="dxa"/>
            <w:tcBorders>
              <w:top w:val="single" w:sz="6" w:space="0" w:color="00000A"/>
              <w:left w:val="single" w:sz="6" w:space="0" w:color="00000A"/>
              <w:bottom w:val="single" w:sz="6" w:space="0" w:color="00000A"/>
              <w:right w:val="single" w:sz="6" w:space="0" w:color="00000A"/>
            </w:tcBorders>
            <w:shd w:val="clear" w:color="auto" w:fill="FFFFFF"/>
          </w:tcPr>
          <w:p w:rsidR="00932179" w:rsidRPr="0013337F" w:rsidRDefault="00E460C6" w:rsidP="00E460C6">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Этнический и религиозный состав населения мира</w:t>
            </w:r>
          </w:p>
        </w:tc>
        <w:tc>
          <w:tcPr>
            <w:tcW w:w="993"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tcPr>
          <w:p w:rsidR="00932179"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16.01</w:t>
            </w:r>
          </w:p>
        </w:tc>
        <w:tc>
          <w:tcPr>
            <w:tcW w:w="850" w:type="dxa"/>
            <w:tcBorders>
              <w:top w:val="single" w:sz="6" w:space="0" w:color="00000A"/>
              <w:left w:val="single" w:sz="4" w:space="0" w:color="auto"/>
              <w:bottom w:val="single" w:sz="6" w:space="0" w:color="00000A"/>
              <w:right w:val="single" w:sz="6" w:space="0" w:color="00000A"/>
            </w:tcBorders>
            <w:shd w:val="clear" w:color="auto" w:fill="FFFFFF"/>
          </w:tcPr>
          <w:p w:rsidR="00932179"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p>
        </w:tc>
        <w:tc>
          <w:tcPr>
            <w:tcW w:w="851" w:type="dxa"/>
            <w:tcBorders>
              <w:top w:val="single" w:sz="6" w:space="0" w:color="00000A"/>
              <w:left w:val="single" w:sz="6" w:space="0" w:color="00000A"/>
              <w:bottom w:val="single" w:sz="6" w:space="0" w:color="00000A"/>
              <w:right w:val="single" w:sz="4" w:space="0" w:color="auto"/>
            </w:tcBorders>
            <w:shd w:val="clear" w:color="auto" w:fill="FFFFFF"/>
          </w:tcPr>
          <w:p w:rsidR="00932179"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21.01</w:t>
            </w:r>
          </w:p>
        </w:tc>
        <w:tc>
          <w:tcPr>
            <w:tcW w:w="850" w:type="dxa"/>
            <w:tcBorders>
              <w:top w:val="single" w:sz="6" w:space="0" w:color="00000A"/>
              <w:left w:val="single" w:sz="6" w:space="0" w:color="00000A"/>
              <w:bottom w:val="single" w:sz="6" w:space="0" w:color="00000A"/>
              <w:right w:val="single" w:sz="4" w:space="0" w:color="auto"/>
            </w:tcBorders>
            <w:shd w:val="clear" w:color="auto" w:fill="FFFFFF"/>
          </w:tcPr>
          <w:p w:rsidR="00932179"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p>
        </w:tc>
        <w:tc>
          <w:tcPr>
            <w:tcW w:w="992" w:type="dxa"/>
            <w:tcBorders>
              <w:top w:val="single" w:sz="6" w:space="0" w:color="00000A"/>
              <w:left w:val="single" w:sz="4" w:space="0" w:color="auto"/>
              <w:bottom w:val="single" w:sz="6" w:space="0" w:color="00000A"/>
              <w:right w:val="single" w:sz="4" w:space="0" w:color="auto"/>
            </w:tcBorders>
            <w:shd w:val="clear" w:color="auto" w:fill="FFFFFF"/>
          </w:tcPr>
          <w:p w:rsidR="00932179" w:rsidRPr="0013337F" w:rsidRDefault="00434F0F"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20.01</w:t>
            </w:r>
          </w:p>
        </w:tc>
        <w:tc>
          <w:tcPr>
            <w:tcW w:w="993" w:type="dxa"/>
            <w:tcBorders>
              <w:top w:val="single" w:sz="6" w:space="0" w:color="00000A"/>
              <w:left w:val="single" w:sz="4" w:space="0" w:color="auto"/>
              <w:bottom w:val="single" w:sz="6" w:space="0" w:color="00000A"/>
              <w:right w:val="single" w:sz="6" w:space="0" w:color="00000A"/>
            </w:tcBorders>
            <w:shd w:val="clear" w:color="auto" w:fill="FFFFFF"/>
          </w:tcPr>
          <w:p w:rsidR="00932179"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932179" w:rsidRPr="0013337F" w:rsidRDefault="00932179" w:rsidP="0013337F">
            <w:pPr>
              <w:rPr>
                <w:rFonts w:ascii="Times New Roman" w:hAnsi="Times New Roman" w:cs="Times New Roman"/>
                <w:sz w:val="28"/>
                <w:szCs w:val="28"/>
              </w:rPr>
            </w:pPr>
            <w:r w:rsidRPr="0013337F">
              <w:rPr>
                <w:rFonts w:ascii="Times New Roman" w:eastAsia="Times New Roman" w:hAnsi="Times New Roman" w:cs="Times New Roman"/>
                <w:color w:val="000000"/>
                <w:sz w:val="28"/>
                <w:szCs w:val="28"/>
                <w:lang w:eastAsia="ru-RU"/>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Pr>
          <w:p w:rsidR="00932179" w:rsidRPr="0013337F" w:rsidRDefault="00932179" w:rsidP="0013337F">
            <w:pPr>
              <w:rPr>
                <w:rFonts w:ascii="Times New Roman" w:hAnsi="Times New Roman" w:cs="Times New Roman"/>
                <w:sz w:val="28"/>
                <w:szCs w:val="28"/>
              </w:rPr>
            </w:pPr>
            <w:r w:rsidRPr="0013337F">
              <w:rPr>
                <w:rFonts w:ascii="Times New Roman" w:eastAsia="Times New Roman" w:hAnsi="Times New Roman" w:cs="Times New Roman"/>
                <w:color w:val="000000"/>
                <w:sz w:val="28"/>
                <w:szCs w:val="28"/>
                <w:lang w:eastAsia="ru-RU"/>
              </w:rPr>
              <w:t>§</w:t>
            </w:r>
            <w:r w:rsidR="00B84E61">
              <w:rPr>
                <w:rFonts w:ascii="Times New Roman" w:eastAsia="Times New Roman" w:hAnsi="Times New Roman" w:cs="Times New Roman"/>
                <w:color w:val="000000"/>
                <w:sz w:val="28"/>
                <w:szCs w:val="28"/>
                <w:lang w:eastAsia="ru-RU"/>
              </w:rPr>
              <w:t>17</w:t>
            </w:r>
          </w:p>
        </w:tc>
      </w:tr>
      <w:tr w:rsidR="00932179" w:rsidRPr="0013337F" w:rsidTr="00DB2479">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32179" w:rsidRPr="0013337F" w:rsidRDefault="00932179" w:rsidP="0013337F">
            <w:pPr>
              <w:spacing w:after="150" w:line="240" w:lineRule="auto"/>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19</w:t>
            </w:r>
          </w:p>
        </w:tc>
        <w:tc>
          <w:tcPr>
            <w:tcW w:w="2976" w:type="dxa"/>
            <w:tcBorders>
              <w:top w:val="single" w:sz="6" w:space="0" w:color="00000A"/>
              <w:left w:val="single" w:sz="6" w:space="0" w:color="00000A"/>
              <w:bottom w:val="single" w:sz="6" w:space="0" w:color="00000A"/>
              <w:right w:val="single" w:sz="6" w:space="0" w:color="00000A"/>
            </w:tcBorders>
            <w:shd w:val="clear" w:color="auto" w:fill="FFFFFF"/>
          </w:tcPr>
          <w:p w:rsidR="00932179" w:rsidRPr="0013337F" w:rsidRDefault="00E460C6" w:rsidP="0013337F">
            <w:pPr>
              <w:tabs>
                <w:tab w:val="left" w:pos="480"/>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Географические особенности размещения населения</w:t>
            </w:r>
          </w:p>
        </w:tc>
        <w:tc>
          <w:tcPr>
            <w:tcW w:w="993"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tcPr>
          <w:p w:rsidR="00932179"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23.01</w:t>
            </w:r>
          </w:p>
        </w:tc>
        <w:tc>
          <w:tcPr>
            <w:tcW w:w="850" w:type="dxa"/>
            <w:tcBorders>
              <w:top w:val="single" w:sz="6" w:space="0" w:color="00000A"/>
              <w:left w:val="single" w:sz="4" w:space="0" w:color="auto"/>
              <w:bottom w:val="single" w:sz="6" w:space="0" w:color="00000A"/>
              <w:right w:val="single" w:sz="6" w:space="0" w:color="00000A"/>
            </w:tcBorders>
            <w:shd w:val="clear" w:color="auto" w:fill="FFFFFF"/>
          </w:tcPr>
          <w:p w:rsidR="00932179"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p>
        </w:tc>
        <w:tc>
          <w:tcPr>
            <w:tcW w:w="851" w:type="dxa"/>
            <w:tcBorders>
              <w:top w:val="single" w:sz="6" w:space="0" w:color="00000A"/>
              <w:left w:val="single" w:sz="6" w:space="0" w:color="00000A"/>
              <w:bottom w:val="single" w:sz="6" w:space="0" w:color="00000A"/>
              <w:right w:val="single" w:sz="6" w:space="0" w:color="00000A"/>
            </w:tcBorders>
            <w:shd w:val="clear" w:color="auto" w:fill="FFFFFF"/>
          </w:tcPr>
          <w:p w:rsidR="00932179"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28.01</w:t>
            </w:r>
          </w:p>
        </w:tc>
        <w:tc>
          <w:tcPr>
            <w:tcW w:w="850" w:type="dxa"/>
            <w:tcBorders>
              <w:top w:val="single" w:sz="6" w:space="0" w:color="00000A"/>
              <w:left w:val="single" w:sz="6" w:space="0" w:color="00000A"/>
              <w:bottom w:val="single" w:sz="6" w:space="0" w:color="00000A"/>
              <w:right w:val="single" w:sz="4" w:space="0" w:color="auto"/>
            </w:tcBorders>
            <w:shd w:val="clear" w:color="auto" w:fill="FFFFFF"/>
          </w:tcPr>
          <w:p w:rsidR="00932179"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p>
        </w:tc>
        <w:tc>
          <w:tcPr>
            <w:tcW w:w="992" w:type="dxa"/>
            <w:tcBorders>
              <w:top w:val="single" w:sz="6" w:space="0" w:color="00000A"/>
              <w:left w:val="single" w:sz="4" w:space="0" w:color="auto"/>
              <w:bottom w:val="single" w:sz="6" w:space="0" w:color="00000A"/>
              <w:right w:val="single" w:sz="4" w:space="0" w:color="auto"/>
            </w:tcBorders>
            <w:shd w:val="clear" w:color="auto" w:fill="FFFFFF"/>
          </w:tcPr>
          <w:p w:rsidR="00932179" w:rsidRPr="0013337F" w:rsidRDefault="00434F0F"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27.01</w:t>
            </w:r>
          </w:p>
        </w:tc>
        <w:tc>
          <w:tcPr>
            <w:tcW w:w="993" w:type="dxa"/>
            <w:tcBorders>
              <w:top w:val="single" w:sz="6" w:space="0" w:color="00000A"/>
              <w:left w:val="single" w:sz="4" w:space="0" w:color="auto"/>
              <w:bottom w:val="single" w:sz="6" w:space="0" w:color="00000A"/>
              <w:right w:val="single" w:sz="6" w:space="0" w:color="00000A"/>
            </w:tcBorders>
            <w:shd w:val="clear" w:color="auto" w:fill="FFFFFF"/>
          </w:tcPr>
          <w:p w:rsidR="00932179"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932179" w:rsidRPr="0013337F" w:rsidRDefault="00932179" w:rsidP="0013337F">
            <w:pPr>
              <w:rPr>
                <w:rFonts w:ascii="Times New Roman" w:hAnsi="Times New Roman" w:cs="Times New Roman"/>
                <w:sz w:val="28"/>
                <w:szCs w:val="28"/>
              </w:rPr>
            </w:pPr>
            <w:r w:rsidRPr="0013337F">
              <w:rPr>
                <w:rFonts w:ascii="Times New Roman" w:eastAsia="Times New Roman" w:hAnsi="Times New Roman" w:cs="Times New Roman"/>
                <w:color w:val="000000"/>
                <w:sz w:val="28"/>
                <w:szCs w:val="28"/>
                <w:lang w:eastAsia="ru-RU"/>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Pr>
          <w:p w:rsidR="00932179" w:rsidRPr="0013337F" w:rsidRDefault="00932179" w:rsidP="0013337F">
            <w:pPr>
              <w:rPr>
                <w:rFonts w:ascii="Times New Roman" w:hAnsi="Times New Roman" w:cs="Times New Roman"/>
                <w:sz w:val="28"/>
                <w:szCs w:val="28"/>
              </w:rPr>
            </w:pPr>
            <w:r w:rsidRPr="0013337F">
              <w:rPr>
                <w:rFonts w:ascii="Times New Roman" w:eastAsia="Times New Roman" w:hAnsi="Times New Roman" w:cs="Times New Roman"/>
                <w:color w:val="000000"/>
                <w:sz w:val="28"/>
                <w:szCs w:val="28"/>
                <w:lang w:eastAsia="ru-RU"/>
              </w:rPr>
              <w:t>§</w:t>
            </w:r>
            <w:r w:rsidR="00B84E61">
              <w:rPr>
                <w:rFonts w:ascii="Times New Roman" w:eastAsia="Times New Roman" w:hAnsi="Times New Roman" w:cs="Times New Roman"/>
                <w:color w:val="000000"/>
                <w:sz w:val="28"/>
                <w:szCs w:val="28"/>
                <w:lang w:eastAsia="ru-RU"/>
              </w:rPr>
              <w:t>19</w:t>
            </w:r>
          </w:p>
        </w:tc>
      </w:tr>
      <w:tr w:rsidR="00932179" w:rsidRPr="0013337F" w:rsidTr="00DB2479">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32179" w:rsidRPr="0013337F" w:rsidRDefault="00932179" w:rsidP="0013337F">
            <w:pPr>
              <w:spacing w:after="150" w:line="240" w:lineRule="auto"/>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20</w:t>
            </w:r>
          </w:p>
        </w:tc>
        <w:tc>
          <w:tcPr>
            <w:tcW w:w="2976" w:type="dxa"/>
            <w:tcBorders>
              <w:top w:val="single" w:sz="6" w:space="0" w:color="00000A"/>
              <w:left w:val="single" w:sz="6" w:space="0" w:color="00000A"/>
              <w:bottom w:val="single" w:sz="6" w:space="0" w:color="00000A"/>
              <w:right w:val="single" w:sz="6" w:space="0" w:color="00000A"/>
            </w:tcBorders>
            <w:shd w:val="clear" w:color="auto" w:fill="FFFFFF"/>
          </w:tcPr>
          <w:p w:rsidR="00932179" w:rsidRPr="0013337F" w:rsidRDefault="00E460C6" w:rsidP="0013337F">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Расселение населения: типы и формы</w:t>
            </w:r>
          </w:p>
        </w:tc>
        <w:tc>
          <w:tcPr>
            <w:tcW w:w="993"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tcPr>
          <w:p w:rsidR="00932179" w:rsidRPr="0013337F" w:rsidRDefault="00932179" w:rsidP="007464E4">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30.01</w:t>
            </w:r>
          </w:p>
        </w:tc>
        <w:tc>
          <w:tcPr>
            <w:tcW w:w="850" w:type="dxa"/>
            <w:tcBorders>
              <w:top w:val="single" w:sz="6" w:space="0" w:color="00000A"/>
              <w:left w:val="single" w:sz="4" w:space="0" w:color="auto"/>
              <w:bottom w:val="single" w:sz="6" w:space="0" w:color="00000A"/>
              <w:right w:val="single" w:sz="6" w:space="0" w:color="00000A"/>
            </w:tcBorders>
            <w:shd w:val="clear" w:color="auto" w:fill="FFFFFF"/>
          </w:tcPr>
          <w:p w:rsidR="00932179"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p>
        </w:tc>
        <w:tc>
          <w:tcPr>
            <w:tcW w:w="851" w:type="dxa"/>
            <w:tcBorders>
              <w:top w:val="single" w:sz="6" w:space="0" w:color="00000A"/>
              <w:left w:val="single" w:sz="6" w:space="0" w:color="00000A"/>
              <w:bottom w:val="single" w:sz="6" w:space="0" w:color="00000A"/>
              <w:right w:val="single" w:sz="6" w:space="0" w:color="00000A"/>
            </w:tcBorders>
            <w:shd w:val="clear" w:color="auto" w:fill="FFFFFF"/>
          </w:tcPr>
          <w:p w:rsidR="00932179"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04.02</w:t>
            </w:r>
          </w:p>
        </w:tc>
        <w:tc>
          <w:tcPr>
            <w:tcW w:w="850" w:type="dxa"/>
            <w:tcBorders>
              <w:top w:val="single" w:sz="6" w:space="0" w:color="00000A"/>
              <w:left w:val="single" w:sz="6" w:space="0" w:color="00000A"/>
              <w:bottom w:val="single" w:sz="6" w:space="0" w:color="00000A"/>
              <w:right w:val="single" w:sz="4" w:space="0" w:color="auto"/>
            </w:tcBorders>
            <w:shd w:val="clear" w:color="auto" w:fill="FFFFFF"/>
          </w:tcPr>
          <w:p w:rsidR="00932179"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p>
        </w:tc>
        <w:tc>
          <w:tcPr>
            <w:tcW w:w="992" w:type="dxa"/>
            <w:tcBorders>
              <w:top w:val="single" w:sz="6" w:space="0" w:color="00000A"/>
              <w:left w:val="single" w:sz="4" w:space="0" w:color="auto"/>
              <w:bottom w:val="single" w:sz="6" w:space="0" w:color="00000A"/>
              <w:right w:val="single" w:sz="4" w:space="0" w:color="auto"/>
            </w:tcBorders>
            <w:shd w:val="clear" w:color="auto" w:fill="FFFFFF"/>
          </w:tcPr>
          <w:p w:rsidR="00932179" w:rsidRPr="0013337F" w:rsidRDefault="00434F0F"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03.02</w:t>
            </w:r>
          </w:p>
        </w:tc>
        <w:tc>
          <w:tcPr>
            <w:tcW w:w="993" w:type="dxa"/>
            <w:tcBorders>
              <w:top w:val="single" w:sz="6" w:space="0" w:color="00000A"/>
              <w:left w:val="single" w:sz="4" w:space="0" w:color="auto"/>
              <w:bottom w:val="single" w:sz="6" w:space="0" w:color="00000A"/>
              <w:right w:val="single" w:sz="6" w:space="0" w:color="00000A"/>
            </w:tcBorders>
            <w:shd w:val="clear" w:color="auto" w:fill="FFFFFF"/>
          </w:tcPr>
          <w:p w:rsidR="00932179"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932179" w:rsidRPr="0013337F" w:rsidRDefault="00932179" w:rsidP="0013337F">
            <w:pPr>
              <w:rPr>
                <w:rFonts w:ascii="Times New Roman" w:hAnsi="Times New Roman" w:cs="Times New Roman"/>
                <w:sz w:val="28"/>
                <w:szCs w:val="28"/>
              </w:rPr>
            </w:pPr>
            <w:r w:rsidRPr="0013337F">
              <w:rPr>
                <w:rFonts w:ascii="Times New Roman" w:eastAsia="Times New Roman" w:hAnsi="Times New Roman" w:cs="Times New Roman"/>
                <w:color w:val="000000"/>
                <w:sz w:val="28"/>
                <w:szCs w:val="28"/>
                <w:lang w:eastAsia="ru-RU"/>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Pr>
          <w:p w:rsidR="00932179" w:rsidRPr="0013337F" w:rsidRDefault="00932179" w:rsidP="0013337F">
            <w:pPr>
              <w:rPr>
                <w:rFonts w:ascii="Times New Roman" w:hAnsi="Times New Roman" w:cs="Times New Roman"/>
                <w:sz w:val="28"/>
                <w:szCs w:val="28"/>
              </w:rPr>
            </w:pPr>
            <w:r w:rsidRPr="0013337F">
              <w:rPr>
                <w:rFonts w:ascii="Times New Roman" w:eastAsia="Times New Roman" w:hAnsi="Times New Roman" w:cs="Times New Roman"/>
                <w:color w:val="000000"/>
                <w:sz w:val="28"/>
                <w:szCs w:val="28"/>
                <w:lang w:eastAsia="ru-RU"/>
              </w:rPr>
              <w:t xml:space="preserve">§ </w:t>
            </w:r>
            <w:r w:rsidR="00E460C6">
              <w:rPr>
                <w:rFonts w:ascii="Times New Roman" w:eastAsia="Times New Roman" w:hAnsi="Times New Roman" w:cs="Times New Roman"/>
                <w:color w:val="000000"/>
                <w:sz w:val="28"/>
                <w:szCs w:val="28"/>
                <w:lang w:eastAsia="ru-RU"/>
              </w:rPr>
              <w:t>19</w:t>
            </w:r>
          </w:p>
        </w:tc>
      </w:tr>
      <w:tr w:rsidR="00E460C6" w:rsidRPr="0013337F" w:rsidTr="00DB2479">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E460C6" w:rsidRPr="0013337F" w:rsidRDefault="00E460C6" w:rsidP="0013337F">
            <w:pPr>
              <w:spacing w:after="150" w:line="240" w:lineRule="auto"/>
              <w:rPr>
                <w:rFonts w:ascii="Times New Roman" w:eastAsia="Times New Roman" w:hAnsi="Times New Roman" w:cs="Times New Roman"/>
                <w:color w:val="000000"/>
                <w:sz w:val="28"/>
                <w:szCs w:val="28"/>
                <w:lang w:eastAsia="ru-RU"/>
              </w:rPr>
            </w:pPr>
          </w:p>
        </w:tc>
        <w:tc>
          <w:tcPr>
            <w:tcW w:w="8505" w:type="dxa"/>
            <w:gridSpan w:val="7"/>
            <w:tcBorders>
              <w:top w:val="single" w:sz="6" w:space="0" w:color="00000A"/>
              <w:left w:val="single" w:sz="6" w:space="0" w:color="00000A"/>
              <w:bottom w:val="single" w:sz="6" w:space="0" w:color="00000A"/>
              <w:right w:val="single" w:sz="6" w:space="0" w:color="00000A"/>
            </w:tcBorders>
            <w:shd w:val="clear" w:color="auto" w:fill="FFFFFF"/>
          </w:tcPr>
          <w:p w:rsidR="00E460C6" w:rsidRPr="0013337F" w:rsidRDefault="00E460C6" w:rsidP="00E460C6">
            <w:pPr>
              <w:spacing w:after="150" w:line="240" w:lineRule="auto"/>
              <w:rPr>
                <w:rFonts w:ascii="Times New Roman" w:eastAsia="Times New Roman" w:hAnsi="Times New Roman" w:cs="Times New Roman"/>
                <w:color w:val="000000"/>
                <w:sz w:val="28"/>
                <w:szCs w:val="28"/>
                <w:lang w:eastAsia="ru-RU"/>
              </w:rPr>
            </w:pPr>
            <w:r>
              <w:rPr>
                <w:rFonts w:ascii="Times New Roman" w:hAnsi="Times New Roman" w:cs="Times New Roman"/>
                <w:b/>
                <w:bCs/>
                <w:sz w:val="28"/>
                <w:szCs w:val="28"/>
              </w:rPr>
              <w:t>Раздел 5</w:t>
            </w:r>
            <w:r w:rsidRPr="0013337F">
              <w:rPr>
                <w:rFonts w:ascii="Times New Roman" w:hAnsi="Times New Roman" w:cs="Times New Roman"/>
                <w:b/>
                <w:bCs/>
                <w:sz w:val="28"/>
                <w:szCs w:val="28"/>
              </w:rPr>
              <w:t xml:space="preserve">. </w:t>
            </w:r>
            <w:r>
              <w:rPr>
                <w:rFonts w:ascii="Times New Roman" w:hAnsi="Times New Roman" w:cs="Times New Roman"/>
                <w:b/>
                <w:bCs/>
                <w:sz w:val="28"/>
                <w:szCs w:val="28"/>
              </w:rPr>
              <w:t>Мировое хозяйство</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E460C6" w:rsidRPr="00AD4B52" w:rsidRDefault="00AD4B52" w:rsidP="0013337F">
            <w:pPr>
              <w:rPr>
                <w:rFonts w:ascii="Times New Roman" w:eastAsia="Times New Roman" w:hAnsi="Times New Roman" w:cs="Times New Roman"/>
                <w:b/>
                <w:bCs/>
                <w:color w:val="000000"/>
                <w:sz w:val="28"/>
                <w:szCs w:val="28"/>
                <w:lang w:eastAsia="ru-RU"/>
              </w:rPr>
            </w:pPr>
            <w:r w:rsidRPr="00AD4B52">
              <w:rPr>
                <w:rFonts w:ascii="Times New Roman" w:eastAsia="Times New Roman" w:hAnsi="Times New Roman" w:cs="Times New Roman"/>
                <w:b/>
                <w:bCs/>
                <w:color w:val="000000"/>
                <w:sz w:val="28"/>
                <w:szCs w:val="28"/>
                <w:lang w:eastAsia="ru-RU"/>
              </w:rPr>
              <w:t>14</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Pr>
          <w:p w:rsidR="00E460C6" w:rsidRPr="0013337F" w:rsidRDefault="00E460C6" w:rsidP="0013337F">
            <w:pPr>
              <w:rPr>
                <w:rFonts w:ascii="Times New Roman" w:eastAsia="Times New Roman" w:hAnsi="Times New Roman" w:cs="Times New Roman"/>
                <w:color w:val="000000"/>
                <w:sz w:val="28"/>
                <w:szCs w:val="28"/>
                <w:lang w:eastAsia="ru-RU"/>
              </w:rPr>
            </w:pPr>
          </w:p>
        </w:tc>
      </w:tr>
      <w:tr w:rsidR="00932179" w:rsidRPr="0013337F" w:rsidTr="00DB2479">
        <w:trPr>
          <w:trHeight w:val="479"/>
        </w:trPr>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32179" w:rsidRPr="0013337F" w:rsidRDefault="00932179" w:rsidP="0013337F">
            <w:pPr>
              <w:spacing w:after="150" w:line="240" w:lineRule="auto"/>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21</w:t>
            </w:r>
          </w:p>
        </w:tc>
        <w:tc>
          <w:tcPr>
            <w:tcW w:w="2976" w:type="dxa"/>
            <w:tcBorders>
              <w:top w:val="single" w:sz="6" w:space="0" w:color="00000A"/>
              <w:left w:val="single" w:sz="6" w:space="0" w:color="00000A"/>
              <w:bottom w:val="single" w:sz="6" w:space="0" w:color="00000A"/>
              <w:right w:val="single" w:sz="6" w:space="0" w:color="00000A"/>
            </w:tcBorders>
            <w:shd w:val="clear" w:color="auto" w:fill="FFFFFF"/>
          </w:tcPr>
          <w:p w:rsidR="00932179" w:rsidRPr="0013337F" w:rsidRDefault="00E460C6" w:rsidP="0013337F">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Качество жизни населения, показатели. ИЧР</w:t>
            </w:r>
          </w:p>
        </w:tc>
        <w:tc>
          <w:tcPr>
            <w:tcW w:w="993"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tcPr>
          <w:p w:rsidR="00932179" w:rsidRPr="0013337F" w:rsidRDefault="00932179" w:rsidP="007464E4">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06.02</w:t>
            </w:r>
          </w:p>
        </w:tc>
        <w:tc>
          <w:tcPr>
            <w:tcW w:w="850" w:type="dxa"/>
            <w:tcBorders>
              <w:top w:val="single" w:sz="6" w:space="0" w:color="00000A"/>
              <w:left w:val="single" w:sz="4" w:space="0" w:color="auto"/>
              <w:bottom w:val="single" w:sz="6" w:space="0" w:color="00000A"/>
              <w:right w:val="single" w:sz="6" w:space="0" w:color="00000A"/>
            </w:tcBorders>
            <w:shd w:val="clear" w:color="auto" w:fill="FFFFFF"/>
          </w:tcPr>
          <w:p w:rsidR="00932179" w:rsidRPr="0013337F" w:rsidRDefault="00932179" w:rsidP="0013337F">
            <w:pPr>
              <w:spacing w:after="150" w:line="240" w:lineRule="auto"/>
              <w:jc w:val="center"/>
              <w:rPr>
                <w:rFonts w:ascii="Times New Roman" w:eastAsia="Times New Roman" w:hAnsi="Times New Roman" w:cs="Times New Roman"/>
                <w:b/>
                <w:bCs/>
                <w:color w:val="000000"/>
                <w:sz w:val="28"/>
                <w:szCs w:val="28"/>
                <w:lang w:eastAsia="ru-RU"/>
              </w:rPr>
            </w:pPr>
          </w:p>
        </w:tc>
        <w:tc>
          <w:tcPr>
            <w:tcW w:w="851" w:type="dxa"/>
            <w:tcBorders>
              <w:top w:val="single" w:sz="6" w:space="0" w:color="00000A"/>
              <w:left w:val="single" w:sz="6" w:space="0" w:color="00000A"/>
              <w:bottom w:val="single" w:sz="6" w:space="0" w:color="00000A"/>
              <w:right w:val="single" w:sz="6" w:space="0" w:color="00000A"/>
            </w:tcBorders>
            <w:shd w:val="clear" w:color="auto" w:fill="FFFFFF"/>
          </w:tcPr>
          <w:p w:rsidR="00932179"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11.02</w:t>
            </w:r>
          </w:p>
        </w:tc>
        <w:tc>
          <w:tcPr>
            <w:tcW w:w="850" w:type="dxa"/>
            <w:tcBorders>
              <w:top w:val="single" w:sz="6" w:space="0" w:color="00000A"/>
              <w:left w:val="single" w:sz="6" w:space="0" w:color="00000A"/>
              <w:bottom w:val="single" w:sz="6" w:space="0" w:color="00000A"/>
              <w:right w:val="single" w:sz="4" w:space="0" w:color="auto"/>
            </w:tcBorders>
            <w:shd w:val="clear" w:color="auto" w:fill="FFFFFF"/>
          </w:tcPr>
          <w:p w:rsidR="00932179"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p>
        </w:tc>
        <w:tc>
          <w:tcPr>
            <w:tcW w:w="992" w:type="dxa"/>
            <w:tcBorders>
              <w:top w:val="single" w:sz="6" w:space="0" w:color="00000A"/>
              <w:left w:val="single" w:sz="4" w:space="0" w:color="auto"/>
              <w:bottom w:val="single" w:sz="6" w:space="0" w:color="00000A"/>
              <w:right w:val="single" w:sz="4" w:space="0" w:color="auto"/>
            </w:tcBorders>
            <w:shd w:val="clear" w:color="auto" w:fill="FFFFFF"/>
          </w:tcPr>
          <w:p w:rsidR="00932179" w:rsidRPr="0013337F" w:rsidRDefault="00434F0F"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10.02</w:t>
            </w:r>
          </w:p>
        </w:tc>
        <w:tc>
          <w:tcPr>
            <w:tcW w:w="993" w:type="dxa"/>
            <w:tcBorders>
              <w:top w:val="single" w:sz="6" w:space="0" w:color="00000A"/>
              <w:left w:val="single" w:sz="4" w:space="0" w:color="auto"/>
              <w:bottom w:val="single" w:sz="6" w:space="0" w:color="00000A"/>
              <w:right w:val="single" w:sz="6" w:space="0" w:color="00000A"/>
            </w:tcBorders>
            <w:shd w:val="clear" w:color="auto" w:fill="FFFFFF"/>
          </w:tcPr>
          <w:p w:rsidR="00932179"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932179" w:rsidRPr="0013337F" w:rsidRDefault="00932179" w:rsidP="0013337F">
            <w:pPr>
              <w:rPr>
                <w:rFonts w:ascii="Times New Roman" w:hAnsi="Times New Roman" w:cs="Times New Roman"/>
                <w:sz w:val="28"/>
                <w:szCs w:val="28"/>
              </w:rPr>
            </w:pPr>
            <w:r w:rsidRPr="0013337F">
              <w:rPr>
                <w:rFonts w:ascii="Times New Roman" w:eastAsia="Times New Roman" w:hAnsi="Times New Roman" w:cs="Times New Roman"/>
                <w:color w:val="000000"/>
                <w:sz w:val="28"/>
                <w:szCs w:val="28"/>
                <w:lang w:eastAsia="ru-RU"/>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Pr>
          <w:p w:rsidR="00932179" w:rsidRPr="0013337F" w:rsidRDefault="00932179" w:rsidP="0013337F">
            <w:pPr>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 xml:space="preserve">§ </w:t>
            </w:r>
            <w:r w:rsidR="00B84E61">
              <w:rPr>
                <w:rFonts w:ascii="Times New Roman" w:eastAsia="Times New Roman" w:hAnsi="Times New Roman" w:cs="Times New Roman"/>
                <w:color w:val="000000"/>
                <w:sz w:val="28"/>
                <w:szCs w:val="28"/>
                <w:lang w:eastAsia="ru-RU"/>
              </w:rPr>
              <w:t>20</w:t>
            </w:r>
          </w:p>
        </w:tc>
      </w:tr>
      <w:tr w:rsidR="00932179" w:rsidRPr="0013337F" w:rsidTr="00DB2479">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32179" w:rsidRPr="0013337F" w:rsidRDefault="00932179" w:rsidP="0013337F">
            <w:pPr>
              <w:spacing w:after="150" w:line="240" w:lineRule="auto"/>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22</w:t>
            </w:r>
          </w:p>
        </w:tc>
        <w:tc>
          <w:tcPr>
            <w:tcW w:w="2976" w:type="dxa"/>
            <w:tcBorders>
              <w:top w:val="single" w:sz="6" w:space="0" w:color="00000A"/>
              <w:left w:val="single" w:sz="6" w:space="0" w:color="00000A"/>
              <w:bottom w:val="single" w:sz="6" w:space="0" w:color="00000A"/>
              <w:right w:val="single" w:sz="6" w:space="0" w:color="00000A"/>
            </w:tcBorders>
            <w:shd w:val="clear" w:color="auto" w:fill="FFFFFF"/>
          </w:tcPr>
          <w:p w:rsidR="00932179" w:rsidRPr="0013337F" w:rsidRDefault="00E460C6" w:rsidP="0013337F">
            <w:pPr>
              <w:tabs>
                <w:tab w:val="left" w:pos="360"/>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Мировое хозяйство: определение и состав. МГРТ</w:t>
            </w:r>
          </w:p>
        </w:tc>
        <w:tc>
          <w:tcPr>
            <w:tcW w:w="993"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tcPr>
          <w:p w:rsidR="00932179" w:rsidRPr="0013337F" w:rsidRDefault="00932179" w:rsidP="007464E4">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13.02</w:t>
            </w:r>
          </w:p>
        </w:tc>
        <w:tc>
          <w:tcPr>
            <w:tcW w:w="850" w:type="dxa"/>
            <w:tcBorders>
              <w:top w:val="single" w:sz="6" w:space="0" w:color="00000A"/>
              <w:left w:val="single" w:sz="4" w:space="0" w:color="auto"/>
              <w:bottom w:val="single" w:sz="6" w:space="0" w:color="00000A"/>
              <w:right w:val="single" w:sz="6" w:space="0" w:color="00000A"/>
            </w:tcBorders>
            <w:shd w:val="clear" w:color="auto" w:fill="FFFFFF"/>
          </w:tcPr>
          <w:p w:rsidR="00932179"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p>
        </w:tc>
        <w:tc>
          <w:tcPr>
            <w:tcW w:w="851" w:type="dxa"/>
            <w:tcBorders>
              <w:top w:val="single" w:sz="6" w:space="0" w:color="00000A"/>
              <w:left w:val="single" w:sz="6" w:space="0" w:color="00000A"/>
              <w:bottom w:val="single" w:sz="6" w:space="0" w:color="00000A"/>
              <w:right w:val="single" w:sz="6" w:space="0" w:color="00000A"/>
            </w:tcBorders>
            <w:shd w:val="clear" w:color="auto" w:fill="FFFFFF"/>
          </w:tcPr>
          <w:p w:rsidR="00932179"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18.02</w:t>
            </w:r>
          </w:p>
        </w:tc>
        <w:tc>
          <w:tcPr>
            <w:tcW w:w="850" w:type="dxa"/>
            <w:tcBorders>
              <w:top w:val="single" w:sz="6" w:space="0" w:color="00000A"/>
              <w:left w:val="single" w:sz="6" w:space="0" w:color="00000A"/>
              <w:bottom w:val="single" w:sz="6" w:space="0" w:color="00000A"/>
              <w:right w:val="single" w:sz="4" w:space="0" w:color="auto"/>
            </w:tcBorders>
            <w:shd w:val="clear" w:color="auto" w:fill="FFFFFF"/>
          </w:tcPr>
          <w:p w:rsidR="00932179"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p>
        </w:tc>
        <w:tc>
          <w:tcPr>
            <w:tcW w:w="992" w:type="dxa"/>
            <w:tcBorders>
              <w:top w:val="single" w:sz="6" w:space="0" w:color="00000A"/>
              <w:left w:val="single" w:sz="4" w:space="0" w:color="auto"/>
              <w:bottom w:val="single" w:sz="6" w:space="0" w:color="00000A"/>
              <w:right w:val="single" w:sz="4" w:space="0" w:color="auto"/>
            </w:tcBorders>
            <w:shd w:val="clear" w:color="auto" w:fill="FFFFFF"/>
          </w:tcPr>
          <w:p w:rsidR="00932179" w:rsidRPr="0013337F" w:rsidRDefault="00434F0F"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17.02</w:t>
            </w:r>
          </w:p>
        </w:tc>
        <w:tc>
          <w:tcPr>
            <w:tcW w:w="993" w:type="dxa"/>
            <w:tcBorders>
              <w:top w:val="single" w:sz="6" w:space="0" w:color="00000A"/>
              <w:left w:val="single" w:sz="4" w:space="0" w:color="auto"/>
              <w:bottom w:val="single" w:sz="6" w:space="0" w:color="00000A"/>
              <w:right w:val="single" w:sz="6" w:space="0" w:color="00000A"/>
            </w:tcBorders>
            <w:shd w:val="clear" w:color="auto" w:fill="FFFFFF"/>
          </w:tcPr>
          <w:p w:rsidR="00932179"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932179" w:rsidRPr="0013337F" w:rsidRDefault="00932179" w:rsidP="0013337F">
            <w:pPr>
              <w:rPr>
                <w:rFonts w:ascii="Times New Roman" w:hAnsi="Times New Roman" w:cs="Times New Roman"/>
                <w:sz w:val="28"/>
                <w:szCs w:val="28"/>
              </w:rPr>
            </w:pPr>
            <w:r w:rsidRPr="0013337F">
              <w:rPr>
                <w:rFonts w:ascii="Times New Roman" w:eastAsia="Times New Roman" w:hAnsi="Times New Roman" w:cs="Times New Roman"/>
                <w:color w:val="000000"/>
                <w:sz w:val="28"/>
                <w:szCs w:val="28"/>
                <w:lang w:eastAsia="ru-RU"/>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Pr>
          <w:p w:rsidR="00932179" w:rsidRPr="0013337F" w:rsidRDefault="00932179" w:rsidP="0013337F">
            <w:pPr>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 2</w:t>
            </w:r>
            <w:r w:rsidR="00E460C6">
              <w:rPr>
                <w:rFonts w:ascii="Times New Roman" w:eastAsia="Times New Roman" w:hAnsi="Times New Roman" w:cs="Times New Roman"/>
                <w:color w:val="000000"/>
                <w:sz w:val="28"/>
                <w:szCs w:val="28"/>
                <w:lang w:eastAsia="ru-RU"/>
              </w:rPr>
              <w:t>6</w:t>
            </w:r>
            <w:r w:rsidR="00DB2479">
              <w:rPr>
                <w:rFonts w:ascii="Times New Roman" w:eastAsia="Times New Roman" w:hAnsi="Times New Roman" w:cs="Times New Roman"/>
                <w:color w:val="000000"/>
                <w:sz w:val="28"/>
                <w:szCs w:val="28"/>
                <w:lang w:eastAsia="ru-RU"/>
              </w:rPr>
              <w:t>,27</w:t>
            </w:r>
          </w:p>
        </w:tc>
      </w:tr>
      <w:tr w:rsidR="00932179" w:rsidRPr="0013337F" w:rsidTr="00DB2479">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32179" w:rsidRPr="0013337F" w:rsidRDefault="00932179" w:rsidP="0013337F">
            <w:pPr>
              <w:spacing w:after="150" w:line="240" w:lineRule="auto"/>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23</w:t>
            </w:r>
          </w:p>
        </w:tc>
        <w:tc>
          <w:tcPr>
            <w:tcW w:w="2976" w:type="dxa"/>
            <w:tcBorders>
              <w:top w:val="single" w:sz="6" w:space="0" w:color="00000A"/>
              <w:left w:val="single" w:sz="6" w:space="0" w:color="00000A"/>
              <w:bottom w:val="single" w:sz="6" w:space="0" w:color="00000A"/>
              <w:right w:val="single" w:sz="6" w:space="0" w:color="00000A"/>
            </w:tcBorders>
            <w:shd w:val="clear" w:color="auto" w:fill="FFFFFF"/>
          </w:tcPr>
          <w:p w:rsidR="00932179" w:rsidRPr="0013337F" w:rsidRDefault="00DB2479" w:rsidP="0013337F">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Крупнейшие международные отраслевые и региональные интеграционные группировки</w:t>
            </w:r>
          </w:p>
        </w:tc>
        <w:tc>
          <w:tcPr>
            <w:tcW w:w="993"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tcPr>
          <w:p w:rsidR="00932179" w:rsidRPr="0013337F" w:rsidRDefault="00932179" w:rsidP="007464E4">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20.02</w:t>
            </w:r>
          </w:p>
        </w:tc>
        <w:tc>
          <w:tcPr>
            <w:tcW w:w="850" w:type="dxa"/>
            <w:tcBorders>
              <w:top w:val="single" w:sz="6" w:space="0" w:color="00000A"/>
              <w:left w:val="single" w:sz="4" w:space="0" w:color="auto"/>
              <w:bottom w:val="single" w:sz="6" w:space="0" w:color="00000A"/>
              <w:right w:val="single" w:sz="6" w:space="0" w:color="00000A"/>
            </w:tcBorders>
            <w:shd w:val="clear" w:color="auto" w:fill="FFFFFF"/>
          </w:tcPr>
          <w:p w:rsidR="00932179"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p>
        </w:tc>
        <w:tc>
          <w:tcPr>
            <w:tcW w:w="851" w:type="dxa"/>
            <w:tcBorders>
              <w:top w:val="single" w:sz="6" w:space="0" w:color="00000A"/>
              <w:left w:val="single" w:sz="6" w:space="0" w:color="00000A"/>
              <w:bottom w:val="single" w:sz="6" w:space="0" w:color="00000A"/>
              <w:right w:val="single" w:sz="6" w:space="0" w:color="00000A"/>
            </w:tcBorders>
            <w:shd w:val="clear" w:color="auto" w:fill="FFFFFF"/>
          </w:tcPr>
          <w:p w:rsidR="00932179"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25.02</w:t>
            </w:r>
          </w:p>
        </w:tc>
        <w:tc>
          <w:tcPr>
            <w:tcW w:w="850" w:type="dxa"/>
            <w:tcBorders>
              <w:top w:val="single" w:sz="6" w:space="0" w:color="00000A"/>
              <w:left w:val="single" w:sz="6" w:space="0" w:color="00000A"/>
              <w:bottom w:val="single" w:sz="6" w:space="0" w:color="00000A"/>
              <w:right w:val="single" w:sz="4" w:space="0" w:color="auto"/>
            </w:tcBorders>
            <w:shd w:val="clear" w:color="auto" w:fill="FFFFFF"/>
          </w:tcPr>
          <w:p w:rsidR="00932179"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p>
        </w:tc>
        <w:tc>
          <w:tcPr>
            <w:tcW w:w="992" w:type="dxa"/>
            <w:tcBorders>
              <w:top w:val="single" w:sz="6" w:space="0" w:color="00000A"/>
              <w:left w:val="single" w:sz="4" w:space="0" w:color="auto"/>
              <w:bottom w:val="single" w:sz="6" w:space="0" w:color="00000A"/>
              <w:right w:val="single" w:sz="4" w:space="0" w:color="auto"/>
            </w:tcBorders>
            <w:shd w:val="clear" w:color="auto" w:fill="FFFFFF"/>
          </w:tcPr>
          <w:p w:rsidR="00932179" w:rsidRPr="0013337F" w:rsidRDefault="00434F0F"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24.02</w:t>
            </w:r>
          </w:p>
        </w:tc>
        <w:tc>
          <w:tcPr>
            <w:tcW w:w="993" w:type="dxa"/>
            <w:tcBorders>
              <w:top w:val="single" w:sz="6" w:space="0" w:color="00000A"/>
              <w:left w:val="single" w:sz="4" w:space="0" w:color="auto"/>
              <w:bottom w:val="single" w:sz="6" w:space="0" w:color="00000A"/>
              <w:right w:val="single" w:sz="6" w:space="0" w:color="00000A"/>
            </w:tcBorders>
            <w:shd w:val="clear" w:color="auto" w:fill="FFFFFF"/>
          </w:tcPr>
          <w:p w:rsidR="00932179"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932179" w:rsidRPr="0013337F" w:rsidRDefault="00932179" w:rsidP="0013337F">
            <w:pPr>
              <w:rPr>
                <w:rFonts w:ascii="Times New Roman" w:hAnsi="Times New Roman" w:cs="Times New Roman"/>
                <w:sz w:val="28"/>
                <w:szCs w:val="28"/>
              </w:rPr>
            </w:pPr>
            <w:r w:rsidRPr="0013337F">
              <w:rPr>
                <w:rFonts w:ascii="Times New Roman" w:eastAsia="Times New Roman" w:hAnsi="Times New Roman" w:cs="Times New Roman"/>
                <w:color w:val="000000"/>
                <w:sz w:val="28"/>
                <w:szCs w:val="28"/>
                <w:lang w:eastAsia="ru-RU"/>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Pr>
          <w:p w:rsidR="00932179" w:rsidRPr="0013337F" w:rsidRDefault="00932179" w:rsidP="0013337F">
            <w:pPr>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w:t>
            </w:r>
            <w:r w:rsidR="00AD4B52">
              <w:rPr>
                <w:rFonts w:ascii="Times New Roman" w:eastAsia="Times New Roman" w:hAnsi="Times New Roman" w:cs="Times New Roman"/>
                <w:color w:val="000000"/>
                <w:sz w:val="28"/>
                <w:szCs w:val="28"/>
                <w:lang w:eastAsia="ru-RU"/>
              </w:rPr>
              <w:t>32</w:t>
            </w:r>
          </w:p>
        </w:tc>
      </w:tr>
      <w:tr w:rsidR="00932179" w:rsidRPr="0013337F" w:rsidTr="00DB2479">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32179" w:rsidRPr="0013337F" w:rsidRDefault="00932179" w:rsidP="0013337F">
            <w:pPr>
              <w:spacing w:after="150" w:line="240" w:lineRule="auto"/>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24</w:t>
            </w:r>
          </w:p>
        </w:tc>
        <w:tc>
          <w:tcPr>
            <w:tcW w:w="2976" w:type="dxa"/>
            <w:tcBorders>
              <w:top w:val="single" w:sz="6" w:space="0" w:color="00000A"/>
              <w:left w:val="single" w:sz="6" w:space="0" w:color="00000A"/>
              <w:bottom w:val="single" w:sz="6" w:space="0" w:color="00000A"/>
              <w:right w:val="single" w:sz="6" w:space="0" w:color="00000A"/>
            </w:tcBorders>
            <w:shd w:val="clear" w:color="auto" w:fill="FFFFFF"/>
          </w:tcPr>
          <w:p w:rsidR="00932179" w:rsidRPr="0013337F" w:rsidRDefault="00DB2479" w:rsidP="0013337F">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Географические особенности размещения основных видов сырьевых и топливных ресурсов</w:t>
            </w:r>
          </w:p>
        </w:tc>
        <w:tc>
          <w:tcPr>
            <w:tcW w:w="993"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tcPr>
          <w:p w:rsidR="00932179" w:rsidRPr="0013337F" w:rsidRDefault="00932179" w:rsidP="007464E4">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27.02</w:t>
            </w:r>
          </w:p>
        </w:tc>
        <w:tc>
          <w:tcPr>
            <w:tcW w:w="850" w:type="dxa"/>
            <w:tcBorders>
              <w:top w:val="single" w:sz="6" w:space="0" w:color="00000A"/>
              <w:left w:val="single" w:sz="4" w:space="0" w:color="auto"/>
              <w:bottom w:val="single" w:sz="6" w:space="0" w:color="00000A"/>
              <w:right w:val="single" w:sz="6" w:space="0" w:color="00000A"/>
            </w:tcBorders>
            <w:shd w:val="clear" w:color="auto" w:fill="FFFFFF"/>
          </w:tcPr>
          <w:p w:rsidR="00932179"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p>
        </w:tc>
        <w:tc>
          <w:tcPr>
            <w:tcW w:w="851" w:type="dxa"/>
            <w:tcBorders>
              <w:top w:val="single" w:sz="6" w:space="0" w:color="00000A"/>
              <w:left w:val="single" w:sz="6" w:space="0" w:color="00000A"/>
              <w:bottom w:val="single" w:sz="6" w:space="0" w:color="00000A"/>
              <w:right w:val="single" w:sz="6" w:space="0" w:color="00000A"/>
            </w:tcBorders>
            <w:shd w:val="clear" w:color="auto" w:fill="FFFFFF"/>
          </w:tcPr>
          <w:p w:rsidR="00932179"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04.03</w:t>
            </w:r>
          </w:p>
        </w:tc>
        <w:tc>
          <w:tcPr>
            <w:tcW w:w="850" w:type="dxa"/>
            <w:tcBorders>
              <w:top w:val="single" w:sz="6" w:space="0" w:color="00000A"/>
              <w:left w:val="single" w:sz="6" w:space="0" w:color="00000A"/>
              <w:bottom w:val="single" w:sz="6" w:space="0" w:color="00000A"/>
              <w:right w:val="single" w:sz="4" w:space="0" w:color="auto"/>
            </w:tcBorders>
            <w:shd w:val="clear" w:color="auto" w:fill="FFFFFF"/>
          </w:tcPr>
          <w:p w:rsidR="00932179"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p>
        </w:tc>
        <w:tc>
          <w:tcPr>
            <w:tcW w:w="992" w:type="dxa"/>
            <w:tcBorders>
              <w:top w:val="single" w:sz="6" w:space="0" w:color="00000A"/>
              <w:left w:val="single" w:sz="4" w:space="0" w:color="auto"/>
              <w:bottom w:val="single" w:sz="6" w:space="0" w:color="00000A"/>
              <w:right w:val="single" w:sz="4" w:space="0" w:color="auto"/>
            </w:tcBorders>
            <w:shd w:val="clear" w:color="auto" w:fill="FFFFFF"/>
          </w:tcPr>
          <w:p w:rsidR="00932179" w:rsidRPr="0013337F" w:rsidRDefault="00434F0F"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03.03</w:t>
            </w:r>
          </w:p>
        </w:tc>
        <w:tc>
          <w:tcPr>
            <w:tcW w:w="993" w:type="dxa"/>
            <w:tcBorders>
              <w:top w:val="single" w:sz="6" w:space="0" w:color="00000A"/>
              <w:left w:val="single" w:sz="4" w:space="0" w:color="auto"/>
              <w:bottom w:val="single" w:sz="6" w:space="0" w:color="00000A"/>
              <w:right w:val="single" w:sz="6" w:space="0" w:color="00000A"/>
            </w:tcBorders>
            <w:shd w:val="clear" w:color="auto" w:fill="FFFFFF"/>
          </w:tcPr>
          <w:p w:rsidR="00932179"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932179" w:rsidRPr="0013337F" w:rsidRDefault="00932179" w:rsidP="0013337F">
            <w:pPr>
              <w:rPr>
                <w:rFonts w:ascii="Times New Roman" w:hAnsi="Times New Roman" w:cs="Times New Roman"/>
                <w:sz w:val="28"/>
                <w:szCs w:val="28"/>
              </w:rPr>
            </w:pPr>
            <w:r w:rsidRPr="0013337F">
              <w:rPr>
                <w:rFonts w:ascii="Times New Roman" w:eastAsia="Times New Roman" w:hAnsi="Times New Roman" w:cs="Times New Roman"/>
                <w:color w:val="000000"/>
                <w:sz w:val="28"/>
                <w:szCs w:val="28"/>
                <w:lang w:eastAsia="ru-RU"/>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Pr>
          <w:p w:rsidR="00932179" w:rsidRPr="0013337F" w:rsidRDefault="00932179" w:rsidP="0013337F">
            <w:pPr>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 2</w:t>
            </w:r>
            <w:r w:rsidR="00DB2479">
              <w:rPr>
                <w:rFonts w:ascii="Times New Roman" w:eastAsia="Times New Roman" w:hAnsi="Times New Roman" w:cs="Times New Roman"/>
                <w:color w:val="000000"/>
                <w:sz w:val="28"/>
                <w:szCs w:val="28"/>
                <w:lang w:eastAsia="ru-RU"/>
              </w:rPr>
              <w:t>8</w:t>
            </w:r>
          </w:p>
        </w:tc>
      </w:tr>
      <w:tr w:rsidR="00932179" w:rsidRPr="0013337F" w:rsidTr="00DB2479">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32179" w:rsidRPr="0013337F" w:rsidRDefault="00932179" w:rsidP="0013337F">
            <w:pPr>
              <w:spacing w:after="150" w:line="240" w:lineRule="auto"/>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lastRenderedPageBreak/>
              <w:t>25</w:t>
            </w:r>
          </w:p>
        </w:tc>
        <w:tc>
          <w:tcPr>
            <w:tcW w:w="2976" w:type="dxa"/>
            <w:tcBorders>
              <w:top w:val="single" w:sz="6" w:space="0" w:color="00000A"/>
              <w:left w:val="single" w:sz="6" w:space="0" w:color="00000A"/>
              <w:bottom w:val="single" w:sz="6" w:space="0" w:color="00000A"/>
              <w:right w:val="single" w:sz="6" w:space="0" w:color="00000A"/>
            </w:tcBorders>
            <w:shd w:val="clear" w:color="auto" w:fill="FFFFFF"/>
          </w:tcPr>
          <w:p w:rsidR="00932179" w:rsidRPr="0013337F" w:rsidRDefault="00DB2479" w:rsidP="00DB2479">
            <w:pPr>
              <w:spacing w:after="150"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Топливно-энергетический комплекс мира</w:t>
            </w:r>
          </w:p>
        </w:tc>
        <w:tc>
          <w:tcPr>
            <w:tcW w:w="993"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tcPr>
          <w:p w:rsidR="00932179"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06.03</w:t>
            </w:r>
          </w:p>
        </w:tc>
        <w:tc>
          <w:tcPr>
            <w:tcW w:w="850" w:type="dxa"/>
            <w:tcBorders>
              <w:top w:val="single" w:sz="6" w:space="0" w:color="00000A"/>
              <w:left w:val="single" w:sz="4" w:space="0" w:color="auto"/>
              <w:bottom w:val="single" w:sz="6" w:space="0" w:color="00000A"/>
              <w:right w:val="single" w:sz="6" w:space="0" w:color="00000A"/>
            </w:tcBorders>
            <w:shd w:val="clear" w:color="auto" w:fill="FFFFFF"/>
          </w:tcPr>
          <w:p w:rsidR="00932179"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p>
        </w:tc>
        <w:tc>
          <w:tcPr>
            <w:tcW w:w="851" w:type="dxa"/>
            <w:tcBorders>
              <w:top w:val="single" w:sz="6" w:space="0" w:color="00000A"/>
              <w:left w:val="single" w:sz="6" w:space="0" w:color="00000A"/>
              <w:bottom w:val="single" w:sz="6" w:space="0" w:color="00000A"/>
              <w:right w:val="single" w:sz="6" w:space="0" w:color="00000A"/>
            </w:tcBorders>
            <w:shd w:val="clear" w:color="auto" w:fill="FFFFFF"/>
          </w:tcPr>
          <w:p w:rsidR="00932179"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11.03</w:t>
            </w:r>
          </w:p>
        </w:tc>
        <w:tc>
          <w:tcPr>
            <w:tcW w:w="850" w:type="dxa"/>
            <w:tcBorders>
              <w:top w:val="single" w:sz="6" w:space="0" w:color="00000A"/>
              <w:left w:val="single" w:sz="6" w:space="0" w:color="00000A"/>
              <w:bottom w:val="single" w:sz="6" w:space="0" w:color="00000A"/>
              <w:right w:val="single" w:sz="4" w:space="0" w:color="auto"/>
            </w:tcBorders>
            <w:shd w:val="clear" w:color="auto" w:fill="FFFFFF"/>
          </w:tcPr>
          <w:p w:rsidR="00932179"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p>
        </w:tc>
        <w:tc>
          <w:tcPr>
            <w:tcW w:w="992" w:type="dxa"/>
            <w:tcBorders>
              <w:top w:val="single" w:sz="6" w:space="0" w:color="00000A"/>
              <w:left w:val="single" w:sz="4" w:space="0" w:color="auto"/>
              <w:bottom w:val="single" w:sz="6" w:space="0" w:color="00000A"/>
              <w:right w:val="single" w:sz="4" w:space="0" w:color="auto"/>
            </w:tcBorders>
            <w:shd w:val="clear" w:color="auto" w:fill="FFFFFF"/>
          </w:tcPr>
          <w:p w:rsidR="00932179" w:rsidRPr="0013337F" w:rsidRDefault="00434F0F"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10.03</w:t>
            </w:r>
          </w:p>
        </w:tc>
        <w:tc>
          <w:tcPr>
            <w:tcW w:w="993" w:type="dxa"/>
            <w:tcBorders>
              <w:top w:val="single" w:sz="6" w:space="0" w:color="00000A"/>
              <w:left w:val="single" w:sz="4" w:space="0" w:color="auto"/>
              <w:bottom w:val="single" w:sz="6" w:space="0" w:color="00000A"/>
              <w:right w:val="single" w:sz="6" w:space="0" w:color="00000A"/>
            </w:tcBorders>
            <w:shd w:val="clear" w:color="auto" w:fill="FFFFFF"/>
          </w:tcPr>
          <w:p w:rsidR="00932179"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932179" w:rsidRPr="0013337F" w:rsidRDefault="00932179" w:rsidP="0013337F">
            <w:pPr>
              <w:rPr>
                <w:rFonts w:ascii="Times New Roman" w:hAnsi="Times New Roman" w:cs="Times New Roman"/>
                <w:sz w:val="28"/>
                <w:szCs w:val="28"/>
              </w:rPr>
            </w:pPr>
            <w:r w:rsidRPr="0013337F">
              <w:rPr>
                <w:rFonts w:ascii="Times New Roman" w:eastAsia="Times New Roman" w:hAnsi="Times New Roman" w:cs="Times New Roman"/>
                <w:color w:val="000000"/>
                <w:sz w:val="28"/>
                <w:szCs w:val="28"/>
                <w:lang w:eastAsia="ru-RU"/>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Pr>
          <w:p w:rsidR="00932179" w:rsidRPr="0013337F" w:rsidRDefault="00932179" w:rsidP="0013337F">
            <w:pPr>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 2</w:t>
            </w:r>
            <w:r w:rsidR="00DB2479">
              <w:rPr>
                <w:rFonts w:ascii="Times New Roman" w:eastAsia="Times New Roman" w:hAnsi="Times New Roman" w:cs="Times New Roman"/>
                <w:color w:val="000000"/>
                <w:sz w:val="28"/>
                <w:szCs w:val="28"/>
                <w:lang w:eastAsia="ru-RU"/>
              </w:rPr>
              <w:t>8</w:t>
            </w:r>
          </w:p>
        </w:tc>
      </w:tr>
      <w:tr w:rsidR="00904BB0" w:rsidRPr="0013337F" w:rsidTr="00DB2479">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04BB0" w:rsidRPr="0013337F" w:rsidRDefault="00904BB0" w:rsidP="0013337F">
            <w:pPr>
              <w:spacing w:after="150" w:line="240" w:lineRule="auto"/>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26</w:t>
            </w:r>
          </w:p>
        </w:tc>
        <w:tc>
          <w:tcPr>
            <w:tcW w:w="2976"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DB2479" w:rsidP="0013337F">
            <w:pPr>
              <w:tabs>
                <w:tab w:val="left" w:pos="405"/>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Металлургия мира</w:t>
            </w:r>
          </w:p>
        </w:tc>
        <w:tc>
          <w:tcPr>
            <w:tcW w:w="993"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tcPr>
          <w:p w:rsidR="00904BB0" w:rsidRPr="0013337F" w:rsidRDefault="007464E4" w:rsidP="007464E4">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13.03</w:t>
            </w:r>
          </w:p>
        </w:tc>
        <w:tc>
          <w:tcPr>
            <w:tcW w:w="850" w:type="dxa"/>
            <w:tcBorders>
              <w:top w:val="single" w:sz="6" w:space="0" w:color="00000A"/>
              <w:left w:val="single" w:sz="4" w:space="0" w:color="auto"/>
              <w:bottom w:val="single" w:sz="6" w:space="0" w:color="00000A"/>
              <w:right w:val="single" w:sz="6" w:space="0" w:color="00000A"/>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851"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18.03</w:t>
            </w:r>
          </w:p>
        </w:tc>
        <w:tc>
          <w:tcPr>
            <w:tcW w:w="850" w:type="dxa"/>
            <w:tcBorders>
              <w:top w:val="single" w:sz="6" w:space="0" w:color="00000A"/>
              <w:left w:val="single" w:sz="6" w:space="0" w:color="00000A"/>
              <w:bottom w:val="single" w:sz="6" w:space="0" w:color="00000A"/>
              <w:right w:val="single" w:sz="4" w:space="0" w:color="auto"/>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992" w:type="dxa"/>
            <w:tcBorders>
              <w:top w:val="single" w:sz="6" w:space="0" w:color="00000A"/>
              <w:left w:val="single" w:sz="4" w:space="0" w:color="auto"/>
              <w:bottom w:val="single" w:sz="6" w:space="0" w:color="00000A"/>
              <w:right w:val="single" w:sz="4" w:space="0" w:color="auto"/>
            </w:tcBorders>
            <w:shd w:val="clear" w:color="auto" w:fill="FFFFFF"/>
          </w:tcPr>
          <w:p w:rsidR="00904BB0" w:rsidRPr="0013337F" w:rsidRDefault="00434F0F"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17.03</w:t>
            </w:r>
          </w:p>
        </w:tc>
        <w:tc>
          <w:tcPr>
            <w:tcW w:w="993" w:type="dxa"/>
            <w:tcBorders>
              <w:top w:val="single" w:sz="6" w:space="0" w:color="00000A"/>
              <w:left w:val="single" w:sz="4" w:space="0" w:color="auto"/>
              <w:bottom w:val="single" w:sz="6" w:space="0" w:color="00000A"/>
              <w:right w:val="single" w:sz="6" w:space="0" w:color="00000A"/>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rPr>
                <w:rFonts w:ascii="Times New Roman" w:hAnsi="Times New Roman" w:cs="Times New Roman"/>
                <w:sz w:val="28"/>
                <w:szCs w:val="28"/>
              </w:rPr>
            </w:pPr>
            <w:r w:rsidRPr="0013337F">
              <w:rPr>
                <w:rFonts w:ascii="Times New Roman" w:eastAsia="Times New Roman" w:hAnsi="Times New Roman" w:cs="Times New Roman"/>
                <w:color w:val="000000"/>
                <w:sz w:val="28"/>
                <w:szCs w:val="28"/>
                <w:lang w:eastAsia="ru-RU"/>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rPr>
                <w:rFonts w:ascii="Times New Roman" w:hAnsi="Times New Roman" w:cs="Times New Roman"/>
                <w:sz w:val="28"/>
                <w:szCs w:val="28"/>
              </w:rPr>
            </w:pPr>
            <w:r w:rsidRPr="0013337F">
              <w:rPr>
                <w:rFonts w:ascii="Times New Roman" w:eastAsia="Times New Roman" w:hAnsi="Times New Roman" w:cs="Times New Roman"/>
                <w:color w:val="000000"/>
                <w:sz w:val="28"/>
                <w:szCs w:val="28"/>
                <w:lang w:eastAsia="ru-RU"/>
              </w:rPr>
              <w:t xml:space="preserve">§ </w:t>
            </w:r>
            <w:r w:rsidR="00B84E61">
              <w:rPr>
                <w:rFonts w:ascii="Times New Roman" w:eastAsia="Times New Roman" w:hAnsi="Times New Roman" w:cs="Times New Roman"/>
                <w:color w:val="000000"/>
                <w:sz w:val="28"/>
                <w:szCs w:val="28"/>
                <w:lang w:eastAsia="ru-RU"/>
              </w:rPr>
              <w:t>29</w:t>
            </w:r>
          </w:p>
        </w:tc>
      </w:tr>
      <w:tr w:rsidR="00904BB0" w:rsidRPr="0013337F" w:rsidTr="00DB2479">
        <w:trPr>
          <w:trHeight w:val="120"/>
        </w:trPr>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04BB0" w:rsidRPr="0013337F" w:rsidRDefault="00904BB0" w:rsidP="0013337F">
            <w:pPr>
              <w:spacing w:after="150" w:line="240" w:lineRule="auto"/>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27</w:t>
            </w:r>
          </w:p>
        </w:tc>
        <w:tc>
          <w:tcPr>
            <w:tcW w:w="2976"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DB2479" w:rsidP="0013337F">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Машиностроительный комплекс мира</w:t>
            </w:r>
          </w:p>
        </w:tc>
        <w:tc>
          <w:tcPr>
            <w:tcW w:w="993"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tcPr>
          <w:p w:rsidR="00904BB0" w:rsidRPr="0013337F" w:rsidRDefault="007464E4" w:rsidP="007464E4">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20.03</w:t>
            </w:r>
          </w:p>
        </w:tc>
        <w:tc>
          <w:tcPr>
            <w:tcW w:w="850" w:type="dxa"/>
            <w:tcBorders>
              <w:top w:val="single" w:sz="6" w:space="0" w:color="00000A"/>
              <w:left w:val="single" w:sz="4" w:space="0" w:color="auto"/>
              <w:bottom w:val="single" w:sz="4" w:space="0" w:color="auto"/>
              <w:right w:val="single" w:sz="6" w:space="0" w:color="00000A"/>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851"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01.04</w:t>
            </w:r>
          </w:p>
        </w:tc>
        <w:tc>
          <w:tcPr>
            <w:tcW w:w="850" w:type="dxa"/>
            <w:tcBorders>
              <w:top w:val="single" w:sz="6" w:space="0" w:color="00000A"/>
              <w:left w:val="single" w:sz="6" w:space="0" w:color="00000A"/>
              <w:bottom w:val="single" w:sz="6" w:space="0" w:color="00000A"/>
              <w:right w:val="single" w:sz="4" w:space="0" w:color="auto"/>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992" w:type="dxa"/>
            <w:tcBorders>
              <w:top w:val="single" w:sz="6" w:space="0" w:color="00000A"/>
              <w:left w:val="single" w:sz="4" w:space="0" w:color="auto"/>
              <w:bottom w:val="single" w:sz="6" w:space="0" w:color="00000A"/>
              <w:right w:val="single" w:sz="4" w:space="0" w:color="auto"/>
            </w:tcBorders>
            <w:shd w:val="clear" w:color="auto" w:fill="FFFFFF"/>
          </w:tcPr>
          <w:p w:rsidR="00904BB0" w:rsidRPr="0013337F" w:rsidRDefault="00434F0F"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31.03</w:t>
            </w:r>
          </w:p>
        </w:tc>
        <w:tc>
          <w:tcPr>
            <w:tcW w:w="993" w:type="dxa"/>
            <w:tcBorders>
              <w:top w:val="single" w:sz="6" w:space="0" w:color="00000A"/>
              <w:left w:val="single" w:sz="4" w:space="0" w:color="auto"/>
              <w:bottom w:val="single" w:sz="6" w:space="0" w:color="00000A"/>
              <w:right w:val="single" w:sz="6" w:space="0" w:color="00000A"/>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rPr>
                <w:rFonts w:ascii="Times New Roman" w:hAnsi="Times New Roman" w:cs="Times New Roman"/>
                <w:sz w:val="28"/>
                <w:szCs w:val="28"/>
              </w:rPr>
            </w:pPr>
            <w:r w:rsidRPr="0013337F">
              <w:rPr>
                <w:rFonts w:ascii="Times New Roman" w:eastAsia="Times New Roman" w:hAnsi="Times New Roman" w:cs="Times New Roman"/>
                <w:color w:val="000000"/>
                <w:sz w:val="28"/>
                <w:szCs w:val="28"/>
                <w:lang w:eastAsia="ru-RU"/>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Pr>
          <w:p w:rsidR="00904BB0" w:rsidRPr="006D73E1" w:rsidRDefault="00904BB0" w:rsidP="0013337F">
            <w:pPr>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 xml:space="preserve"> §</w:t>
            </w:r>
            <w:r w:rsidR="00B84E61">
              <w:rPr>
                <w:rFonts w:ascii="Times New Roman" w:eastAsia="Times New Roman" w:hAnsi="Times New Roman" w:cs="Times New Roman"/>
                <w:color w:val="000000"/>
                <w:sz w:val="28"/>
                <w:szCs w:val="28"/>
                <w:lang w:eastAsia="ru-RU"/>
              </w:rPr>
              <w:t>29</w:t>
            </w:r>
          </w:p>
        </w:tc>
      </w:tr>
      <w:tr w:rsidR="00904BB0" w:rsidRPr="0013337F" w:rsidTr="00DB2479">
        <w:trPr>
          <w:trHeight w:val="120"/>
        </w:trPr>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04BB0" w:rsidRPr="0013337F" w:rsidRDefault="00904BB0" w:rsidP="0013337F">
            <w:pPr>
              <w:spacing w:after="150" w:line="240" w:lineRule="auto"/>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28</w:t>
            </w:r>
          </w:p>
        </w:tc>
        <w:tc>
          <w:tcPr>
            <w:tcW w:w="2976"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DB2479" w:rsidP="0013337F">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Химическая промышленность</w:t>
            </w:r>
          </w:p>
        </w:tc>
        <w:tc>
          <w:tcPr>
            <w:tcW w:w="993"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tcPr>
          <w:p w:rsidR="00904BB0" w:rsidRPr="0013337F" w:rsidRDefault="007464E4" w:rsidP="007464E4">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03.04</w:t>
            </w:r>
          </w:p>
        </w:tc>
        <w:tc>
          <w:tcPr>
            <w:tcW w:w="850" w:type="dxa"/>
            <w:tcBorders>
              <w:top w:val="single" w:sz="6" w:space="0" w:color="00000A"/>
              <w:left w:val="single" w:sz="4" w:space="0" w:color="auto"/>
              <w:bottom w:val="single" w:sz="4" w:space="0" w:color="auto"/>
              <w:right w:val="single" w:sz="6" w:space="0" w:color="00000A"/>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851"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08.04</w:t>
            </w:r>
          </w:p>
        </w:tc>
        <w:tc>
          <w:tcPr>
            <w:tcW w:w="850" w:type="dxa"/>
            <w:tcBorders>
              <w:top w:val="single" w:sz="6" w:space="0" w:color="00000A"/>
              <w:left w:val="single" w:sz="6" w:space="0" w:color="00000A"/>
              <w:bottom w:val="single" w:sz="6" w:space="0" w:color="00000A"/>
              <w:right w:val="single" w:sz="4" w:space="0" w:color="auto"/>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992" w:type="dxa"/>
            <w:tcBorders>
              <w:top w:val="single" w:sz="6" w:space="0" w:color="00000A"/>
              <w:left w:val="single" w:sz="4" w:space="0" w:color="auto"/>
              <w:bottom w:val="single" w:sz="6" w:space="0" w:color="00000A"/>
              <w:right w:val="single" w:sz="4" w:space="0" w:color="auto"/>
            </w:tcBorders>
            <w:shd w:val="clear" w:color="auto" w:fill="FFFFFF"/>
          </w:tcPr>
          <w:p w:rsidR="00904BB0" w:rsidRPr="0013337F" w:rsidRDefault="00434F0F"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07.04</w:t>
            </w:r>
          </w:p>
        </w:tc>
        <w:tc>
          <w:tcPr>
            <w:tcW w:w="993" w:type="dxa"/>
            <w:tcBorders>
              <w:top w:val="single" w:sz="6" w:space="0" w:color="00000A"/>
              <w:left w:val="single" w:sz="4" w:space="0" w:color="auto"/>
              <w:bottom w:val="single" w:sz="6" w:space="0" w:color="00000A"/>
              <w:right w:val="single" w:sz="6" w:space="0" w:color="00000A"/>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rPr>
                <w:rFonts w:ascii="Times New Roman" w:hAnsi="Times New Roman" w:cs="Times New Roman"/>
                <w:sz w:val="28"/>
                <w:szCs w:val="28"/>
              </w:rPr>
            </w:pPr>
            <w:r w:rsidRPr="0013337F">
              <w:rPr>
                <w:rFonts w:ascii="Times New Roman" w:eastAsia="Times New Roman" w:hAnsi="Times New Roman" w:cs="Times New Roman"/>
                <w:color w:val="000000"/>
                <w:sz w:val="28"/>
                <w:szCs w:val="28"/>
                <w:lang w:eastAsia="ru-RU"/>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 xml:space="preserve">§ </w:t>
            </w:r>
            <w:r w:rsidR="00B84E61">
              <w:rPr>
                <w:rFonts w:ascii="Times New Roman" w:eastAsia="Times New Roman" w:hAnsi="Times New Roman" w:cs="Times New Roman"/>
                <w:color w:val="000000"/>
                <w:sz w:val="28"/>
                <w:szCs w:val="28"/>
                <w:lang w:eastAsia="ru-RU"/>
              </w:rPr>
              <w:t>29</w:t>
            </w:r>
          </w:p>
          <w:p w:rsidR="00904BB0" w:rsidRPr="0013337F" w:rsidRDefault="00904BB0" w:rsidP="0013337F">
            <w:pPr>
              <w:rPr>
                <w:rFonts w:ascii="Times New Roman" w:eastAsia="Times New Roman" w:hAnsi="Times New Roman" w:cs="Times New Roman"/>
                <w:sz w:val="28"/>
                <w:szCs w:val="28"/>
                <w:lang w:eastAsia="ru-RU"/>
              </w:rPr>
            </w:pPr>
          </w:p>
        </w:tc>
      </w:tr>
      <w:tr w:rsidR="00904BB0" w:rsidRPr="0013337F" w:rsidTr="00DB2479">
        <w:trPr>
          <w:trHeight w:val="60"/>
        </w:trPr>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04BB0" w:rsidRPr="0013337F" w:rsidRDefault="00904BB0" w:rsidP="0013337F">
            <w:pPr>
              <w:spacing w:after="150" w:line="240" w:lineRule="auto"/>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29</w:t>
            </w:r>
          </w:p>
        </w:tc>
        <w:tc>
          <w:tcPr>
            <w:tcW w:w="2976"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tabs>
                <w:tab w:val="left" w:pos="375"/>
              </w:tabs>
              <w:spacing w:after="150" w:line="240" w:lineRule="auto"/>
              <w:rPr>
                <w:rFonts w:ascii="Times New Roman" w:eastAsia="Times New Roman" w:hAnsi="Times New Roman" w:cs="Times New Roman"/>
                <w:color w:val="000000"/>
                <w:sz w:val="28"/>
                <w:szCs w:val="28"/>
                <w:lang w:eastAsia="ru-RU"/>
              </w:rPr>
            </w:pPr>
            <w:r w:rsidRPr="0013337F">
              <w:rPr>
                <w:rFonts w:ascii="Times New Roman" w:hAnsi="Times New Roman" w:cs="Times New Roman"/>
                <w:sz w:val="28"/>
                <w:szCs w:val="28"/>
              </w:rPr>
              <w:t xml:space="preserve"> </w:t>
            </w:r>
            <w:r w:rsidR="00DB2479">
              <w:rPr>
                <w:rFonts w:ascii="Times New Roman" w:hAnsi="Times New Roman" w:cs="Times New Roman"/>
                <w:sz w:val="28"/>
                <w:szCs w:val="28"/>
              </w:rPr>
              <w:t>Земельный фонд мира</w:t>
            </w:r>
          </w:p>
        </w:tc>
        <w:tc>
          <w:tcPr>
            <w:tcW w:w="993"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tcPr>
          <w:p w:rsidR="00904BB0" w:rsidRPr="0013337F" w:rsidRDefault="007464E4"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10.04</w:t>
            </w:r>
          </w:p>
        </w:tc>
        <w:tc>
          <w:tcPr>
            <w:tcW w:w="850" w:type="dxa"/>
            <w:tcBorders>
              <w:top w:val="single" w:sz="6" w:space="0" w:color="00000A"/>
              <w:left w:val="single" w:sz="4" w:space="0" w:color="auto"/>
              <w:bottom w:val="single" w:sz="6" w:space="0" w:color="00000A"/>
              <w:right w:val="single" w:sz="6" w:space="0" w:color="00000A"/>
            </w:tcBorders>
            <w:shd w:val="clear" w:color="auto" w:fill="FFFFFF"/>
          </w:tcPr>
          <w:p w:rsidR="00904BB0" w:rsidRPr="0013337F" w:rsidRDefault="00904BB0" w:rsidP="0013337F">
            <w:pPr>
              <w:spacing w:after="150" w:line="240" w:lineRule="auto"/>
              <w:rPr>
                <w:rFonts w:ascii="Times New Roman" w:eastAsia="Times New Roman" w:hAnsi="Times New Roman" w:cs="Times New Roman"/>
                <w:color w:val="000000"/>
                <w:sz w:val="28"/>
                <w:szCs w:val="28"/>
                <w:lang w:eastAsia="ru-RU"/>
              </w:rPr>
            </w:pPr>
          </w:p>
        </w:tc>
        <w:tc>
          <w:tcPr>
            <w:tcW w:w="851"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15.04</w:t>
            </w:r>
          </w:p>
        </w:tc>
        <w:tc>
          <w:tcPr>
            <w:tcW w:w="850" w:type="dxa"/>
            <w:tcBorders>
              <w:top w:val="single" w:sz="6" w:space="0" w:color="00000A"/>
              <w:left w:val="single" w:sz="6" w:space="0" w:color="00000A"/>
              <w:bottom w:val="single" w:sz="6" w:space="0" w:color="00000A"/>
              <w:right w:val="single" w:sz="4" w:space="0" w:color="auto"/>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992" w:type="dxa"/>
            <w:tcBorders>
              <w:top w:val="single" w:sz="6" w:space="0" w:color="00000A"/>
              <w:left w:val="single" w:sz="4" w:space="0" w:color="auto"/>
              <w:bottom w:val="single" w:sz="6" w:space="0" w:color="00000A"/>
              <w:right w:val="single" w:sz="4" w:space="0" w:color="auto"/>
            </w:tcBorders>
            <w:shd w:val="clear" w:color="auto" w:fill="FFFFFF"/>
          </w:tcPr>
          <w:p w:rsidR="00904BB0" w:rsidRPr="0013337F" w:rsidRDefault="00434F0F"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14.04</w:t>
            </w:r>
          </w:p>
        </w:tc>
        <w:tc>
          <w:tcPr>
            <w:tcW w:w="993" w:type="dxa"/>
            <w:tcBorders>
              <w:top w:val="single" w:sz="6" w:space="0" w:color="00000A"/>
              <w:left w:val="single" w:sz="4" w:space="0" w:color="auto"/>
              <w:bottom w:val="single" w:sz="6" w:space="0" w:color="00000A"/>
              <w:right w:val="single" w:sz="6" w:space="0" w:color="00000A"/>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rPr>
                <w:rFonts w:ascii="Times New Roman" w:hAnsi="Times New Roman" w:cs="Times New Roman"/>
                <w:sz w:val="28"/>
                <w:szCs w:val="28"/>
              </w:rPr>
            </w:pPr>
            <w:r w:rsidRPr="0013337F">
              <w:rPr>
                <w:rFonts w:ascii="Times New Roman" w:eastAsia="Times New Roman" w:hAnsi="Times New Roman" w:cs="Times New Roman"/>
                <w:color w:val="000000"/>
                <w:sz w:val="28"/>
                <w:szCs w:val="28"/>
                <w:lang w:eastAsia="ru-RU"/>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Pr>
          <w:p w:rsidR="00B84E61" w:rsidRPr="0013337F" w:rsidRDefault="00B84E61" w:rsidP="00B84E61">
            <w:pPr>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30</w:t>
            </w:r>
          </w:p>
          <w:p w:rsidR="00904BB0" w:rsidRPr="0013337F" w:rsidRDefault="00904BB0" w:rsidP="0013337F">
            <w:pPr>
              <w:rPr>
                <w:rFonts w:ascii="Times New Roman" w:hAnsi="Times New Roman" w:cs="Times New Roman"/>
                <w:sz w:val="28"/>
                <w:szCs w:val="28"/>
              </w:rPr>
            </w:pPr>
          </w:p>
        </w:tc>
      </w:tr>
      <w:tr w:rsidR="00904BB0" w:rsidRPr="0013337F" w:rsidTr="00DB2479">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04BB0" w:rsidRPr="0013337F" w:rsidRDefault="00904BB0" w:rsidP="0013337F">
            <w:pPr>
              <w:spacing w:after="150" w:line="240" w:lineRule="auto"/>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30</w:t>
            </w:r>
          </w:p>
        </w:tc>
        <w:tc>
          <w:tcPr>
            <w:tcW w:w="2976"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DB2479" w:rsidP="0013337F">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Растениеводство и животноводство</w:t>
            </w:r>
            <w:r w:rsidR="00AD4B52">
              <w:rPr>
                <w:rFonts w:ascii="Times New Roman" w:eastAsia="Times New Roman" w:hAnsi="Times New Roman" w:cs="Times New Roman"/>
                <w:sz w:val="28"/>
                <w:szCs w:val="28"/>
                <w:lang w:eastAsia="ru-RU"/>
              </w:rPr>
              <w:t>. Практическая работа № 2 « Определение направления грузопотоков продовольствия»</w:t>
            </w:r>
          </w:p>
        </w:tc>
        <w:tc>
          <w:tcPr>
            <w:tcW w:w="993"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tcPr>
          <w:p w:rsidR="00904BB0" w:rsidRPr="0013337F" w:rsidRDefault="007464E4"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17.04</w:t>
            </w:r>
          </w:p>
        </w:tc>
        <w:tc>
          <w:tcPr>
            <w:tcW w:w="850" w:type="dxa"/>
            <w:tcBorders>
              <w:top w:val="single" w:sz="6" w:space="0" w:color="00000A"/>
              <w:left w:val="single" w:sz="4" w:space="0" w:color="auto"/>
              <w:bottom w:val="single" w:sz="6" w:space="0" w:color="00000A"/>
              <w:right w:val="single" w:sz="6" w:space="0" w:color="00000A"/>
            </w:tcBorders>
            <w:shd w:val="clear" w:color="auto" w:fill="FFFFFF"/>
          </w:tcPr>
          <w:p w:rsidR="00904BB0" w:rsidRPr="0013337F" w:rsidRDefault="00904BB0" w:rsidP="0013337F">
            <w:pPr>
              <w:rPr>
                <w:rFonts w:ascii="Times New Roman" w:eastAsia="Times New Roman" w:hAnsi="Times New Roman" w:cs="Times New Roman"/>
                <w:sz w:val="28"/>
                <w:szCs w:val="28"/>
                <w:lang w:eastAsia="ru-RU"/>
              </w:rPr>
            </w:pPr>
          </w:p>
        </w:tc>
        <w:tc>
          <w:tcPr>
            <w:tcW w:w="851"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22.04</w:t>
            </w:r>
          </w:p>
        </w:tc>
        <w:tc>
          <w:tcPr>
            <w:tcW w:w="850" w:type="dxa"/>
            <w:tcBorders>
              <w:top w:val="single" w:sz="6" w:space="0" w:color="00000A"/>
              <w:left w:val="single" w:sz="6" w:space="0" w:color="00000A"/>
              <w:bottom w:val="single" w:sz="6" w:space="0" w:color="00000A"/>
              <w:right w:val="single" w:sz="4" w:space="0" w:color="auto"/>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992" w:type="dxa"/>
            <w:tcBorders>
              <w:top w:val="single" w:sz="6" w:space="0" w:color="00000A"/>
              <w:left w:val="single" w:sz="4" w:space="0" w:color="auto"/>
              <w:bottom w:val="single" w:sz="6" w:space="0" w:color="00000A"/>
              <w:right w:val="single" w:sz="4" w:space="0" w:color="auto"/>
            </w:tcBorders>
            <w:shd w:val="clear" w:color="auto" w:fill="FFFFFF"/>
          </w:tcPr>
          <w:p w:rsidR="00904BB0" w:rsidRPr="0013337F" w:rsidRDefault="00434F0F"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21.04</w:t>
            </w:r>
          </w:p>
        </w:tc>
        <w:tc>
          <w:tcPr>
            <w:tcW w:w="993" w:type="dxa"/>
            <w:tcBorders>
              <w:top w:val="single" w:sz="6" w:space="0" w:color="00000A"/>
              <w:left w:val="single" w:sz="4" w:space="0" w:color="auto"/>
              <w:bottom w:val="single" w:sz="6" w:space="0" w:color="00000A"/>
              <w:right w:val="single" w:sz="6" w:space="0" w:color="00000A"/>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rPr>
                <w:rFonts w:ascii="Times New Roman" w:hAnsi="Times New Roman" w:cs="Times New Roman"/>
                <w:sz w:val="28"/>
                <w:szCs w:val="28"/>
              </w:rPr>
            </w:pPr>
            <w:r w:rsidRPr="0013337F">
              <w:rPr>
                <w:rFonts w:ascii="Times New Roman" w:eastAsia="Times New Roman" w:hAnsi="Times New Roman" w:cs="Times New Roman"/>
                <w:color w:val="000000"/>
                <w:sz w:val="28"/>
                <w:szCs w:val="28"/>
                <w:lang w:eastAsia="ru-RU"/>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Pr>
          <w:p w:rsidR="00B84E61" w:rsidRPr="0013337F" w:rsidRDefault="00B84E61" w:rsidP="00B84E61">
            <w:pPr>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30</w:t>
            </w:r>
          </w:p>
          <w:p w:rsidR="00904BB0" w:rsidRPr="0013337F" w:rsidRDefault="00904BB0" w:rsidP="0013337F">
            <w:pPr>
              <w:rPr>
                <w:rFonts w:ascii="Times New Roman" w:hAnsi="Times New Roman" w:cs="Times New Roman"/>
                <w:sz w:val="28"/>
                <w:szCs w:val="28"/>
              </w:rPr>
            </w:pPr>
          </w:p>
        </w:tc>
      </w:tr>
      <w:tr w:rsidR="00904BB0" w:rsidRPr="0013337F" w:rsidTr="00DB2479">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04BB0" w:rsidRPr="0013337F" w:rsidRDefault="00904BB0" w:rsidP="0013337F">
            <w:pPr>
              <w:spacing w:after="150" w:line="240" w:lineRule="auto"/>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31</w:t>
            </w:r>
          </w:p>
        </w:tc>
        <w:tc>
          <w:tcPr>
            <w:tcW w:w="2976"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AD4B52" w:rsidP="0013337F">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Мировой транспорт</w:t>
            </w:r>
          </w:p>
        </w:tc>
        <w:tc>
          <w:tcPr>
            <w:tcW w:w="993"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tcPr>
          <w:p w:rsidR="00904BB0" w:rsidRPr="0013337F" w:rsidRDefault="007464E4"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24.04</w:t>
            </w:r>
          </w:p>
        </w:tc>
        <w:tc>
          <w:tcPr>
            <w:tcW w:w="850" w:type="dxa"/>
            <w:tcBorders>
              <w:top w:val="single" w:sz="6" w:space="0" w:color="00000A"/>
              <w:left w:val="single" w:sz="4" w:space="0" w:color="auto"/>
              <w:bottom w:val="single" w:sz="6" w:space="0" w:color="00000A"/>
              <w:right w:val="single" w:sz="6" w:space="0" w:color="00000A"/>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851"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29.04</w:t>
            </w:r>
          </w:p>
        </w:tc>
        <w:tc>
          <w:tcPr>
            <w:tcW w:w="850" w:type="dxa"/>
            <w:tcBorders>
              <w:top w:val="single" w:sz="6" w:space="0" w:color="00000A"/>
              <w:left w:val="single" w:sz="6" w:space="0" w:color="00000A"/>
              <w:bottom w:val="single" w:sz="6" w:space="0" w:color="00000A"/>
              <w:right w:val="single" w:sz="4" w:space="0" w:color="auto"/>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992" w:type="dxa"/>
            <w:tcBorders>
              <w:top w:val="single" w:sz="6" w:space="0" w:color="00000A"/>
              <w:left w:val="single" w:sz="4" w:space="0" w:color="auto"/>
              <w:bottom w:val="single" w:sz="6" w:space="0" w:color="00000A"/>
              <w:right w:val="single" w:sz="4" w:space="0" w:color="auto"/>
            </w:tcBorders>
            <w:shd w:val="clear" w:color="auto" w:fill="FFFFFF"/>
          </w:tcPr>
          <w:p w:rsidR="00904BB0" w:rsidRPr="0013337F" w:rsidRDefault="00434F0F"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28.04</w:t>
            </w:r>
          </w:p>
        </w:tc>
        <w:tc>
          <w:tcPr>
            <w:tcW w:w="993" w:type="dxa"/>
            <w:tcBorders>
              <w:top w:val="single" w:sz="6" w:space="0" w:color="00000A"/>
              <w:left w:val="single" w:sz="4" w:space="0" w:color="auto"/>
              <w:bottom w:val="single" w:sz="6" w:space="0" w:color="00000A"/>
              <w:right w:val="single" w:sz="6" w:space="0" w:color="00000A"/>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rPr>
                <w:rFonts w:ascii="Times New Roman" w:hAnsi="Times New Roman" w:cs="Times New Roman"/>
                <w:sz w:val="28"/>
                <w:szCs w:val="28"/>
              </w:rPr>
            </w:pPr>
            <w:r w:rsidRPr="0013337F">
              <w:rPr>
                <w:rFonts w:ascii="Times New Roman" w:eastAsia="Times New Roman" w:hAnsi="Times New Roman" w:cs="Times New Roman"/>
                <w:color w:val="000000"/>
                <w:sz w:val="28"/>
                <w:szCs w:val="28"/>
                <w:lang w:eastAsia="ru-RU"/>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rPr>
                <w:rFonts w:ascii="Times New Roman" w:hAnsi="Times New Roman" w:cs="Times New Roman"/>
                <w:sz w:val="28"/>
                <w:szCs w:val="28"/>
              </w:rPr>
            </w:pPr>
            <w:r w:rsidRPr="0013337F">
              <w:rPr>
                <w:rFonts w:ascii="Times New Roman" w:eastAsia="Times New Roman" w:hAnsi="Times New Roman" w:cs="Times New Roman"/>
                <w:color w:val="000000"/>
                <w:sz w:val="28"/>
                <w:szCs w:val="28"/>
                <w:lang w:eastAsia="ru-RU"/>
              </w:rPr>
              <w:t xml:space="preserve">§ </w:t>
            </w:r>
            <w:r w:rsidR="00B84E61">
              <w:rPr>
                <w:rFonts w:ascii="Times New Roman" w:eastAsia="Times New Roman" w:hAnsi="Times New Roman" w:cs="Times New Roman"/>
                <w:color w:val="000000"/>
                <w:sz w:val="28"/>
                <w:szCs w:val="28"/>
                <w:lang w:eastAsia="ru-RU"/>
              </w:rPr>
              <w:t>31</w:t>
            </w:r>
          </w:p>
        </w:tc>
      </w:tr>
      <w:tr w:rsidR="00904BB0" w:rsidRPr="0013337F" w:rsidTr="00DB2479">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04BB0" w:rsidRPr="0013337F" w:rsidRDefault="00904BB0" w:rsidP="0013337F">
            <w:pPr>
              <w:spacing w:after="150" w:line="240" w:lineRule="auto"/>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32</w:t>
            </w:r>
          </w:p>
        </w:tc>
        <w:tc>
          <w:tcPr>
            <w:tcW w:w="2976"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AD4B52" w:rsidP="00AD4B52">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Международные экономические отношения</w:t>
            </w:r>
          </w:p>
        </w:tc>
        <w:tc>
          <w:tcPr>
            <w:tcW w:w="993"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tcPr>
          <w:p w:rsidR="00904BB0" w:rsidRPr="0013337F" w:rsidRDefault="007464E4"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15.05</w:t>
            </w:r>
          </w:p>
        </w:tc>
        <w:tc>
          <w:tcPr>
            <w:tcW w:w="850" w:type="dxa"/>
            <w:tcBorders>
              <w:top w:val="single" w:sz="6" w:space="0" w:color="00000A"/>
              <w:left w:val="single" w:sz="4" w:space="0" w:color="auto"/>
              <w:bottom w:val="single" w:sz="6" w:space="0" w:color="00000A"/>
              <w:right w:val="single" w:sz="6" w:space="0" w:color="00000A"/>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851"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06.05</w:t>
            </w:r>
          </w:p>
        </w:tc>
        <w:tc>
          <w:tcPr>
            <w:tcW w:w="850" w:type="dxa"/>
            <w:tcBorders>
              <w:top w:val="single" w:sz="6" w:space="0" w:color="00000A"/>
              <w:left w:val="single" w:sz="6" w:space="0" w:color="00000A"/>
              <w:bottom w:val="single" w:sz="6" w:space="0" w:color="00000A"/>
              <w:right w:val="single" w:sz="4" w:space="0" w:color="auto"/>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992" w:type="dxa"/>
            <w:tcBorders>
              <w:top w:val="single" w:sz="6" w:space="0" w:color="00000A"/>
              <w:left w:val="single" w:sz="4" w:space="0" w:color="auto"/>
              <w:bottom w:val="single" w:sz="6" w:space="0" w:color="00000A"/>
              <w:right w:val="single" w:sz="4" w:space="0" w:color="auto"/>
            </w:tcBorders>
            <w:shd w:val="clear" w:color="auto" w:fill="FFFFFF"/>
          </w:tcPr>
          <w:p w:rsidR="00904BB0" w:rsidRPr="0013337F" w:rsidRDefault="00434F0F"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05.05</w:t>
            </w:r>
          </w:p>
        </w:tc>
        <w:tc>
          <w:tcPr>
            <w:tcW w:w="993" w:type="dxa"/>
            <w:tcBorders>
              <w:top w:val="single" w:sz="6" w:space="0" w:color="00000A"/>
              <w:left w:val="single" w:sz="4" w:space="0" w:color="auto"/>
              <w:bottom w:val="single" w:sz="6" w:space="0" w:color="00000A"/>
              <w:right w:val="single" w:sz="6" w:space="0" w:color="00000A"/>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rPr>
                <w:rFonts w:ascii="Times New Roman" w:hAnsi="Times New Roman" w:cs="Times New Roman"/>
                <w:sz w:val="28"/>
                <w:szCs w:val="28"/>
              </w:rPr>
            </w:pPr>
            <w:r w:rsidRPr="0013337F">
              <w:rPr>
                <w:rFonts w:ascii="Times New Roman" w:eastAsia="Times New Roman" w:hAnsi="Times New Roman" w:cs="Times New Roman"/>
                <w:color w:val="000000"/>
                <w:sz w:val="28"/>
                <w:szCs w:val="28"/>
                <w:lang w:eastAsia="ru-RU"/>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B84E61" w:rsidP="0013337F">
            <w:pPr>
              <w:rPr>
                <w:rFonts w:ascii="Times New Roman" w:hAnsi="Times New Roman" w:cs="Times New Roman"/>
                <w:sz w:val="28"/>
                <w:szCs w:val="28"/>
              </w:rPr>
            </w:pPr>
            <w:r w:rsidRPr="0013337F">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3</w:t>
            </w:r>
            <w:r>
              <w:rPr>
                <w:rFonts w:ascii="Times New Roman" w:eastAsia="Times New Roman" w:hAnsi="Times New Roman" w:cs="Times New Roman"/>
                <w:color w:val="000000"/>
                <w:sz w:val="28"/>
                <w:szCs w:val="28"/>
                <w:lang w:eastAsia="ru-RU"/>
              </w:rPr>
              <w:t>2</w:t>
            </w:r>
            <w:bookmarkStart w:id="4" w:name="_GoBack"/>
            <w:bookmarkEnd w:id="4"/>
          </w:p>
        </w:tc>
      </w:tr>
      <w:tr w:rsidR="00904BB0" w:rsidRPr="0013337F" w:rsidTr="00DB2479">
        <w:trPr>
          <w:trHeight w:val="75"/>
        </w:trPr>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04BB0" w:rsidRPr="0013337F" w:rsidRDefault="00904BB0" w:rsidP="0013337F">
            <w:pPr>
              <w:spacing w:after="150" w:line="240" w:lineRule="auto"/>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33</w:t>
            </w:r>
          </w:p>
        </w:tc>
        <w:tc>
          <w:tcPr>
            <w:tcW w:w="2976"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Итоговая контрольная работа №2 по курсу «География 10 класс»</w:t>
            </w:r>
          </w:p>
        </w:tc>
        <w:tc>
          <w:tcPr>
            <w:tcW w:w="993"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tcPr>
          <w:p w:rsidR="00904BB0" w:rsidRPr="0013337F" w:rsidRDefault="007464E4"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22.05</w:t>
            </w:r>
          </w:p>
        </w:tc>
        <w:tc>
          <w:tcPr>
            <w:tcW w:w="850" w:type="dxa"/>
            <w:tcBorders>
              <w:top w:val="single" w:sz="6" w:space="0" w:color="00000A"/>
              <w:left w:val="single" w:sz="4" w:space="0" w:color="auto"/>
              <w:bottom w:val="single" w:sz="6" w:space="0" w:color="00000A"/>
              <w:right w:val="single" w:sz="6" w:space="0" w:color="00000A"/>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851"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32179"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13.05</w:t>
            </w:r>
          </w:p>
        </w:tc>
        <w:tc>
          <w:tcPr>
            <w:tcW w:w="850" w:type="dxa"/>
            <w:tcBorders>
              <w:top w:val="single" w:sz="6" w:space="0" w:color="00000A"/>
              <w:left w:val="single" w:sz="6" w:space="0" w:color="00000A"/>
              <w:bottom w:val="single" w:sz="6" w:space="0" w:color="00000A"/>
              <w:right w:val="single" w:sz="4" w:space="0" w:color="auto"/>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992" w:type="dxa"/>
            <w:tcBorders>
              <w:top w:val="single" w:sz="6" w:space="0" w:color="00000A"/>
              <w:left w:val="single" w:sz="4" w:space="0" w:color="auto"/>
              <w:bottom w:val="single" w:sz="6" w:space="0" w:color="00000A"/>
              <w:right w:val="single" w:sz="4" w:space="0" w:color="auto"/>
            </w:tcBorders>
            <w:shd w:val="clear" w:color="auto" w:fill="FFFFFF"/>
          </w:tcPr>
          <w:p w:rsidR="00904BB0" w:rsidRPr="0013337F" w:rsidRDefault="00434F0F" w:rsidP="0013337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12.05</w:t>
            </w:r>
          </w:p>
        </w:tc>
        <w:tc>
          <w:tcPr>
            <w:tcW w:w="993" w:type="dxa"/>
            <w:tcBorders>
              <w:top w:val="single" w:sz="6" w:space="0" w:color="00000A"/>
              <w:left w:val="single" w:sz="4" w:space="0" w:color="auto"/>
              <w:bottom w:val="single" w:sz="6" w:space="0" w:color="00000A"/>
              <w:right w:val="single" w:sz="6" w:space="0" w:color="00000A"/>
            </w:tcBorders>
            <w:shd w:val="clear" w:color="auto" w:fill="FFFFFF"/>
          </w:tcPr>
          <w:p w:rsidR="00904BB0" w:rsidRPr="0013337F" w:rsidRDefault="00904BB0" w:rsidP="0013337F">
            <w:pPr>
              <w:spacing w:after="150" w:line="240" w:lineRule="auto"/>
              <w:jc w:val="center"/>
              <w:rPr>
                <w:rFonts w:ascii="Times New Roman" w:eastAsia="Times New Roman" w:hAnsi="Times New Roman" w:cs="Times New Roman"/>
                <w:color w:val="000000"/>
                <w:sz w:val="28"/>
                <w:szCs w:val="28"/>
                <w:lang w:eastAsia="ru-RU"/>
              </w:rPr>
            </w:pP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rPr>
                <w:rFonts w:ascii="Times New Roman" w:hAnsi="Times New Roman" w:cs="Times New Roman"/>
                <w:sz w:val="28"/>
                <w:szCs w:val="28"/>
              </w:rPr>
            </w:pPr>
            <w:r w:rsidRPr="0013337F">
              <w:rPr>
                <w:rFonts w:ascii="Times New Roman" w:eastAsia="Times New Roman" w:hAnsi="Times New Roman" w:cs="Times New Roman"/>
                <w:color w:val="000000"/>
                <w:sz w:val="28"/>
                <w:szCs w:val="28"/>
                <w:lang w:eastAsia="ru-RU"/>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rPr>
                <w:rFonts w:ascii="Times New Roman" w:hAnsi="Times New Roman" w:cs="Times New Roman"/>
                <w:sz w:val="28"/>
                <w:szCs w:val="28"/>
              </w:rPr>
            </w:pPr>
          </w:p>
        </w:tc>
      </w:tr>
      <w:tr w:rsidR="00904BB0" w:rsidRPr="0013337F" w:rsidTr="00DB2479">
        <w:tc>
          <w:tcPr>
            <w:tcW w:w="54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04BB0" w:rsidRPr="0013337F" w:rsidRDefault="00904BB0" w:rsidP="00D9080A">
            <w:pPr>
              <w:spacing w:after="150" w:line="240" w:lineRule="auto"/>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34</w:t>
            </w:r>
          </w:p>
        </w:tc>
        <w:tc>
          <w:tcPr>
            <w:tcW w:w="2976"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spacing w:after="150" w:line="240" w:lineRule="auto"/>
              <w:rPr>
                <w:rFonts w:ascii="Times New Roman" w:eastAsia="Times New Roman" w:hAnsi="Times New Roman" w:cs="Times New Roman"/>
                <w:color w:val="000000"/>
                <w:sz w:val="28"/>
                <w:szCs w:val="28"/>
                <w:lang w:eastAsia="ru-RU"/>
              </w:rPr>
            </w:pPr>
            <w:r w:rsidRPr="0013337F">
              <w:rPr>
                <w:rFonts w:ascii="Times New Roman" w:eastAsia="Times New Roman" w:hAnsi="Times New Roman" w:cs="Times New Roman"/>
                <w:color w:val="000000"/>
                <w:sz w:val="28"/>
                <w:szCs w:val="28"/>
                <w:lang w:eastAsia="ru-RU"/>
              </w:rPr>
              <w:t>Обощающее повторение курса</w:t>
            </w:r>
          </w:p>
        </w:tc>
        <w:tc>
          <w:tcPr>
            <w:tcW w:w="993"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tcPr>
          <w:p w:rsidR="00904BB0" w:rsidRPr="0013337F" w:rsidRDefault="007464E4" w:rsidP="00D9080A">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29.05</w:t>
            </w:r>
          </w:p>
        </w:tc>
        <w:tc>
          <w:tcPr>
            <w:tcW w:w="850" w:type="dxa"/>
            <w:tcBorders>
              <w:top w:val="single" w:sz="6" w:space="0" w:color="00000A"/>
              <w:left w:val="single" w:sz="4" w:space="0" w:color="auto"/>
              <w:bottom w:val="single" w:sz="6" w:space="0" w:color="00000A"/>
              <w:right w:val="single" w:sz="6" w:space="0" w:color="00000A"/>
            </w:tcBorders>
            <w:shd w:val="clear" w:color="auto" w:fill="FFFFFF"/>
          </w:tcPr>
          <w:p w:rsidR="00904BB0" w:rsidRPr="0013337F" w:rsidRDefault="00904BB0" w:rsidP="00D9080A">
            <w:pPr>
              <w:spacing w:after="150" w:line="240" w:lineRule="auto"/>
              <w:jc w:val="center"/>
              <w:rPr>
                <w:rFonts w:ascii="Times New Roman" w:eastAsia="Times New Roman" w:hAnsi="Times New Roman" w:cs="Times New Roman"/>
                <w:color w:val="000000"/>
                <w:sz w:val="28"/>
                <w:szCs w:val="28"/>
                <w:lang w:eastAsia="ru-RU"/>
              </w:rPr>
            </w:pPr>
          </w:p>
        </w:tc>
        <w:tc>
          <w:tcPr>
            <w:tcW w:w="851"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32179" w:rsidP="00D9080A">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20.05</w:t>
            </w:r>
          </w:p>
        </w:tc>
        <w:tc>
          <w:tcPr>
            <w:tcW w:w="850" w:type="dxa"/>
            <w:tcBorders>
              <w:top w:val="single" w:sz="6" w:space="0" w:color="00000A"/>
              <w:left w:val="single" w:sz="6" w:space="0" w:color="00000A"/>
              <w:bottom w:val="single" w:sz="6" w:space="0" w:color="00000A"/>
              <w:right w:val="single" w:sz="4" w:space="0" w:color="auto"/>
            </w:tcBorders>
            <w:shd w:val="clear" w:color="auto" w:fill="FFFFFF"/>
          </w:tcPr>
          <w:p w:rsidR="00904BB0" w:rsidRPr="0013337F" w:rsidRDefault="00932179" w:rsidP="00D9080A">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27.05</w:t>
            </w:r>
          </w:p>
        </w:tc>
        <w:tc>
          <w:tcPr>
            <w:tcW w:w="992" w:type="dxa"/>
            <w:tcBorders>
              <w:top w:val="single" w:sz="6" w:space="0" w:color="00000A"/>
              <w:left w:val="single" w:sz="4" w:space="0" w:color="auto"/>
              <w:bottom w:val="single" w:sz="6" w:space="0" w:color="00000A"/>
              <w:right w:val="single" w:sz="4" w:space="0" w:color="auto"/>
            </w:tcBorders>
            <w:shd w:val="clear" w:color="auto" w:fill="FFFFFF"/>
          </w:tcPr>
          <w:p w:rsidR="00904BB0" w:rsidRPr="0013337F" w:rsidRDefault="00434F0F" w:rsidP="00D9080A">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19.05</w:t>
            </w:r>
          </w:p>
        </w:tc>
        <w:tc>
          <w:tcPr>
            <w:tcW w:w="993" w:type="dxa"/>
            <w:tcBorders>
              <w:top w:val="single" w:sz="6" w:space="0" w:color="00000A"/>
              <w:left w:val="single" w:sz="4" w:space="0" w:color="auto"/>
              <w:bottom w:val="single" w:sz="6" w:space="0" w:color="00000A"/>
              <w:right w:val="single" w:sz="6" w:space="0" w:color="00000A"/>
            </w:tcBorders>
            <w:shd w:val="clear" w:color="auto" w:fill="FFFFFF"/>
          </w:tcPr>
          <w:p w:rsidR="00904BB0" w:rsidRPr="0013337F" w:rsidRDefault="00434F0F" w:rsidP="00D9080A">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26.05</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13337F">
            <w:pPr>
              <w:rPr>
                <w:rFonts w:ascii="Times New Roman" w:hAnsi="Times New Roman" w:cs="Times New Roman"/>
                <w:sz w:val="28"/>
                <w:szCs w:val="28"/>
              </w:rPr>
            </w:pPr>
            <w:r w:rsidRPr="0013337F">
              <w:rPr>
                <w:rFonts w:ascii="Times New Roman" w:hAnsi="Times New Roman" w:cs="Times New Roman"/>
                <w:sz w:val="28"/>
                <w:szCs w:val="28"/>
              </w:rPr>
              <w:t>1</w:t>
            </w:r>
          </w:p>
        </w:tc>
        <w:tc>
          <w:tcPr>
            <w:tcW w:w="1134" w:type="dxa"/>
            <w:tcBorders>
              <w:top w:val="single" w:sz="6" w:space="0" w:color="00000A"/>
              <w:left w:val="single" w:sz="6" w:space="0" w:color="00000A"/>
              <w:bottom w:val="single" w:sz="6" w:space="0" w:color="00000A"/>
              <w:right w:val="single" w:sz="6" w:space="0" w:color="00000A"/>
            </w:tcBorders>
            <w:shd w:val="clear" w:color="auto" w:fill="FFFFFF"/>
          </w:tcPr>
          <w:p w:rsidR="00904BB0" w:rsidRPr="0013337F" w:rsidRDefault="00904BB0" w:rsidP="00D9080A">
            <w:pPr>
              <w:rPr>
                <w:rFonts w:ascii="Times New Roman" w:hAnsi="Times New Roman" w:cs="Times New Roman"/>
                <w:sz w:val="28"/>
                <w:szCs w:val="28"/>
              </w:rPr>
            </w:pPr>
          </w:p>
        </w:tc>
      </w:tr>
    </w:tbl>
    <w:p w:rsidR="00556A36" w:rsidRPr="00556A36" w:rsidRDefault="00556A36" w:rsidP="00556A36">
      <w:pPr>
        <w:tabs>
          <w:tab w:val="left" w:pos="1875"/>
        </w:tabs>
        <w:rPr>
          <w:rFonts w:ascii="Cambria" w:eastAsia="MS Mincho" w:hAnsi="Cambria" w:cs="Times New Roman"/>
        </w:rPr>
        <w:sectPr w:rsidR="00556A36" w:rsidRPr="00556A36">
          <w:pgSz w:w="11900" w:h="16840"/>
          <w:pgMar w:top="284" w:right="650" w:bottom="740" w:left="666" w:header="720" w:footer="720" w:gutter="0"/>
          <w:cols w:space="720" w:equalWidth="0">
            <w:col w:w="10584" w:space="0"/>
          </w:cols>
          <w:docGrid w:linePitch="360"/>
        </w:sectPr>
      </w:pPr>
    </w:p>
    <w:p w:rsidR="00905A8B" w:rsidRPr="00905A8B" w:rsidRDefault="00905A8B" w:rsidP="00905A8B">
      <w:pPr>
        <w:rPr>
          <w:rFonts w:ascii="Cambria" w:eastAsia="MS Mincho" w:hAnsi="Cambria" w:cs="Times New Roman"/>
        </w:rPr>
      </w:pPr>
    </w:p>
    <w:sectPr w:rsidR="00905A8B" w:rsidRPr="00905A8B" w:rsidSect="00905A8B">
      <w:pgSz w:w="11900" w:h="16840"/>
      <w:pgMar w:top="1440" w:right="1440" w:bottom="1440" w:left="1440" w:header="720" w:footer="720" w:gutter="0"/>
      <w:cols w:space="720" w:equalWidth="0">
        <w:col w:w="10584" w:space="0"/>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724"/>
        </w:tabs>
        <w:ind w:left="1724"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15:restartNumberingAfterBreak="0">
    <w:nsid w:val="056D5BEC"/>
    <w:multiLevelType w:val="hybridMultilevel"/>
    <w:tmpl w:val="219CBBB6"/>
    <w:lvl w:ilvl="0" w:tplc="15D27EFC">
      <w:start w:val="2"/>
      <w:numFmt w:val="upperRoman"/>
      <w:lvlText w:val="%1."/>
      <w:lvlJc w:val="left"/>
      <w:pPr>
        <w:ind w:left="862" w:hanging="720"/>
      </w:pPr>
      <w:rPr>
        <w:rFonts w:ascii="Times New Roman" w:eastAsia="Times New Roman" w:hAnsi="Times New Roman" w:hint="default"/>
        <w:b/>
        <w:color w:val="000000"/>
        <w:sz w:val="24"/>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15:restartNumberingAfterBreak="0">
    <w:nsid w:val="21086F54"/>
    <w:multiLevelType w:val="multilevel"/>
    <w:tmpl w:val="82BA93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BA252D"/>
    <w:multiLevelType w:val="multilevel"/>
    <w:tmpl w:val="E45C24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7481159"/>
    <w:multiLevelType w:val="multilevel"/>
    <w:tmpl w:val="76E81E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7FB4A75"/>
    <w:multiLevelType w:val="multilevel"/>
    <w:tmpl w:val="50BCA2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C537876"/>
    <w:multiLevelType w:val="multilevel"/>
    <w:tmpl w:val="1CDC75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EB3273F"/>
    <w:multiLevelType w:val="hybridMultilevel"/>
    <w:tmpl w:val="7AD2503C"/>
    <w:lvl w:ilvl="0" w:tplc="0756E5DA">
      <w:start w:val="1"/>
      <w:numFmt w:val="upperRoman"/>
      <w:lvlText w:val="%1."/>
      <w:lvlJc w:val="left"/>
      <w:pPr>
        <w:ind w:left="1080" w:hanging="720"/>
      </w:pPr>
      <w:rPr>
        <w:rFonts w:ascii="Times New Roman" w:eastAsia="Times New Roman" w:hAnsi="Times New Roman" w:hint="default"/>
        <w:b/>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FEE58A5"/>
    <w:multiLevelType w:val="multilevel"/>
    <w:tmpl w:val="D7DE12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302401D"/>
    <w:multiLevelType w:val="multilevel"/>
    <w:tmpl w:val="B29A51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3FF17E5"/>
    <w:multiLevelType w:val="multilevel"/>
    <w:tmpl w:val="C6E014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5D17E60"/>
    <w:multiLevelType w:val="multilevel"/>
    <w:tmpl w:val="0B6809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9747A1D"/>
    <w:multiLevelType w:val="multilevel"/>
    <w:tmpl w:val="DA8CE1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BCE42EE"/>
    <w:multiLevelType w:val="multilevel"/>
    <w:tmpl w:val="D67CF8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BD42838"/>
    <w:multiLevelType w:val="multilevel"/>
    <w:tmpl w:val="5B5C59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F546E4B"/>
    <w:multiLevelType w:val="multilevel"/>
    <w:tmpl w:val="14D207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81547AD"/>
    <w:multiLevelType w:val="multilevel"/>
    <w:tmpl w:val="D9DC7B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C4E3D6E"/>
    <w:multiLevelType w:val="multilevel"/>
    <w:tmpl w:val="AEBE51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1230E75"/>
    <w:multiLevelType w:val="multilevel"/>
    <w:tmpl w:val="B0C862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3C52C24"/>
    <w:multiLevelType w:val="multilevel"/>
    <w:tmpl w:val="4738A2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D4635C0"/>
    <w:multiLevelType w:val="hybridMultilevel"/>
    <w:tmpl w:val="3B2EBD32"/>
    <w:lvl w:ilvl="0" w:tplc="8FAAEAFA">
      <w:start w:val="1"/>
      <w:numFmt w:val="decimal"/>
      <w:lvlText w:val="%1."/>
      <w:lvlJc w:val="left"/>
      <w:pPr>
        <w:ind w:left="586" w:hanging="360"/>
      </w:pPr>
      <w:rPr>
        <w:rFonts w:hint="default"/>
      </w:rPr>
    </w:lvl>
    <w:lvl w:ilvl="1" w:tplc="04190019" w:tentative="1">
      <w:start w:val="1"/>
      <w:numFmt w:val="lowerLetter"/>
      <w:lvlText w:val="%2."/>
      <w:lvlJc w:val="left"/>
      <w:pPr>
        <w:ind w:left="1306" w:hanging="360"/>
      </w:pPr>
    </w:lvl>
    <w:lvl w:ilvl="2" w:tplc="0419001B" w:tentative="1">
      <w:start w:val="1"/>
      <w:numFmt w:val="lowerRoman"/>
      <w:lvlText w:val="%3."/>
      <w:lvlJc w:val="right"/>
      <w:pPr>
        <w:ind w:left="2026" w:hanging="180"/>
      </w:pPr>
    </w:lvl>
    <w:lvl w:ilvl="3" w:tplc="0419000F" w:tentative="1">
      <w:start w:val="1"/>
      <w:numFmt w:val="decimal"/>
      <w:lvlText w:val="%4."/>
      <w:lvlJc w:val="left"/>
      <w:pPr>
        <w:ind w:left="2746" w:hanging="360"/>
      </w:pPr>
    </w:lvl>
    <w:lvl w:ilvl="4" w:tplc="04190019" w:tentative="1">
      <w:start w:val="1"/>
      <w:numFmt w:val="lowerLetter"/>
      <w:lvlText w:val="%5."/>
      <w:lvlJc w:val="left"/>
      <w:pPr>
        <w:ind w:left="3466" w:hanging="360"/>
      </w:pPr>
    </w:lvl>
    <w:lvl w:ilvl="5" w:tplc="0419001B" w:tentative="1">
      <w:start w:val="1"/>
      <w:numFmt w:val="lowerRoman"/>
      <w:lvlText w:val="%6."/>
      <w:lvlJc w:val="right"/>
      <w:pPr>
        <w:ind w:left="4186" w:hanging="180"/>
      </w:pPr>
    </w:lvl>
    <w:lvl w:ilvl="6" w:tplc="0419000F" w:tentative="1">
      <w:start w:val="1"/>
      <w:numFmt w:val="decimal"/>
      <w:lvlText w:val="%7."/>
      <w:lvlJc w:val="left"/>
      <w:pPr>
        <w:ind w:left="4906" w:hanging="360"/>
      </w:pPr>
    </w:lvl>
    <w:lvl w:ilvl="7" w:tplc="04190019" w:tentative="1">
      <w:start w:val="1"/>
      <w:numFmt w:val="lowerLetter"/>
      <w:lvlText w:val="%8."/>
      <w:lvlJc w:val="left"/>
      <w:pPr>
        <w:ind w:left="5626" w:hanging="360"/>
      </w:pPr>
    </w:lvl>
    <w:lvl w:ilvl="8" w:tplc="0419001B" w:tentative="1">
      <w:start w:val="1"/>
      <w:numFmt w:val="lowerRoman"/>
      <w:lvlText w:val="%9."/>
      <w:lvlJc w:val="right"/>
      <w:pPr>
        <w:ind w:left="6346" w:hanging="180"/>
      </w:pPr>
    </w:lvl>
  </w:abstractNum>
  <w:abstractNum w:abstractNumId="29" w15:restartNumberingAfterBreak="0">
    <w:nsid w:val="7F860E00"/>
    <w:multiLevelType w:val="hybridMultilevel"/>
    <w:tmpl w:val="F6B41E1A"/>
    <w:lvl w:ilvl="0" w:tplc="1AC440A0">
      <w:start w:val="1"/>
      <w:numFmt w:val="upperRoman"/>
      <w:lvlText w:val="%1."/>
      <w:lvlJc w:val="left"/>
      <w:pPr>
        <w:ind w:left="1320" w:hanging="720"/>
      </w:pPr>
      <w:rPr>
        <w:rFonts w:ascii="Times New Roman" w:hAnsi="Times New Roman" w:hint="default"/>
        <w:b/>
        <w:bCs/>
        <w:color w:val="000000"/>
        <w:sz w:val="28"/>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5"/>
  </w:num>
  <w:num w:numId="11">
    <w:abstractNumId w:val="28"/>
  </w:num>
  <w:num w:numId="12">
    <w:abstractNumId w:val="9"/>
  </w:num>
  <w:num w:numId="13">
    <w:abstractNumId w:val="26"/>
  </w:num>
  <w:num w:numId="14">
    <w:abstractNumId w:val="27"/>
  </w:num>
  <w:num w:numId="15">
    <w:abstractNumId w:val="18"/>
  </w:num>
  <w:num w:numId="16">
    <w:abstractNumId w:val="21"/>
  </w:num>
  <w:num w:numId="17">
    <w:abstractNumId w:val="20"/>
  </w:num>
  <w:num w:numId="18">
    <w:abstractNumId w:val="25"/>
  </w:num>
  <w:num w:numId="19">
    <w:abstractNumId w:val="14"/>
  </w:num>
  <w:num w:numId="20">
    <w:abstractNumId w:val="19"/>
  </w:num>
  <w:num w:numId="21">
    <w:abstractNumId w:val="10"/>
  </w:num>
  <w:num w:numId="22">
    <w:abstractNumId w:val="24"/>
  </w:num>
  <w:num w:numId="23">
    <w:abstractNumId w:val="22"/>
  </w:num>
  <w:num w:numId="24">
    <w:abstractNumId w:val="12"/>
  </w:num>
  <w:num w:numId="25">
    <w:abstractNumId w:val="11"/>
  </w:num>
  <w:num w:numId="26">
    <w:abstractNumId w:val="13"/>
  </w:num>
  <w:num w:numId="27">
    <w:abstractNumId w:val="16"/>
  </w:num>
  <w:num w:numId="28">
    <w:abstractNumId w:val="17"/>
  </w:num>
  <w:num w:numId="29">
    <w:abstractNumId w:val="23"/>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5A8B"/>
    <w:rsid w:val="000025ED"/>
    <w:rsid w:val="00093D4B"/>
    <w:rsid w:val="0009693C"/>
    <w:rsid w:val="000B5C38"/>
    <w:rsid w:val="000C1BD8"/>
    <w:rsid w:val="000C3B23"/>
    <w:rsid w:val="000D0AA6"/>
    <w:rsid w:val="000D1E0B"/>
    <w:rsid w:val="000D6BDB"/>
    <w:rsid w:val="00121968"/>
    <w:rsid w:val="0013337F"/>
    <w:rsid w:val="00185713"/>
    <w:rsid w:val="002140BE"/>
    <w:rsid w:val="0025219D"/>
    <w:rsid w:val="00267E9A"/>
    <w:rsid w:val="002915F7"/>
    <w:rsid w:val="002B1CF3"/>
    <w:rsid w:val="002C3F0E"/>
    <w:rsid w:val="003247DC"/>
    <w:rsid w:val="004174B5"/>
    <w:rsid w:val="00434F0F"/>
    <w:rsid w:val="00465BF7"/>
    <w:rsid w:val="004A0AC4"/>
    <w:rsid w:val="004E70BF"/>
    <w:rsid w:val="004F6900"/>
    <w:rsid w:val="00520D03"/>
    <w:rsid w:val="00527A30"/>
    <w:rsid w:val="00556A36"/>
    <w:rsid w:val="00576470"/>
    <w:rsid w:val="005A3A96"/>
    <w:rsid w:val="005A5D72"/>
    <w:rsid w:val="005D54BD"/>
    <w:rsid w:val="006D73E1"/>
    <w:rsid w:val="006E6137"/>
    <w:rsid w:val="007464E4"/>
    <w:rsid w:val="00751DEC"/>
    <w:rsid w:val="007970D5"/>
    <w:rsid w:val="007C1B5A"/>
    <w:rsid w:val="00855754"/>
    <w:rsid w:val="0089585B"/>
    <w:rsid w:val="008D5AA2"/>
    <w:rsid w:val="00904BB0"/>
    <w:rsid w:val="009059AD"/>
    <w:rsid w:val="00905A8B"/>
    <w:rsid w:val="00930B0E"/>
    <w:rsid w:val="00932179"/>
    <w:rsid w:val="00935381"/>
    <w:rsid w:val="00967240"/>
    <w:rsid w:val="009A21C7"/>
    <w:rsid w:val="009A365C"/>
    <w:rsid w:val="009E004E"/>
    <w:rsid w:val="00A055CA"/>
    <w:rsid w:val="00A074BD"/>
    <w:rsid w:val="00A35FD5"/>
    <w:rsid w:val="00A51BFF"/>
    <w:rsid w:val="00A85553"/>
    <w:rsid w:val="00AA6AC7"/>
    <w:rsid w:val="00AD4B52"/>
    <w:rsid w:val="00B15AF9"/>
    <w:rsid w:val="00B84E61"/>
    <w:rsid w:val="00BA2DE9"/>
    <w:rsid w:val="00BB7824"/>
    <w:rsid w:val="00BE2315"/>
    <w:rsid w:val="00BF79C4"/>
    <w:rsid w:val="00C82B36"/>
    <w:rsid w:val="00CB3187"/>
    <w:rsid w:val="00CC66E2"/>
    <w:rsid w:val="00CD120B"/>
    <w:rsid w:val="00CD73BD"/>
    <w:rsid w:val="00CE2FB4"/>
    <w:rsid w:val="00CF6E2C"/>
    <w:rsid w:val="00D1723F"/>
    <w:rsid w:val="00D9080A"/>
    <w:rsid w:val="00DA016E"/>
    <w:rsid w:val="00DB1F5E"/>
    <w:rsid w:val="00DB2479"/>
    <w:rsid w:val="00DF4C74"/>
    <w:rsid w:val="00E248CF"/>
    <w:rsid w:val="00E277F6"/>
    <w:rsid w:val="00E375A0"/>
    <w:rsid w:val="00E460C6"/>
    <w:rsid w:val="00EA3373"/>
    <w:rsid w:val="00EB2E80"/>
    <w:rsid w:val="00F0096F"/>
    <w:rsid w:val="00F6746D"/>
    <w:rsid w:val="00FA00BC"/>
    <w:rsid w:val="00FB7197"/>
    <w:rsid w:val="00FC48BA"/>
    <w:rsid w:val="00FF68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F6B08"/>
  <w15:docId w15:val="{B2159B33-DA31-4C8B-864D-8E34E0F3B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B84E61"/>
  </w:style>
  <w:style w:type="paragraph" w:styleId="1">
    <w:name w:val="heading 1"/>
    <w:basedOn w:val="a1"/>
    <w:next w:val="a1"/>
    <w:link w:val="11"/>
    <w:uiPriority w:val="9"/>
    <w:qFormat/>
    <w:rsid w:val="00905A8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semiHidden/>
    <w:unhideWhenUsed/>
    <w:qFormat/>
    <w:rsid w:val="00905A8B"/>
    <w:pPr>
      <w:keepNext/>
      <w:keepLines/>
      <w:spacing w:before="200" w:after="0"/>
      <w:outlineLvl w:val="1"/>
    </w:pPr>
    <w:rPr>
      <w:rFonts w:ascii="Calibri" w:eastAsia="MS Gothic" w:hAnsi="Calibri" w:cs="Times New Roman"/>
      <w:b/>
      <w:bCs/>
      <w:color w:val="4F81BD"/>
      <w:sz w:val="26"/>
      <w:szCs w:val="26"/>
    </w:rPr>
  </w:style>
  <w:style w:type="paragraph" w:styleId="31">
    <w:name w:val="heading 3"/>
    <w:basedOn w:val="a1"/>
    <w:next w:val="a1"/>
    <w:link w:val="32"/>
    <w:uiPriority w:val="9"/>
    <w:semiHidden/>
    <w:unhideWhenUsed/>
    <w:qFormat/>
    <w:rsid w:val="00905A8B"/>
    <w:pPr>
      <w:keepNext/>
      <w:keepLines/>
      <w:spacing w:before="200" w:after="0"/>
      <w:outlineLvl w:val="2"/>
    </w:pPr>
    <w:rPr>
      <w:rFonts w:ascii="Calibri" w:eastAsia="MS Gothic" w:hAnsi="Calibri" w:cs="Times New Roman"/>
      <w:b/>
      <w:bCs/>
      <w:color w:val="4F81BD"/>
    </w:rPr>
  </w:style>
  <w:style w:type="paragraph" w:styleId="4">
    <w:name w:val="heading 4"/>
    <w:basedOn w:val="a1"/>
    <w:next w:val="a1"/>
    <w:link w:val="40"/>
    <w:uiPriority w:val="9"/>
    <w:semiHidden/>
    <w:unhideWhenUsed/>
    <w:qFormat/>
    <w:rsid w:val="00905A8B"/>
    <w:pPr>
      <w:keepNext/>
      <w:keepLines/>
      <w:spacing w:before="200" w:after="0"/>
      <w:outlineLvl w:val="3"/>
    </w:pPr>
    <w:rPr>
      <w:rFonts w:ascii="Calibri" w:eastAsia="MS Gothic" w:hAnsi="Calibri" w:cs="Times New Roman"/>
      <w:b/>
      <w:bCs/>
      <w:i/>
      <w:iCs/>
      <w:color w:val="4F81BD"/>
    </w:rPr>
  </w:style>
  <w:style w:type="paragraph" w:styleId="5">
    <w:name w:val="heading 5"/>
    <w:basedOn w:val="a1"/>
    <w:next w:val="a1"/>
    <w:link w:val="50"/>
    <w:uiPriority w:val="9"/>
    <w:semiHidden/>
    <w:unhideWhenUsed/>
    <w:qFormat/>
    <w:rsid w:val="00905A8B"/>
    <w:pPr>
      <w:keepNext/>
      <w:keepLines/>
      <w:spacing w:before="200" w:after="0"/>
      <w:outlineLvl w:val="4"/>
    </w:pPr>
    <w:rPr>
      <w:rFonts w:ascii="Calibri" w:eastAsia="MS Gothic" w:hAnsi="Calibri" w:cs="Times New Roman"/>
      <w:color w:val="243F60"/>
    </w:rPr>
  </w:style>
  <w:style w:type="paragraph" w:styleId="6">
    <w:name w:val="heading 6"/>
    <w:basedOn w:val="a1"/>
    <w:next w:val="a1"/>
    <w:link w:val="60"/>
    <w:uiPriority w:val="9"/>
    <w:semiHidden/>
    <w:unhideWhenUsed/>
    <w:qFormat/>
    <w:rsid w:val="00905A8B"/>
    <w:pPr>
      <w:keepNext/>
      <w:keepLines/>
      <w:spacing w:before="200" w:after="0"/>
      <w:outlineLvl w:val="5"/>
    </w:pPr>
    <w:rPr>
      <w:rFonts w:ascii="Calibri" w:eastAsia="MS Gothic" w:hAnsi="Calibri" w:cs="Times New Roman"/>
      <w:i/>
      <w:iCs/>
      <w:color w:val="243F60"/>
    </w:rPr>
  </w:style>
  <w:style w:type="paragraph" w:styleId="7">
    <w:name w:val="heading 7"/>
    <w:basedOn w:val="a1"/>
    <w:next w:val="a1"/>
    <w:link w:val="70"/>
    <w:uiPriority w:val="9"/>
    <w:semiHidden/>
    <w:unhideWhenUsed/>
    <w:qFormat/>
    <w:rsid w:val="00905A8B"/>
    <w:pPr>
      <w:keepNext/>
      <w:keepLines/>
      <w:spacing w:before="200" w:after="0"/>
      <w:outlineLvl w:val="6"/>
    </w:pPr>
    <w:rPr>
      <w:rFonts w:ascii="Calibri" w:eastAsia="MS Gothic" w:hAnsi="Calibri" w:cs="Times New Roman"/>
      <w:i/>
      <w:iCs/>
      <w:color w:val="404040"/>
    </w:rPr>
  </w:style>
  <w:style w:type="paragraph" w:styleId="8">
    <w:name w:val="heading 8"/>
    <w:basedOn w:val="a1"/>
    <w:next w:val="a1"/>
    <w:link w:val="80"/>
    <w:uiPriority w:val="9"/>
    <w:semiHidden/>
    <w:unhideWhenUsed/>
    <w:qFormat/>
    <w:rsid w:val="00905A8B"/>
    <w:pPr>
      <w:keepNext/>
      <w:keepLines/>
      <w:spacing w:before="200" w:after="0"/>
      <w:outlineLvl w:val="7"/>
    </w:pPr>
    <w:rPr>
      <w:rFonts w:ascii="Calibri" w:eastAsia="MS Gothic" w:hAnsi="Calibri" w:cs="Times New Roman"/>
      <w:color w:val="4F81BD"/>
      <w:sz w:val="20"/>
      <w:szCs w:val="20"/>
    </w:rPr>
  </w:style>
  <w:style w:type="paragraph" w:styleId="9">
    <w:name w:val="heading 9"/>
    <w:basedOn w:val="a1"/>
    <w:next w:val="a1"/>
    <w:link w:val="90"/>
    <w:uiPriority w:val="9"/>
    <w:semiHidden/>
    <w:unhideWhenUsed/>
    <w:qFormat/>
    <w:rsid w:val="00905A8B"/>
    <w:pPr>
      <w:keepNext/>
      <w:keepLines/>
      <w:spacing w:before="200" w:after="0"/>
      <w:outlineLvl w:val="8"/>
    </w:pPr>
    <w:rPr>
      <w:rFonts w:ascii="Calibri" w:eastAsia="MS Gothic" w:hAnsi="Calibri"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10">
    <w:name w:val="Заголовок 11"/>
    <w:basedOn w:val="a1"/>
    <w:next w:val="a1"/>
    <w:link w:val="10"/>
    <w:uiPriority w:val="9"/>
    <w:qFormat/>
    <w:rsid w:val="00905A8B"/>
    <w:pPr>
      <w:keepNext/>
      <w:keepLines/>
      <w:spacing w:before="480" w:after="0"/>
      <w:outlineLvl w:val="0"/>
    </w:pPr>
    <w:rPr>
      <w:rFonts w:ascii="Calibri" w:eastAsia="MS Gothic" w:hAnsi="Calibri" w:cs="Times New Roman"/>
      <w:b/>
      <w:bCs/>
      <w:color w:val="365F91"/>
      <w:sz w:val="28"/>
      <w:szCs w:val="28"/>
    </w:rPr>
  </w:style>
  <w:style w:type="paragraph" w:customStyle="1" w:styleId="210">
    <w:name w:val="Заголовок 21"/>
    <w:basedOn w:val="a1"/>
    <w:next w:val="a1"/>
    <w:uiPriority w:val="9"/>
    <w:unhideWhenUsed/>
    <w:qFormat/>
    <w:rsid w:val="00905A8B"/>
    <w:pPr>
      <w:keepNext/>
      <w:keepLines/>
      <w:spacing w:before="200" w:after="0"/>
      <w:outlineLvl w:val="1"/>
    </w:pPr>
    <w:rPr>
      <w:rFonts w:ascii="Calibri" w:eastAsia="MS Gothic" w:hAnsi="Calibri" w:cs="Times New Roman"/>
      <w:b/>
      <w:bCs/>
      <w:color w:val="4F81BD"/>
      <w:sz w:val="26"/>
      <w:szCs w:val="26"/>
      <w:lang w:val="en-US"/>
    </w:rPr>
  </w:style>
  <w:style w:type="paragraph" w:customStyle="1" w:styleId="310">
    <w:name w:val="Заголовок 31"/>
    <w:basedOn w:val="a1"/>
    <w:next w:val="a1"/>
    <w:uiPriority w:val="9"/>
    <w:unhideWhenUsed/>
    <w:qFormat/>
    <w:rsid w:val="00905A8B"/>
    <w:pPr>
      <w:keepNext/>
      <w:keepLines/>
      <w:spacing w:before="200" w:after="0"/>
      <w:outlineLvl w:val="2"/>
    </w:pPr>
    <w:rPr>
      <w:rFonts w:ascii="Calibri" w:eastAsia="MS Gothic" w:hAnsi="Calibri" w:cs="Times New Roman"/>
      <w:b/>
      <w:bCs/>
      <w:color w:val="4F81BD"/>
      <w:lang w:val="en-US"/>
    </w:rPr>
  </w:style>
  <w:style w:type="paragraph" w:customStyle="1" w:styleId="41">
    <w:name w:val="Заголовок 41"/>
    <w:basedOn w:val="a1"/>
    <w:next w:val="a1"/>
    <w:uiPriority w:val="9"/>
    <w:semiHidden/>
    <w:unhideWhenUsed/>
    <w:qFormat/>
    <w:rsid w:val="00905A8B"/>
    <w:pPr>
      <w:keepNext/>
      <w:keepLines/>
      <w:spacing w:before="200" w:after="0"/>
      <w:outlineLvl w:val="3"/>
    </w:pPr>
    <w:rPr>
      <w:rFonts w:ascii="Calibri" w:eastAsia="MS Gothic" w:hAnsi="Calibri" w:cs="Times New Roman"/>
      <w:b/>
      <w:bCs/>
      <w:i/>
      <w:iCs/>
      <w:color w:val="4F81BD"/>
      <w:lang w:val="en-US"/>
    </w:rPr>
  </w:style>
  <w:style w:type="paragraph" w:customStyle="1" w:styleId="51">
    <w:name w:val="Заголовок 51"/>
    <w:basedOn w:val="a1"/>
    <w:next w:val="a1"/>
    <w:uiPriority w:val="9"/>
    <w:semiHidden/>
    <w:unhideWhenUsed/>
    <w:qFormat/>
    <w:rsid w:val="00905A8B"/>
    <w:pPr>
      <w:keepNext/>
      <w:keepLines/>
      <w:spacing w:before="200" w:after="0"/>
      <w:outlineLvl w:val="4"/>
    </w:pPr>
    <w:rPr>
      <w:rFonts w:ascii="Calibri" w:eastAsia="MS Gothic" w:hAnsi="Calibri" w:cs="Times New Roman"/>
      <w:color w:val="243F60"/>
      <w:lang w:val="en-US"/>
    </w:rPr>
  </w:style>
  <w:style w:type="paragraph" w:customStyle="1" w:styleId="61">
    <w:name w:val="Заголовок 61"/>
    <w:basedOn w:val="a1"/>
    <w:next w:val="a1"/>
    <w:uiPriority w:val="9"/>
    <w:semiHidden/>
    <w:unhideWhenUsed/>
    <w:qFormat/>
    <w:rsid w:val="00905A8B"/>
    <w:pPr>
      <w:keepNext/>
      <w:keepLines/>
      <w:spacing w:before="200" w:after="0"/>
      <w:outlineLvl w:val="5"/>
    </w:pPr>
    <w:rPr>
      <w:rFonts w:ascii="Calibri" w:eastAsia="MS Gothic" w:hAnsi="Calibri" w:cs="Times New Roman"/>
      <w:i/>
      <w:iCs/>
      <w:color w:val="243F60"/>
      <w:lang w:val="en-US"/>
    </w:rPr>
  </w:style>
  <w:style w:type="paragraph" w:customStyle="1" w:styleId="71">
    <w:name w:val="Заголовок 71"/>
    <w:basedOn w:val="a1"/>
    <w:next w:val="a1"/>
    <w:uiPriority w:val="9"/>
    <w:semiHidden/>
    <w:unhideWhenUsed/>
    <w:qFormat/>
    <w:rsid w:val="00905A8B"/>
    <w:pPr>
      <w:keepNext/>
      <w:keepLines/>
      <w:spacing w:before="200" w:after="0"/>
      <w:outlineLvl w:val="6"/>
    </w:pPr>
    <w:rPr>
      <w:rFonts w:ascii="Calibri" w:eastAsia="MS Gothic" w:hAnsi="Calibri" w:cs="Times New Roman"/>
      <w:i/>
      <w:iCs/>
      <w:color w:val="404040"/>
      <w:lang w:val="en-US"/>
    </w:rPr>
  </w:style>
  <w:style w:type="paragraph" w:customStyle="1" w:styleId="81">
    <w:name w:val="Заголовок 81"/>
    <w:basedOn w:val="a1"/>
    <w:next w:val="a1"/>
    <w:uiPriority w:val="9"/>
    <w:semiHidden/>
    <w:unhideWhenUsed/>
    <w:qFormat/>
    <w:rsid w:val="00905A8B"/>
    <w:pPr>
      <w:keepNext/>
      <w:keepLines/>
      <w:spacing w:before="200" w:after="0"/>
      <w:outlineLvl w:val="7"/>
    </w:pPr>
    <w:rPr>
      <w:rFonts w:ascii="Calibri" w:eastAsia="MS Gothic" w:hAnsi="Calibri" w:cs="Times New Roman"/>
      <w:color w:val="4F81BD"/>
      <w:sz w:val="20"/>
      <w:szCs w:val="20"/>
      <w:lang w:val="en-US"/>
    </w:rPr>
  </w:style>
  <w:style w:type="paragraph" w:customStyle="1" w:styleId="91">
    <w:name w:val="Заголовок 91"/>
    <w:basedOn w:val="a1"/>
    <w:next w:val="a1"/>
    <w:uiPriority w:val="9"/>
    <w:semiHidden/>
    <w:unhideWhenUsed/>
    <w:qFormat/>
    <w:rsid w:val="00905A8B"/>
    <w:pPr>
      <w:keepNext/>
      <w:keepLines/>
      <w:spacing w:before="200" w:after="0"/>
      <w:outlineLvl w:val="8"/>
    </w:pPr>
    <w:rPr>
      <w:rFonts w:ascii="Calibri" w:eastAsia="MS Gothic" w:hAnsi="Calibri" w:cs="Times New Roman"/>
      <w:i/>
      <w:iCs/>
      <w:color w:val="404040"/>
      <w:sz w:val="20"/>
      <w:szCs w:val="20"/>
      <w:lang w:val="en-US"/>
    </w:rPr>
  </w:style>
  <w:style w:type="numbering" w:customStyle="1" w:styleId="12">
    <w:name w:val="Нет списка1"/>
    <w:next w:val="a4"/>
    <w:uiPriority w:val="99"/>
    <w:semiHidden/>
    <w:unhideWhenUsed/>
    <w:rsid w:val="00905A8B"/>
  </w:style>
  <w:style w:type="paragraph" w:styleId="a5">
    <w:name w:val="header"/>
    <w:basedOn w:val="a1"/>
    <w:link w:val="a6"/>
    <w:uiPriority w:val="99"/>
    <w:unhideWhenUsed/>
    <w:rsid w:val="00905A8B"/>
    <w:pPr>
      <w:tabs>
        <w:tab w:val="center" w:pos="4680"/>
        <w:tab w:val="right" w:pos="9360"/>
      </w:tabs>
      <w:spacing w:after="0" w:line="240" w:lineRule="auto"/>
    </w:pPr>
    <w:rPr>
      <w:rFonts w:eastAsia="MS Mincho"/>
      <w:lang w:val="en-US"/>
    </w:rPr>
  </w:style>
  <w:style w:type="character" w:customStyle="1" w:styleId="a6">
    <w:name w:val="Верхний колонтитул Знак"/>
    <w:basedOn w:val="a2"/>
    <w:link w:val="a5"/>
    <w:uiPriority w:val="99"/>
    <w:rsid w:val="00905A8B"/>
    <w:rPr>
      <w:rFonts w:eastAsia="MS Mincho"/>
      <w:lang w:val="en-US"/>
    </w:rPr>
  </w:style>
  <w:style w:type="paragraph" w:styleId="a7">
    <w:name w:val="footer"/>
    <w:basedOn w:val="a1"/>
    <w:link w:val="a8"/>
    <w:uiPriority w:val="99"/>
    <w:unhideWhenUsed/>
    <w:rsid w:val="00905A8B"/>
    <w:pPr>
      <w:tabs>
        <w:tab w:val="center" w:pos="4680"/>
        <w:tab w:val="right" w:pos="9360"/>
      </w:tabs>
      <w:spacing w:after="0" w:line="240" w:lineRule="auto"/>
    </w:pPr>
    <w:rPr>
      <w:rFonts w:eastAsia="MS Mincho"/>
      <w:lang w:val="en-US"/>
    </w:rPr>
  </w:style>
  <w:style w:type="character" w:customStyle="1" w:styleId="a8">
    <w:name w:val="Нижний колонтитул Знак"/>
    <w:basedOn w:val="a2"/>
    <w:link w:val="a7"/>
    <w:uiPriority w:val="99"/>
    <w:rsid w:val="00905A8B"/>
    <w:rPr>
      <w:rFonts w:eastAsia="MS Mincho"/>
      <w:lang w:val="en-US"/>
    </w:rPr>
  </w:style>
  <w:style w:type="paragraph" w:styleId="a9">
    <w:name w:val="No Spacing"/>
    <w:uiPriority w:val="1"/>
    <w:qFormat/>
    <w:rsid w:val="00905A8B"/>
    <w:pPr>
      <w:spacing w:after="0" w:line="240" w:lineRule="auto"/>
    </w:pPr>
    <w:rPr>
      <w:rFonts w:eastAsia="MS Mincho"/>
      <w:lang w:val="en-US"/>
    </w:rPr>
  </w:style>
  <w:style w:type="character" w:customStyle="1" w:styleId="10">
    <w:name w:val="Заголовок 1 Знак"/>
    <w:basedOn w:val="a2"/>
    <w:link w:val="110"/>
    <w:uiPriority w:val="9"/>
    <w:rsid w:val="00905A8B"/>
    <w:rPr>
      <w:rFonts w:ascii="Calibri" w:eastAsia="MS Gothic" w:hAnsi="Calibri" w:cs="Times New Roman"/>
      <w:b/>
      <w:bCs/>
      <w:color w:val="365F91"/>
      <w:sz w:val="28"/>
      <w:szCs w:val="28"/>
    </w:rPr>
  </w:style>
  <w:style w:type="character" w:customStyle="1" w:styleId="22">
    <w:name w:val="Заголовок 2 Знак"/>
    <w:basedOn w:val="a2"/>
    <w:link w:val="21"/>
    <w:uiPriority w:val="9"/>
    <w:rsid w:val="00905A8B"/>
    <w:rPr>
      <w:rFonts w:ascii="Calibri" w:eastAsia="MS Gothic" w:hAnsi="Calibri" w:cs="Times New Roman"/>
      <w:b/>
      <w:bCs/>
      <w:color w:val="4F81BD"/>
      <w:sz w:val="26"/>
      <w:szCs w:val="26"/>
    </w:rPr>
  </w:style>
  <w:style w:type="character" w:customStyle="1" w:styleId="32">
    <w:name w:val="Заголовок 3 Знак"/>
    <w:basedOn w:val="a2"/>
    <w:link w:val="31"/>
    <w:uiPriority w:val="9"/>
    <w:rsid w:val="00905A8B"/>
    <w:rPr>
      <w:rFonts w:ascii="Calibri" w:eastAsia="MS Gothic" w:hAnsi="Calibri" w:cs="Times New Roman"/>
      <w:b/>
      <w:bCs/>
      <w:color w:val="4F81BD"/>
    </w:rPr>
  </w:style>
  <w:style w:type="paragraph" w:customStyle="1" w:styleId="13">
    <w:name w:val="Название1"/>
    <w:basedOn w:val="a1"/>
    <w:next w:val="a1"/>
    <w:uiPriority w:val="10"/>
    <w:qFormat/>
    <w:rsid w:val="00905A8B"/>
    <w:pPr>
      <w:pBdr>
        <w:bottom w:val="single" w:sz="8" w:space="4" w:color="4F81BD"/>
      </w:pBdr>
      <w:spacing w:after="300" w:line="240" w:lineRule="auto"/>
      <w:contextualSpacing/>
    </w:pPr>
    <w:rPr>
      <w:rFonts w:ascii="Calibri" w:eastAsia="MS Gothic" w:hAnsi="Calibri" w:cs="Times New Roman"/>
      <w:color w:val="17365D"/>
      <w:spacing w:val="5"/>
      <w:kern w:val="28"/>
      <w:sz w:val="52"/>
      <w:szCs w:val="52"/>
      <w:lang w:val="en-US"/>
    </w:rPr>
  </w:style>
  <w:style w:type="character" w:customStyle="1" w:styleId="aa">
    <w:name w:val="Заголовок Знак"/>
    <w:basedOn w:val="a2"/>
    <w:link w:val="ab"/>
    <w:uiPriority w:val="10"/>
    <w:rsid w:val="00905A8B"/>
    <w:rPr>
      <w:rFonts w:ascii="Calibri" w:eastAsia="MS Gothic" w:hAnsi="Calibri" w:cs="Times New Roman"/>
      <w:color w:val="17365D"/>
      <w:spacing w:val="5"/>
      <w:kern w:val="28"/>
      <w:sz w:val="52"/>
      <w:szCs w:val="52"/>
    </w:rPr>
  </w:style>
  <w:style w:type="paragraph" w:customStyle="1" w:styleId="14">
    <w:name w:val="Подзаголовок1"/>
    <w:basedOn w:val="a1"/>
    <w:next w:val="a1"/>
    <w:uiPriority w:val="11"/>
    <w:qFormat/>
    <w:rsid w:val="00905A8B"/>
    <w:pPr>
      <w:numPr>
        <w:ilvl w:val="1"/>
      </w:numPr>
    </w:pPr>
    <w:rPr>
      <w:rFonts w:ascii="Calibri" w:eastAsia="MS Gothic" w:hAnsi="Calibri" w:cs="Times New Roman"/>
      <w:i/>
      <w:iCs/>
      <w:color w:val="4F81BD"/>
      <w:spacing w:val="15"/>
      <w:sz w:val="24"/>
      <w:szCs w:val="24"/>
      <w:lang w:val="en-US"/>
    </w:rPr>
  </w:style>
  <w:style w:type="character" w:customStyle="1" w:styleId="ac">
    <w:name w:val="Подзаголовок Знак"/>
    <w:basedOn w:val="a2"/>
    <w:link w:val="ad"/>
    <w:uiPriority w:val="11"/>
    <w:rsid w:val="00905A8B"/>
    <w:rPr>
      <w:rFonts w:ascii="Calibri" w:eastAsia="MS Gothic" w:hAnsi="Calibri" w:cs="Times New Roman"/>
      <w:i/>
      <w:iCs/>
      <w:color w:val="4F81BD"/>
      <w:spacing w:val="15"/>
      <w:sz w:val="24"/>
      <w:szCs w:val="24"/>
    </w:rPr>
  </w:style>
  <w:style w:type="paragraph" w:styleId="ae">
    <w:name w:val="List Paragraph"/>
    <w:basedOn w:val="a1"/>
    <w:uiPriority w:val="34"/>
    <w:qFormat/>
    <w:rsid w:val="00905A8B"/>
    <w:pPr>
      <w:ind w:left="720"/>
      <w:contextualSpacing/>
    </w:pPr>
    <w:rPr>
      <w:rFonts w:eastAsia="MS Mincho"/>
      <w:lang w:val="en-US"/>
    </w:rPr>
  </w:style>
  <w:style w:type="paragraph" w:styleId="af">
    <w:name w:val="Body Text"/>
    <w:basedOn w:val="a1"/>
    <w:link w:val="af0"/>
    <w:uiPriority w:val="99"/>
    <w:unhideWhenUsed/>
    <w:rsid w:val="00905A8B"/>
    <w:pPr>
      <w:spacing w:after="120"/>
    </w:pPr>
    <w:rPr>
      <w:rFonts w:eastAsia="MS Mincho"/>
      <w:lang w:val="en-US"/>
    </w:rPr>
  </w:style>
  <w:style w:type="character" w:customStyle="1" w:styleId="af0">
    <w:name w:val="Основной текст Знак"/>
    <w:basedOn w:val="a2"/>
    <w:link w:val="af"/>
    <w:uiPriority w:val="99"/>
    <w:rsid w:val="00905A8B"/>
    <w:rPr>
      <w:rFonts w:eastAsia="MS Mincho"/>
      <w:lang w:val="en-US"/>
    </w:rPr>
  </w:style>
  <w:style w:type="paragraph" w:styleId="23">
    <w:name w:val="Body Text 2"/>
    <w:basedOn w:val="a1"/>
    <w:link w:val="24"/>
    <w:uiPriority w:val="99"/>
    <w:unhideWhenUsed/>
    <w:rsid w:val="00905A8B"/>
    <w:pPr>
      <w:spacing w:after="120" w:line="480" w:lineRule="auto"/>
    </w:pPr>
    <w:rPr>
      <w:rFonts w:eastAsia="MS Mincho"/>
      <w:lang w:val="en-US"/>
    </w:rPr>
  </w:style>
  <w:style w:type="character" w:customStyle="1" w:styleId="24">
    <w:name w:val="Основной текст 2 Знак"/>
    <w:basedOn w:val="a2"/>
    <w:link w:val="23"/>
    <w:uiPriority w:val="99"/>
    <w:rsid w:val="00905A8B"/>
    <w:rPr>
      <w:rFonts w:eastAsia="MS Mincho"/>
      <w:lang w:val="en-US"/>
    </w:rPr>
  </w:style>
  <w:style w:type="paragraph" w:styleId="33">
    <w:name w:val="Body Text 3"/>
    <w:basedOn w:val="a1"/>
    <w:link w:val="34"/>
    <w:uiPriority w:val="99"/>
    <w:unhideWhenUsed/>
    <w:rsid w:val="00905A8B"/>
    <w:pPr>
      <w:spacing w:after="120"/>
    </w:pPr>
    <w:rPr>
      <w:rFonts w:eastAsia="MS Mincho"/>
      <w:sz w:val="16"/>
      <w:szCs w:val="16"/>
      <w:lang w:val="en-US"/>
    </w:rPr>
  </w:style>
  <w:style w:type="character" w:customStyle="1" w:styleId="34">
    <w:name w:val="Основной текст 3 Знак"/>
    <w:basedOn w:val="a2"/>
    <w:link w:val="33"/>
    <w:uiPriority w:val="99"/>
    <w:rsid w:val="00905A8B"/>
    <w:rPr>
      <w:rFonts w:eastAsia="MS Mincho"/>
      <w:sz w:val="16"/>
      <w:szCs w:val="16"/>
      <w:lang w:val="en-US"/>
    </w:rPr>
  </w:style>
  <w:style w:type="paragraph" w:styleId="af1">
    <w:name w:val="List"/>
    <w:basedOn w:val="a1"/>
    <w:uiPriority w:val="99"/>
    <w:unhideWhenUsed/>
    <w:rsid w:val="00905A8B"/>
    <w:pPr>
      <w:ind w:left="360" w:hanging="360"/>
      <w:contextualSpacing/>
    </w:pPr>
    <w:rPr>
      <w:rFonts w:eastAsia="MS Mincho"/>
      <w:lang w:val="en-US"/>
    </w:rPr>
  </w:style>
  <w:style w:type="paragraph" w:styleId="25">
    <w:name w:val="List 2"/>
    <w:basedOn w:val="a1"/>
    <w:uiPriority w:val="99"/>
    <w:unhideWhenUsed/>
    <w:rsid w:val="00905A8B"/>
    <w:pPr>
      <w:ind w:left="720" w:hanging="360"/>
      <w:contextualSpacing/>
    </w:pPr>
    <w:rPr>
      <w:rFonts w:eastAsia="MS Mincho"/>
      <w:lang w:val="en-US"/>
    </w:rPr>
  </w:style>
  <w:style w:type="paragraph" w:styleId="35">
    <w:name w:val="List 3"/>
    <w:basedOn w:val="a1"/>
    <w:uiPriority w:val="99"/>
    <w:unhideWhenUsed/>
    <w:rsid w:val="00905A8B"/>
    <w:pPr>
      <w:ind w:left="1080" w:hanging="360"/>
      <w:contextualSpacing/>
    </w:pPr>
    <w:rPr>
      <w:rFonts w:eastAsia="MS Mincho"/>
      <w:lang w:val="en-US"/>
    </w:rPr>
  </w:style>
  <w:style w:type="paragraph" w:styleId="a0">
    <w:name w:val="List Bullet"/>
    <w:basedOn w:val="a1"/>
    <w:uiPriority w:val="99"/>
    <w:unhideWhenUsed/>
    <w:rsid w:val="00905A8B"/>
    <w:pPr>
      <w:numPr>
        <w:numId w:val="1"/>
      </w:numPr>
      <w:contextualSpacing/>
    </w:pPr>
    <w:rPr>
      <w:rFonts w:eastAsia="MS Mincho"/>
      <w:lang w:val="en-US"/>
    </w:rPr>
  </w:style>
  <w:style w:type="paragraph" w:styleId="20">
    <w:name w:val="List Bullet 2"/>
    <w:basedOn w:val="a1"/>
    <w:uiPriority w:val="99"/>
    <w:unhideWhenUsed/>
    <w:rsid w:val="00905A8B"/>
    <w:pPr>
      <w:numPr>
        <w:numId w:val="2"/>
      </w:numPr>
      <w:contextualSpacing/>
    </w:pPr>
    <w:rPr>
      <w:rFonts w:eastAsia="MS Mincho"/>
      <w:lang w:val="en-US"/>
    </w:rPr>
  </w:style>
  <w:style w:type="paragraph" w:styleId="30">
    <w:name w:val="List Bullet 3"/>
    <w:basedOn w:val="a1"/>
    <w:uiPriority w:val="99"/>
    <w:unhideWhenUsed/>
    <w:rsid w:val="00905A8B"/>
    <w:pPr>
      <w:numPr>
        <w:numId w:val="3"/>
      </w:numPr>
      <w:contextualSpacing/>
    </w:pPr>
    <w:rPr>
      <w:rFonts w:eastAsia="MS Mincho"/>
      <w:lang w:val="en-US"/>
    </w:rPr>
  </w:style>
  <w:style w:type="paragraph" w:styleId="a">
    <w:name w:val="List Number"/>
    <w:basedOn w:val="a1"/>
    <w:uiPriority w:val="99"/>
    <w:unhideWhenUsed/>
    <w:rsid w:val="00905A8B"/>
    <w:pPr>
      <w:numPr>
        <w:numId w:val="5"/>
      </w:numPr>
      <w:contextualSpacing/>
    </w:pPr>
    <w:rPr>
      <w:rFonts w:eastAsia="MS Mincho"/>
      <w:lang w:val="en-US"/>
    </w:rPr>
  </w:style>
  <w:style w:type="paragraph" w:styleId="2">
    <w:name w:val="List Number 2"/>
    <w:basedOn w:val="a1"/>
    <w:uiPriority w:val="99"/>
    <w:unhideWhenUsed/>
    <w:rsid w:val="00905A8B"/>
    <w:pPr>
      <w:numPr>
        <w:numId w:val="6"/>
      </w:numPr>
      <w:contextualSpacing/>
    </w:pPr>
    <w:rPr>
      <w:rFonts w:eastAsia="MS Mincho"/>
      <w:lang w:val="en-US"/>
    </w:rPr>
  </w:style>
  <w:style w:type="paragraph" w:styleId="3">
    <w:name w:val="List Number 3"/>
    <w:basedOn w:val="a1"/>
    <w:uiPriority w:val="99"/>
    <w:unhideWhenUsed/>
    <w:rsid w:val="00905A8B"/>
    <w:pPr>
      <w:numPr>
        <w:numId w:val="7"/>
      </w:numPr>
      <w:contextualSpacing/>
    </w:pPr>
    <w:rPr>
      <w:rFonts w:eastAsia="MS Mincho"/>
      <w:lang w:val="en-US"/>
    </w:rPr>
  </w:style>
  <w:style w:type="paragraph" w:styleId="af2">
    <w:name w:val="List Continue"/>
    <w:basedOn w:val="a1"/>
    <w:uiPriority w:val="99"/>
    <w:unhideWhenUsed/>
    <w:rsid w:val="00905A8B"/>
    <w:pPr>
      <w:spacing w:after="120"/>
      <w:ind w:left="360"/>
      <w:contextualSpacing/>
    </w:pPr>
    <w:rPr>
      <w:rFonts w:eastAsia="MS Mincho"/>
      <w:lang w:val="en-US"/>
    </w:rPr>
  </w:style>
  <w:style w:type="paragraph" w:styleId="26">
    <w:name w:val="List Continue 2"/>
    <w:basedOn w:val="a1"/>
    <w:uiPriority w:val="99"/>
    <w:unhideWhenUsed/>
    <w:rsid w:val="00905A8B"/>
    <w:pPr>
      <w:spacing w:after="120"/>
      <w:ind w:left="720"/>
      <w:contextualSpacing/>
    </w:pPr>
    <w:rPr>
      <w:rFonts w:eastAsia="MS Mincho"/>
      <w:lang w:val="en-US"/>
    </w:rPr>
  </w:style>
  <w:style w:type="paragraph" w:styleId="36">
    <w:name w:val="List Continue 3"/>
    <w:basedOn w:val="a1"/>
    <w:uiPriority w:val="99"/>
    <w:unhideWhenUsed/>
    <w:rsid w:val="00905A8B"/>
    <w:pPr>
      <w:spacing w:after="120"/>
      <w:ind w:left="1080"/>
      <w:contextualSpacing/>
    </w:pPr>
    <w:rPr>
      <w:rFonts w:eastAsia="MS Mincho"/>
      <w:lang w:val="en-US"/>
    </w:rPr>
  </w:style>
  <w:style w:type="paragraph" w:styleId="af3">
    <w:name w:val="macro"/>
    <w:link w:val="af4"/>
    <w:uiPriority w:val="99"/>
    <w:unhideWhenUsed/>
    <w:rsid w:val="00905A8B"/>
    <w:pPr>
      <w:tabs>
        <w:tab w:val="left" w:pos="576"/>
        <w:tab w:val="left" w:pos="1152"/>
        <w:tab w:val="left" w:pos="1728"/>
        <w:tab w:val="left" w:pos="2304"/>
        <w:tab w:val="left" w:pos="2880"/>
        <w:tab w:val="left" w:pos="3456"/>
        <w:tab w:val="left" w:pos="4032"/>
      </w:tabs>
    </w:pPr>
    <w:rPr>
      <w:rFonts w:ascii="Courier" w:eastAsia="MS Mincho" w:hAnsi="Courier"/>
      <w:sz w:val="20"/>
      <w:szCs w:val="20"/>
      <w:lang w:val="en-US"/>
    </w:rPr>
  </w:style>
  <w:style w:type="character" w:customStyle="1" w:styleId="af4">
    <w:name w:val="Текст макроса Знак"/>
    <w:basedOn w:val="a2"/>
    <w:link w:val="af3"/>
    <w:uiPriority w:val="99"/>
    <w:rsid w:val="00905A8B"/>
    <w:rPr>
      <w:rFonts w:ascii="Courier" w:eastAsia="MS Mincho" w:hAnsi="Courier"/>
      <w:sz w:val="20"/>
      <w:szCs w:val="20"/>
      <w:lang w:val="en-US"/>
    </w:rPr>
  </w:style>
  <w:style w:type="paragraph" w:customStyle="1" w:styleId="211">
    <w:name w:val="Цитата 21"/>
    <w:basedOn w:val="a1"/>
    <w:next w:val="a1"/>
    <w:uiPriority w:val="29"/>
    <w:qFormat/>
    <w:rsid w:val="00905A8B"/>
    <w:rPr>
      <w:rFonts w:eastAsia="MS Mincho"/>
      <w:i/>
      <w:iCs/>
      <w:color w:val="000000"/>
      <w:lang w:val="en-US"/>
    </w:rPr>
  </w:style>
  <w:style w:type="character" w:customStyle="1" w:styleId="27">
    <w:name w:val="Цитата 2 Знак"/>
    <w:basedOn w:val="a2"/>
    <w:link w:val="28"/>
    <w:uiPriority w:val="29"/>
    <w:rsid w:val="00905A8B"/>
    <w:rPr>
      <w:i/>
      <w:iCs/>
      <w:color w:val="000000"/>
    </w:rPr>
  </w:style>
  <w:style w:type="character" w:customStyle="1" w:styleId="40">
    <w:name w:val="Заголовок 4 Знак"/>
    <w:basedOn w:val="a2"/>
    <w:link w:val="4"/>
    <w:uiPriority w:val="9"/>
    <w:semiHidden/>
    <w:rsid w:val="00905A8B"/>
    <w:rPr>
      <w:rFonts w:ascii="Calibri" w:eastAsia="MS Gothic" w:hAnsi="Calibri" w:cs="Times New Roman"/>
      <w:b/>
      <w:bCs/>
      <w:i/>
      <w:iCs/>
      <w:color w:val="4F81BD"/>
    </w:rPr>
  </w:style>
  <w:style w:type="character" w:customStyle="1" w:styleId="50">
    <w:name w:val="Заголовок 5 Знак"/>
    <w:basedOn w:val="a2"/>
    <w:link w:val="5"/>
    <w:uiPriority w:val="9"/>
    <w:semiHidden/>
    <w:rsid w:val="00905A8B"/>
    <w:rPr>
      <w:rFonts w:ascii="Calibri" w:eastAsia="MS Gothic" w:hAnsi="Calibri" w:cs="Times New Roman"/>
      <w:color w:val="243F60"/>
    </w:rPr>
  </w:style>
  <w:style w:type="character" w:customStyle="1" w:styleId="60">
    <w:name w:val="Заголовок 6 Знак"/>
    <w:basedOn w:val="a2"/>
    <w:link w:val="6"/>
    <w:uiPriority w:val="9"/>
    <w:semiHidden/>
    <w:rsid w:val="00905A8B"/>
    <w:rPr>
      <w:rFonts w:ascii="Calibri" w:eastAsia="MS Gothic" w:hAnsi="Calibri" w:cs="Times New Roman"/>
      <w:i/>
      <w:iCs/>
      <w:color w:val="243F60"/>
    </w:rPr>
  </w:style>
  <w:style w:type="character" w:customStyle="1" w:styleId="70">
    <w:name w:val="Заголовок 7 Знак"/>
    <w:basedOn w:val="a2"/>
    <w:link w:val="7"/>
    <w:uiPriority w:val="9"/>
    <w:semiHidden/>
    <w:rsid w:val="00905A8B"/>
    <w:rPr>
      <w:rFonts w:ascii="Calibri" w:eastAsia="MS Gothic" w:hAnsi="Calibri" w:cs="Times New Roman"/>
      <w:i/>
      <w:iCs/>
      <w:color w:val="404040"/>
    </w:rPr>
  </w:style>
  <w:style w:type="character" w:customStyle="1" w:styleId="80">
    <w:name w:val="Заголовок 8 Знак"/>
    <w:basedOn w:val="a2"/>
    <w:link w:val="8"/>
    <w:uiPriority w:val="9"/>
    <w:semiHidden/>
    <w:rsid w:val="00905A8B"/>
    <w:rPr>
      <w:rFonts w:ascii="Calibri" w:eastAsia="MS Gothic" w:hAnsi="Calibri" w:cs="Times New Roman"/>
      <w:color w:val="4F81BD"/>
      <w:sz w:val="20"/>
      <w:szCs w:val="20"/>
    </w:rPr>
  </w:style>
  <w:style w:type="character" w:customStyle="1" w:styleId="90">
    <w:name w:val="Заголовок 9 Знак"/>
    <w:basedOn w:val="a2"/>
    <w:link w:val="9"/>
    <w:uiPriority w:val="9"/>
    <w:semiHidden/>
    <w:rsid w:val="00905A8B"/>
    <w:rPr>
      <w:rFonts w:ascii="Calibri" w:eastAsia="MS Gothic" w:hAnsi="Calibri" w:cs="Times New Roman"/>
      <w:i/>
      <w:iCs/>
      <w:color w:val="404040"/>
      <w:sz w:val="20"/>
      <w:szCs w:val="20"/>
    </w:rPr>
  </w:style>
  <w:style w:type="paragraph" w:customStyle="1" w:styleId="15">
    <w:name w:val="Название объекта1"/>
    <w:basedOn w:val="a1"/>
    <w:next w:val="a1"/>
    <w:uiPriority w:val="35"/>
    <w:semiHidden/>
    <w:unhideWhenUsed/>
    <w:qFormat/>
    <w:rsid w:val="00905A8B"/>
    <w:pPr>
      <w:spacing w:line="240" w:lineRule="auto"/>
    </w:pPr>
    <w:rPr>
      <w:rFonts w:eastAsia="MS Mincho"/>
      <w:b/>
      <w:bCs/>
      <w:color w:val="4F81BD"/>
      <w:sz w:val="18"/>
      <w:szCs w:val="18"/>
      <w:lang w:val="en-US"/>
    </w:rPr>
  </w:style>
  <w:style w:type="character" w:styleId="af5">
    <w:name w:val="Strong"/>
    <w:basedOn w:val="a2"/>
    <w:uiPriority w:val="22"/>
    <w:qFormat/>
    <w:rsid w:val="00905A8B"/>
    <w:rPr>
      <w:b/>
      <w:bCs/>
    </w:rPr>
  </w:style>
  <w:style w:type="character" w:styleId="af6">
    <w:name w:val="Emphasis"/>
    <w:basedOn w:val="a2"/>
    <w:uiPriority w:val="20"/>
    <w:qFormat/>
    <w:rsid w:val="00905A8B"/>
    <w:rPr>
      <w:i/>
      <w:iCs/>
    </w:rPr>
  </w:style>
  <w:style w:type="paragraph" w:customStyle="1" w:styleId="16">
    <w:name w:val="Выделенная цитата1"/>
    <w:basedOn w:val="a1"/>
    <w:next w:val="a1"/>
    <w:uiPriority w:val="30"/>
    <w:qFormat/>
    <w:rsid w:val="00905A8B"/>
    <w:pPr>
      <w:pBdr>
        <w:bottom w:val="single" w:sz="4" w:space="4" w:color="4F81BD"/>
      </w:pBdr>
      <w:spacing w:before="200" w:after="280"/>
      <w:ind w:left="936" w:right="936"/>
    </w:pPr>
    <w:rPr>
      <w:rFonts w:eastAsia="MS Mincho"/>
      <w:b/>
      <w:bCs/>
      <w:i/>
      <w:iCs/>
      <w:color w:val="4F81BD"/>
      <w:lang w:val="en-US"/>
    </w:rPr>
  </w:style>
  <w:style w:type="character" w:customStyle="1" w:styleId="af7">
    <w:name w:val="Выделенная цитата Знак"/>
    <w:basedOn w:val="a2"/>
    <w:link w:val="af8"/>
    <w:uiPriority w:val="30"/>
    <w:rsid w:val="00905A8B"/>
    <w:rPr>
      <w:b/>
      <w:bCs/>
      <w:i/>
      <w:iCs/>
      <w:color w:val="4F81BD"/>
    </w:rPr>
  </w:style>
  <w:style w:type="character" w:customStyle="1" w:styleId="17">
    <w:name w:val="Слабое выделение1"/>
    <w:basedOn w:val="a2"/>
    <w:uiPriority w:val="19"/>
    <w:qFormat/>
    <w:rsid w:val="00905A8B"/>
    <w:rPr>
      <w:i/>
      <w:iCs/>
      <w:color w:val="808080"/>
    </w:rPr>
  </w:style>
  <w:style w:type="character" w:customStyle="1" w:styleId="18">
    <w:name w:val="Сильное выделение1"/>
    <w:basedOn w:val="a2"/>
    <w:uiPriority w:val="21"/>
    <w:qFormat/>
    <w:rsid w:val="00905A8B"/>
    <w:rPr>
      <w:b/>
      <w:bCs/>
      <w:i/>
      <w:iCs/>
      <w:color w:val="4F81BD"/>
    </w:rPr>
  </w:style>
  <w:style w:type="character" w:customStyle="1" w:styleId="19">
    <w:name w:val="Слабая ссылка1"/>
    <w:basedOn w:val="a2"/>
    <w:uiPriority w:val="31"/>
    <w:qFormat/>
    <w:rsid w:val="00905A8B"/>
    <w:rPr>
      <w:smallCaps/>
      <w:color w:val="C0504D"/>
      <w:u w:val="single"/>
    </w:rPr>
  </w:style>
  <w:style w:type="character" w:customStyle="1" w:styleId="1a">
    <w:name w:val="Сильная ссылка1"/>
    <w:basedOn w:val="a2"/>
    <w:uiPriority w:val="32"/>
    <w:qFormat/>
    <w:rsid w:val="00905A8B"/>
    <w:rPr>
      <w:b/>
      <w:bCs/>
      <w:smallCaps/>
      <w:color w:val="C0504D"/>
      <w:spacing w:val="5"/>
      <w:u w:val="single"/>
    </w:rPr>
  </w:style>
  <w:style w:type="character" w:styleId="af9">
    <w:name w:val="Book Title"/>
    <w:basedOn w:val="a2"/>
    <w:uiPriority w:val="33"/>
    <w:qFormat/>
    <w:rsid w:val="00905A8B"/>
    <w:rPr>
      <w:b/>
      <w:bCs/>
      <w:smallCaps/>
      <w:spacing w:val="5"/>
    </w:rPr>
  </w:style>
  <w:style w:type="character" w:customStyle="1" w:styleId="11">
    <w:name w:val="Заголовок 1 Знак1"/>
    <w:basedOn w:val="a2"/>
    <w:link w:val="1"/>
    <w:uiPriority w:val="9"/>
    <w:rsid w:val="00905A8B"/>
    <w:rPr>
      <w:rFonts w:asciiTheme="majorHAnsi" w:eastAsiaTheme="majorEastAsia" w:hAnsiTheme="majorHAnsi" w:cstheme="majorBidi"/>
      <w:b/>
      <w:bCs/>
      <w:color w:val="365F91" w:themeColor="accent1" w:themeShade="BF"/>
      <w:sz w:val="28"/>
      <w:szCs w:val="28"/>
    </w:rPr>
  </w:style>
  <w:style w:type="paragraph" w:styleId="afa">
    <w:name w:val="TOC Heading"/>
    <w:basedOn w:val="1"/>
    <w:next w:val="a1"/>
    <w:uiPriority w:val="39"/>
    <w:semiHidden/>
    <w:unhideWhenUsed/>
    <w:qFormat/>
    <w:rsid w:val="00905A8B"/>
    <w:pPr>
      <w:outlineLvl w:val="9"/>
    </w:pPr>
    <w:rPr>
      <w:lang w:val="en-US"/>
    </w:rPr>
  </w:style>
  <w:style w:type="table" w:styleId="afb">
    <w:name w:val="Table Grid"/>
    <w:basedOn w:val="a3"/>
    <w:uiPriority w:val="59"/>
    <w:rsid w:val="00905A8B"/>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ветлая заливка1"/>
    <w:basedOn w:val="a3"/>
    <w:next w:val="afc"/>
    <w:uiPriority w:val="60"/>
    <w:rsid w:val="00905A8B"/>
    <w:pPr>
      <w:spacing w:after="0" w:line="240" w:lineRule="auto"/>
    </w:pPr>
    <w:rPr>
      <w:rFonts w:eastAsia="MS Mincho"/>
      <w:color w:val="00000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3"/>
    <w:next w:val="-1"/>
    <w:uiPriority w:val="60"/>
    <w:rsid w:val="00905A8B"/>
    <w:pPr>
      <w:spacing w:after="0" w:line="240" w:lineRule="auto"/>
    </w:pPr>
    <w:rPr>
      <w:rFonts w:eastAsia="MS Mincho"/>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Светлая заливка - Акцент 21"/>
    <w:basedOn w:val="a3"/>
    <w:next w:val="-2"/>
    <w:uiPriority w:val="60"/>
    <w:rsid w:val="00905A8B"/>
    <w:pPr>
      <w:spacing w:after="0" w:line="240" w:lineRule="auto"/>
    </w:pPr>
    <w:rPr>
      <w:rFonts w:eastAsia="MS Mincho"/>
      <w:color w:val="943634"/>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
    <w:name w:val="Светлая заливка - Акцент 31"/>
    <w:basedOn w:val="a3"/>
    <w:next w:val="-3"/>
    <w:uiPriority w:val="60"/>
    <w:rsid w:val="00905A8B"/>
    <w:pPr>
      <w:spacing w:after="0" w:line="240" w:lineRule="auto"/>
    </w:pPr>
    <w:rPr>
      <w:rFonts w:eastAsia="MS Mincho"/>
      <w:color w:val="76923C"/>
      <w:lang w:val="en-US"/>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
    <w:name w:val="Светлая заливка - Акцент 41"/>
    <w:basedOn w:val="a3"/>
    <w:next w:val="-4"/>
    <w:uiPriority w:val="60"/>
    <w:rsid w:val="00905A8B"/>
    <w:pPr>
      <w:spacing w:after="0" w:line="240" w:lineRule="auto"/>
    </w:pPr>
    <w:rPr>
      <w:rFonts w:eastAsia="MS Mincho"/>
      <w:color w:val="5F497A"/>
      <w:lang w:val="en-US"/>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
    <w:name w:val="Светлая заливка - Акцент 51"/>
    <w:basedOn w:val="a3"/>
    <w:next w:val="-5"/>
    <w:uiPriority w:val="60"/>
    <w:rsid w:val="00905A8B"/>
    <w:pPr>
      <w:spacing w:after="0" w:line="240" w:lineRule="auto"/>
    </w:pPr>
    <w:rPr>
      <w:rFonts w:eastAsia="MS Mincho"/>
      <w:color w:val="31849B"/>
      <w:lang w:val="en-U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
    <w:name w:val="Светлая заливка - Акцент 61"/>
    <w:basedOn w:val="a3"/>
    <w:next w:val="-6"/>
    <w:uiPriority w:val="60"/>
    <w:rsid w:val="00905A8B"/>
    <w:pPr>
      <w:spacing w:after="0" w:line="240" w:lineRule="auto"/>
    </w:pPr>
    <w:rPr>
      <w:rFonts w:eastAsia="MS Mincho"/>
      <w:color w:val="E36C0A"/>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c">
    <w:name w:val="Светлый список1"/>
    <w:basedOn w:val="a3"/>
    <w:next w:val="afd"/>
    <w:uiPriority w:val="61"/>
    <w:rsid w:val="00905A8B"/>
    <w:pPr>
      <w:spacing w:after="0" w:line="240" w:lineRule="auto"/>
    </w:pPr>
    <w:rPr>
      <w:rFonts w:eastAsia="MS Mincho"/>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Светлый список - Акцент 11"/>
    <w:basedOn w:val="a3"/>
    <w:next w:val="-10"/>
    <w:uiPriority w:val="61"/>
    <w:rsid w:val="00905A8B"/>
    <w:pPr>
      <w:spacing w:after="0" w:line="240" w:lineRule="auto"/>
    </w:pPr>
    <w:rPr>
      <w:rFonts w:eastAsia="MS Mincho"/>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Светлый список - Акцент 21"/>
    <w:basedOn w:val="a3"/>
    <w:next w:val="-20"/>
    <w:uiPriority w:val="61"/>
    <w:rsid w:val="00905A8B"/>
    <w:pPr>
      <w:spacing w:after="0" w:line="240" w:lineRule="auto"/>
    </w:pPr>
    <w:rPr>
      <w:rFonts w:eastAsia="MS Mincho"/>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0">
    <w:name w:val="Светлый список - Акцент 31"/>
    <w:basedOn w:val="a3"/>
    <w:next w:val="-30"/>
    <w:uiPriority w:val="61"/>
    <w:rsid w:val="00905A8B"/>
    <w:pPr>
      <w:spacing w:after="0" w:line="240" w:lineRule="auto"/>
    </w:pPr>
    <w:rPr>
      <w:rFonts w:eastAsia="MS Mincho"/>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0">
    <w:name w:val="Светлый список - Акцент 41"/>
    <w:basedOn w:val="a3"/>
    <w:next w:val="-40"/>
    <w:uiPriority w:val="61"/>
    <w:rsid w:val="00905A8B"/>
    <w:pPr>
      <w:spacing w:after="0" w:line="240" w:lineRule="auto"/>
    </w:pPr>
    <w:rPr>
      <w:rFonts w:eastAsia="MS Mincho"/>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0">
    <w:name w:val="Светлый список - Акцент 51"/>
    <w:basedOn w:val="a3"/>
    <w:next w:val="-50"/>
    <w:uiPriority w:val="61"/>
    <w:rsid w:val="00905A8B"/>
    <w:pPr>
      <w:spacing w:after="0" w:line="240" w:lineRule="auto"/>
    </w:pPr>
    <w:rPr>
      <w:rFonts w:eastAsia="MS Mincho"/>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0">
    <w:name w:val="Светлый список - Акцент 61"/>
    <w:basedOn w:val="a3"/>
    <w:next w:val="-60"/>
    <w:uiPriority w:val="61"/>
    <w:rsid w:val="00905A8B"/>
    <w:pPr>
      <w:spacing w:after="0" w:line="240" w:lineRule="auto"/>
    </w:pPr>
    <w:rPr>
      <w:rFonts w:eastAsia="MS Mincho"/>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d">
    <w:name w:val="Светлая сетка1"/>
    <w:basedOn w:val="a3"/>
    <w:next w:val="afe"/>
    <w:uiPriority w:val="62"/>
    <w:rsid w:val="00905A8B"/>
    <w:pPr>
      <w:spacing w:after="0" w:line="240" w:lineRule="auto"/>
    </w:pPr>
    <w:rPr>
      <w:rFonts w:eastAsia="MS Mincho"/>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Светлая сетка - Акцент 11"/>
    <w:basedOn w:val="a3"/>
    <w:next w:val="-12"/>
    <w:uiPriority w:val="62"/>
    <w:rsid w:val="00905A8B"/>
    <w:pPr>
      <w:spacing w:after="0" w:line="240" w:lineRule="auto"/>
    </w:pPr>
    <w:rPr>
      <w:rFonts w:eastAsia="MS Mincho"/>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1">
    <w:name w:val="Светлая сетка - Акцент 21"/>
    <w:basedOn w:val="a3"/>
    <w:next w:val="-22"/>
    <w:uiPriority w:val="62"/>
    <w:rsid w:val="00905A8B"/>
    <w:pPr>
      <w:spacing w:after="0" w:line="240" w:lineRule="auto"/>
    </w:pPr>
    <w:rPr>
      <w:rFonts w:eastAsia="MS Mincho"/>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1">
    <w:name w:val="Светлая сетка - Акцент 31"/>
    <w:basedOn w:val="a3"/>
    <w:next w:val="-32"/>
    <w:uiPriority w:val="62"/>
    <w:rsid w:val="00905A8B"/>
    <w:pPr>
      <w:spacing w:after="0" w:line="240" w:lineRule="auto"/>
    </w:pPr>
    <w:rPr>
      <w:rFonts w:eastAsia="MS Mincho"/>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
    <w:name w:val="Светлая сетка - Акцент 41"/>
    <w:basedOn w:val="a3"/>
    <w:next w:val="-42"/>
    <w:uiPriority w:val="62"/>
    <w:rsid w:val="00905A8B"/>
    <w:pPr>
      <w:spacing w:after="0" w:line="240" w:lineRule="auto"/>
    </w:pPr>
    <w:rPr>
      <w:rFonts w:eastAsia="MS Mincho"/>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1">
    <w:name w:val="Светлая сетка - Акцент 51"/>
    <w:basedOn w:val="a3"/>
    <w:next w:val="-52"/>
    <w:uiPriority w:val="62"/>
    <w:rsid w:val="00905A8B"/>
    <w:pPr>
      <w:spacing w:after="0" w:line="240" w:lineRule="auto"/>
    </w:pPr>
    <w:rPr>
      <w:rFonts w:eastAsia="MS Mincho"/>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1">
    <w:name w:val="Светлая сетка - Акцент 61"/>
    <w:basedOn w:val="a3"/>
    <w:next w:val="-62"/>
    <w:uiPriority w:val="62"/>
    <w:rsid w:val="00905A8B"/>
    <w:pPr>
      <w:spacing w:after="0" w:line="240" w:lineRule="auto"/>
    </w:pPr>
    <w:rPr>
      <w:rFonts w:eastAsia="MS Mincho"/>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1">
    <w:name w:val="Средняя заливка 11"/>
    <w:basedOn w:val="a3"/>
    <w:next w:val="1e"/>
    <w:uiPriority w:val="63"/>
    <w:rsid w:val="00905A8B"/>
    <w:pPr>
      <w:spacing w:after="0" w:line="240" w:lineRule="auto"/>
    </w:pPr>
    <w:rPr>
      <w:rFonts w:eastAsia="MS Mincho"/>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Средняя заливка 1 - Акцент 11"/>
    <w:basedOn w:val="a3"/>
    <w:next w:val="1-1"/>
    <w:uiPriority w:val="63"/>
    <w:rsid w:val="00905A8B"/>
    <w:pPr>
      <w:spacing w:after="0" w:line="240" w:lineRule="auto"/>
    </w:pPr>
    <w:rPr>
      <w:rFonts w:eastAsia="MS Mincho"/>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
    <w:name w:val="Средняя заливка 1 - Акцент 21"/>
    <w:basedOn w:val="a3"/>
    <w:next w:val="1-2"/>
    <w:uiPriority w:val="63"/>
    <w:rsid w:val="00905A8B"/>
    <w:pPr>
      <w:spacing w:after="0" w:line="240" w:lineRule="auto"/>
    </w:pPr>
    <w:rPr>
      <w:rFonts w:eastAsia="MS Mincho"/>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
    <w:name w:val="Средняя заливка 1 - Акцент 31"/>
    <w:basedOn w:val="a3"/>
    <w:next w:val="1-3"/>
    <w:uiPriority w:val="63"/>
    <w:rsid w:val="00905A8B"/>
    <w:pPr>
      <w:spacing w:after="0" w:line="240" w:lineRule="auto"/>
    </w:pPr>
    <w:rPr>
      <w:rFonts w:eastAsia="MS Mincho"/>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
    <w:name w:val="Средняя заливка 1 - Акцент 41"/>
    <w:basedOn w:val="a3"/>
    <w:next w:val="1-4"/>
    <w:uiPriority w:val="63"/>
    <w:rsid w:val="00905A8B"/>
    <w:pPr>
      <w:spacing w:after="0" w:line="240" w:lineRule="auto"/>
    </w:pPr>
    <w:rPr>
      <w:rFonts w:eastAsia="MS Mincho"/>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
    <w:name w:val="Средняя заливка 1 - Акцент 51"/>
    <w:basedOn w:val="a3"/>
    <w:next w:val="1-5"/>
    <w:uiPriority w:val="63"/>
    <w:rsid w:val="00905A8B"/>
    <w:pPr>
      <w:spacing w:after="0" w:line="240" w:lineRule="auto"/>
    </w:pPr>
    <w:rPr>
      <w:rFonts w:eastAsia="MS Mincho"/>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
    <w:name w:val="Средняя заливка 1 - Акцент 61"/>
    <w:basedOn w:val="a3"/>
    <w:next w:val="1-6"/>
    <w:uiPriority w:val="63"/>
    <w:rsid w:val="00905A8B"/>
    <w:pPr>
      <w:spacing w:after="0" w:line="240" w:lineRule="auto"/>
    </w:pPr>
    <w:rPr>
      <w:rFonts w:eastAsia="MS Mincho"/>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2">
    <w:name w:val="Средняя заливка 21"/>
    <w:basedOn w:val="a3"/>
    <w:next w:val="29"/>
    <w:uiPriority w:val="64"/>
    <w:rsid w:val="00905A8B"/>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Средняя заливка 2 - Акцент 11"/>
    <w:basedOn w:val="a3"/>
    <w:next w:val="2-1"/>
    <w:uiPriority w:val="64"/>
    <w:rsid w:val="00905A8B"/>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Средняя заливка 2 - Акцент 21"/>
    <w:basedOn w:val="a3"/>
    <w:next w:val="2-2"/>
    <w:uiPriority w:val="64"/>
    <w:rsid w:val="00905A8B"/>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Средняя заливка 2 - Акцент 31"/>
    <w:basedOn w:val="a3"/>
    <w:next w:val="2-3"/>
    <w:uiPriority w:val="64"/>
    <w:rsid w:val="00905A8B"/>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Средняя заливка 2 - Акцент 41"/>
    <w:basedOn w:val="a3"/>
    <w:next w:val="2-4"/>
    <w:uiPriority w:val="64"/>
    <w:rsid w:val="00905A8B"/>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Средняя заливка 2 - Акцент 51"/>
    <w:basedOn w:val="a3"/>
    <w:next w:val="2-5"/>
    <w:uiPriority w:val="64"/>
    <w:rsid w:val="00905A8B"/>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Средняя заливка 2 - Акцент 61"/>
    <w:basedOn w:val="a3"/>
    <w:next w:val="2-6"/>
    <w:uiPriority w:val="64"/>
    <w:rsid w:val="00905A8B"/>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Средний список 11"/>
    <w:basedOn w:val="a3"/>
    <w:next w:val="1f"/>
    <w:uiPriority w:val="65"/>
    <w:rsid w:val="00905A8B"/>
    <w:pPr>
      <w:spacing w:after="0" w:line="240" w:lineRule="auto"/>
    </w:pPr>
    <w:rPr>
      <w:rFonts w:eastAsia="MS Mincho"/>
      <w:color w:val="000000"/>
      <w:lang w:val="en-US"/>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Средний список 1 - Акцент 11"/>
    <w:basedOn w:val="a3"/>
    <w:next w:val="1-10"/>
    <w:uiPriority w:val="65"/>
    <w:rsid w:val="00905A8B"/>
    <w:pPr>
      <w:spacing w:after="0" w:line="240" w:lineRule="auto"/>
    </w:pPr>
    <w:rPr>
      <w:rFonts w:eastAsia="MS Mincho"/>
      <w:color w:val="000000"/>
      <w:lang w:val="en-US"/>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0">
    <w:name w:val="Средний список 1 - Акцент 21"/>
    <w:basedOn w:val="a3"/>
    <w:next w:val="1-20"/>
    <w:uiPriority w:val="65"/>
    <w:rsid w:val="00905A8B"/>
    <w:pPr>
      <w:spacing w:after="0" w:line="240" w:lineRule="auto"/>
    </w:pPr>
    <w:rPr>
      <w:rFonts w:eastAsia="MS Mincho"/>
      <w:color w:val="000000"/>
      <w:lang w:val="en-US"/>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0">
    <w:name w:val="Средний список 1 - Акцент 31"/>
    <w:basedOn w:val="a3"/>
    <w:next w:val="1-30"/>
    <w:uiPriority w:val="65"/>
    <w:rsid w:val="00905A8B"/>
    <w:pPr>
      <w:spacing w:after="0" w:line="240" w:lineRule="auto"/>
    </w:pPr>
    <w:rPr>
      <w:rFonts w:eastAsia="MS Mincho"/>
      <w:color w:val="000000"/>
      <w:lang w:val="en-US"/>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0">
    <w:name w:val="Средний список 1 - Акцент 41"/>
    <w:basedOn w:val="a3"/>
    <w:next w:val="1-40"/>
    <w:uiPriority w:val="65"/>
    <w:rsid w:val="00905A8B"/>
    <w:pPr>
      <w:spacing w:after="0" w:line="240" w:lineRule="auto"/>
    </w:pPr>
    <w:rPr>
      <w:rFonts w:eastAsia="MS Mincho"/>
      <w:color w:val="000000"/>
      <w:lang w:val="en-US"/>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0">
    <w:name w:val="Средний список 1 - Акцент 51"/>
    <w:basedOn w:val="a3"/>
    <w:next w:val="1-50"/>
    <w:uiPriority w:val="65"/>
    <w:rsid w:val="00905A8B"/>
    <w:pPr>
      <w:spacing w:after="0" w:line="240" w:lineRule="auto"/>
    </w:pPr>
    <w:rPr>
      <w:rFonts w:eastAsia="MS Mincho"/>
      <w:color w:val="000000"/>
      <w:lang w:val="en-US"/>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0">
    <w:name w:val="Средний список 1 - Акцент 61"/>
    <w:basedOn w:val="a3"/>
    <w:next w:val="1-60"/>
    <w:uiPriority w:val="65"/>
    <w:rsid w:val="00905A8B"/>
    <w:pPr>
      <w:spacing w:after="0" w:line="240" w:lineRule="auto"/>
    </w:pPr>
    <w:rPr>
      <w:rFonts w:eastAsia="MS Mincho"/>
      <w:color w:val="000000"/>
      <w:lang w:val="en-US"/>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3">
    <w:name w:val="Средний список 21"/>
    <w:basedOn w:val="a3"/>
    <w:next w:val="2a"/>
    <w:uiPriority w:val="66"/>
    <w:rsid w:val="00905A8B"/>
    <w:pPr>
      <w:spacing w:after="0" w:line="240" w:lineRule="auto"/>
    </w:pPr>
    <w:rPr>
      <w:rFonts w:ascii="Calibri" w:eastAsia="MS Gothic" w:hAnsi="Calibri"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Средний список 2 - Акцент 11"/>
    <w:basedOn w:val="a3"/>
    <w:next w:val="2-10"/>
    <w:uiPriority w:val="66"/>
    <w:rsid w:val="00905A8B"/>
    <w:pPr>
      <w:spacing w:after="0" w:line="240" w:lineRule="auto"/>
    </w:pPr>
    <w:rPr>
      <w:rFonts w:ascii="Calibri" w:eastAsia="MS Gothic" w:hAnsi="Calibri"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0">
    <w:name w:val="Средний список 2 - Акцент 21"/>
    <w:basedOn w:val="a3"/>
    <w:next w:val="2-20"/>
    <w:uiPriority w:val="66"/>
    <w:rsid w:val="00905A8B"/>
    <w:pPr>
      <w:spacing w:after="0" w:line="240" w:lineRule="auto"/>
    </w:pPr>
    <w:rPr>
      <w:rFonts w:ascii="Calibri" w:eastAsia="MS Gothic" w:hAnsi="Calibri"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0">
    <w:name w:val="Средний список 2 - Акцент 31"/>
    <w:basedOn w:val="a3"/>
    <w:next w:val="2-30"/>
    <w:uiPriority w:val="66"/>
    <w:rsid w:val="00905A8B"/>
    <w:pPr>
      <w:spacing w:after="0" w:line="240" w:lineRule="auto"/>
    </w:pPr>
    <w:rPr>
      <w:rFonts w:ascii="Calibri" w:eastAsia="MS Gothic" w:hAnsi="Calibri"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0">
    <w:name w:val="Средний список 2 - Акцент 41"/>
    <w:basedOn w:val="a3"/>
    <w:next w:val="2-40"/>
    <w:uiPriority w:val="66"/>
    <w:rsid w:val="00905A8B"/>
    <w:pPr>
      <w:spacing w:after="0" w:line="240" w:lineRule="auto"/>
    </w:pPr>
    <w:rPr>
      <w:rFonts w:ascii="Calibri" w:eastAsia="MS Gothic" w:hAnsi="Calibri"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0">
    <w:name w:val="Средний список 2 - Акцент 51"/>
    <w:basedOn w:val="a3"/>
    <w:next w:val="2-50"/>
    <w:uiPriority w:val="66"/>
    <w:rsid w:val="00905A8B"/>
    <w:pPr>
      <w:spacing w:after="0" w:line="240" w:lineRule="auto"/>
    </w:pPr>
    <w:rPr>
      <w:rFonts w:ascii="Calibri" w:eastAsia="MS Gothic" w:hAnsi="Calibri"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0">
    <w:name w:val="Средний список 2 - Акцент 61"/>
    <w:basedOn w:val="a3"/>
    <w:next w:val="2-60"/>
    <w:uiPriority w:val="66"/>
    <w:rsid w:val="00905A8B"/>
    <w:pPr>
      <w:spacing w:after="0" w:line="240" w:lineRule="auto"/>
    </w:pPr>
    <w:rPr>
      <w:rFonts w:ascii="Calibri" w:eastAsia="MS Gothic" w:hAnsi="Calibri"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3">
    <w:name w:val="Средняя сетка 11"/>
    <w:basedOn w:val="a3"/>
    <w:next w:val="1f0"/>
    <w:uiPriority w:val="67"/>
    <w:rsid w:val="00905A8B"/>
    <w:pPr>
      <w:spacing w:after="0" w:line="240" w:lineRule="auto"/>
    </w:pPr>
    <w:rPr>
      <w:rFonts w:eastAsia="MS Mincho"/>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Средняя сетка 1 - Акцент 11"/>
    <w:basedOn w:val="a3"/>
    <w:next w:val="1-12"/>
    <w:uiPriority w:val="67"/>
    <w:rsid w:val="00905A8B"/>
    <w:pPr>
      <w:spacing w:after="0" w:line="240" w:lineRule="auto"/>
    </w:pPr>
    <w:rPr>
      <w:rFonts w:eastAsia="MS Mincho"/>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1">
    <w:name w:val="Средняя сетка 1 - Акцент 21"/>
    <w:basedOn w:val="a3"/>
    <w:next w:val="1-22"/>
    <w:uiPriority w:val="67"/>
    <w:rsid w:val="00905A8B"/>
    <w:pPr>
      <w:spacing w:after="0" w:line="240" w:lineRule="auto"/>
    </w:pPr>
    <w:rPr>
      <w:rFonts w:eastAsia="MS Mincho"/>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1">
    <w:name w:val="Средняя сетка 1 - Акцент 31"/>
    <w:basedOn w:val="a3"/>
    <w:next w:val="1-32"/>
    <w:uiPriority w:val="67"/>
    <w:rsid w:val="00905A8B"/>
    <w:pPr>
      <w:spacing w:after="0" w:line="240" w:lineRule="auto"/>
    </w:pPr>
    <w:rPr>
      <w:rFonts w:eastAsia="MS Mincho"/>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1">
    <w:name w:val="Средняя сетка 1 - Акцент 41"/>
    <w:basedOn w:val="a3"/>
    <w:next w:val="1-42"/>
    <w:uiPriority w:val="67"/>
    <w:rsid w:val="00905A8B"/>
    <w:pPr>
      <w:spacing w:after="0" w:line="240" w:lineRule="auto"/>
    </w:pPr>
    <w:rPr>
      <w:rFonts w:eastAsia="MS Mincho"/>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1">
    <w:name w:val="Средняя сетка 1 - Акцент 51"/>
    <w:basedOn w:val="a3"/>
    <w:next w:val="1-52"/>
    <w:uiPriority w:val="67"/>
    <w:rsid w:val="00905A8B"/>
    <w:pPr>
      <w:spacing w:after="0" w:line="240" w:lineRule="auto"/>
    </w:pPr>
    <w:rPr>
      <w:rFonts w:eastAsia="MS Mincho"/>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1">
    <w:name w:val="Средняя сетка 1 - Акцент 61"/>
    <w:basedOn w:val="a3"/>
    <w:next w:val="1-62"/>
    <w:uiPriority w:val="67"/>
    <w:rsid w:val="00905A8B"/>
    <w:pPr>
      <w:spacing w:after="0" w:line="240" w:lineRule="auto"/>
    </w:pPr>
    <w:rPr>
      <w:rFonts w:eastAsia="MS Mincho"/>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14">
    <w:name w:val="Средняя сетка 21"/>
    <w:basedOn w:val="a3"/>
    <w:next w:val="2b"/>
    <w:uiPriority w:val="68"/>
    <w:rsid w:val="00905A8B"/>
    <w:pPr>
      <w:spacing w:after="0" w:line="240" w:lineRule="auto"/>
    </w:pPr>
    <w:rPr>
      <w:rFonts w:ascii="Calibri" w:eastAsia="MS Gothic" w:hAnsi="Calibri"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Средняя сетка 2 - Акцент 11"/>
    <w:basedOn w:val="a3"/>
    <w:next w:val="2-12"/>
    <w:uiPriority w:val="68"/>
    <w:rsid w:val="00905A8B"/>
    <w:pPr>
      <w:spacing w:after="0" w:line="240" w:lineRule="auto"/>
    </w:pPr>
    <w:rPr>
      <w:rFonts w:ascii="Calibri" w:eastAsia="MS Gothic" w:hAnsi="Calibri"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1">
    <w:name w:val="Средняя сетка 2 - Акцент 21"/>
    <w:basedOn w:val="a3"/>
    <w:next w:val="2-22"/>
    <w:uiPriority w:val="68"/>
    <w:rsid w:val="00905A8B"/>
    <w:pPr>
      <w:spacing w:after="0" w:line="240" w:lineRule="auto"/>
    </w:pPr>
    <w:rPr>
      <w:rFonts w:ascii="Calibri" w:eastAsia="MS Gothic" w:hAnsi="Calibri"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1">
    <w:name w:val="Средняя сетка 2 - Акцент 31"/>
    <w:basedOn w:val="a3"/>
    <w:next w:val="2-32"/>
    <w:uiPriority w:val="68"/>
    <w:rsid w:val="00905A8B"/>
    <w:pPr>
      <w:spacing w:after="0" w:line="240" w:lineRule="auto"/>
    </w:pPr>
    <w:rPr>
      <w:rFonts w:ascii="Calibri" w:eastAsia="MS Gothic" w:hAnsi="Calibri"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1">
    <w:name w:val="Средняя сетка 2 - Акцент 41"/>
    <w:basedOn w:val="a3"/>
    <w:next w:val="2-42"/>
    <w:uiPriority w:val="68"/>
    <w:rsid w:val="00905A8B"/>
    <w:pPr>
      <w:spacing w:after="0" w:line="240" w:lineRule="auto"/>
    </w:pPr>
    <w:rPr>
      <w:rFonts w:ascii="Calibri" w:eastAsia="MS Gothic" w:hAnsi="Calibri"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1">
    <w:name w:val="Средняя сетка 2 - Акцент 51"/>
    <w:basedOn w:val="a3"/>
    <w:next w:val="2-52"/>
    <w:uiPriority w:val="68"/>
    <w:rsid w:val="00905A8B"/>
    <w:pPr>
      <w:spacing w:after="0" w:line="240" w:lineRule="auto"/>
    </w:pPr>
    <w:rPr>
      <w:rFonts w:ascii="Calibri" w:eastAsia="MS Gothic" w:hAnsi="Calibri"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1">
    <w:name w:val="Средняя сетка 2 - Акцент 61"/>
    <w:basedOn w:val="a3"/>
    <w:next w:val="2-62"/>
    <w:uiPriority w:val="68"/>
    <w:rsid w:val="00905A8B"/>
    <w:pPr>
      <w:spacing w:after="0" w:line="240" w:lineRule="auto"/>
    </w:pPr>
    <w:rPr>
      <w:rFonts w:ascii="Calibri" w:eastAsia="MS Gothic" w:hAnsi="Calibri"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1">
    <w:name w:val="Средняя сетка 31"/>
    <w:basedOn w:val="a3"/>
    <w:next w:val="37"/>
    <w:uiPriority w:val="69"/>
    <w:rsid w:val="00905A8B"/>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Средняя сетка 3 - Акцент 11"/>
    <w:basedOn w:val="a3"/>
    <w:next w:val="3-1"/>
    <w:uiPriority w:val="69"/>
    <w:rsid w:val="00905A8B"/>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
    <w:name w:val="Средняя сетка 3 - Акцент 21"/>
    <w:basedOn w:val="a3"/>
    <w:next w:val="3-2"/>
    <w:uiPriority w:val="69"/>
    <w:rsid w:val="00905A8B"/>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
    <w:name w:val="Средняя сетка 3 - Акцент 31"/>
    <w:basedOn w:val="a3"/>
    <w:next w:val="3-3"/>
    <w:uiPriority w:val="69"/>
    <w:rsid w:val="00905A8B"/>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
    <w:name w:val="Средняя сетка 3 - Акцент 41"/>
    <w:basedOn w:val="a3"/>
    <w:next w:val="3-4"/>
    <w:uiPriority w:val="69"/>
    <w:rsid w:val="00905A8B"/>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
    <w:name w:val="Средняя сетка 3 - Акцент 51"/>
    <w:basedOn w:val="a3"/>
    <w:next w:val="3-5"/>
    <w:uiPriority w:val="69"/>
    <w:rsid w:val="00905A8B"/>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
    <w:name w:val="Средняя сетка 3 - Акцент 61"/>
    <w:basedOn w:val="a3"/>
    <w:next w:val="3-6"/>
    <w:uiPriority w:val="69"/>
    <w:rsid w:val="00905A8B"/>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f1">
    <w:name w:val="Темный список1"/>
    <w:basedOn w:val="a3"/>
    <w:next w:val="aff"/>
    <w:uiPriority w:val="70"/>
    <w:rsid w:val="00905A8B"/>
    <w:pPr>
      <w:spacing w:after="0" w:line="240" w:lineRule="auto"/>
    </w:pPr>
    <w:rPr>
      <w:rFonts w:eastAsia="MS Mincho"/>
      <w:color w:val="FFFFFF"/>
      <w:lang w:val="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Темный список - Акцент 11"/>
    <w:basedOn w:val="a3"/>
    <w:next w:val="-13"/>
    <w:uiPriority w:val="70"/>
    <w:rsid w:val="00905A8B"/>
    <w:pPr>
      <w:spacing w:after="0" w:line="240" w:lineRule="auto"/>
    </w:pPr>
    <w:rPr>
      <w:rFonts w:eastAsia="MS Mincho"/>
      <w:color w:val="FFFFFF"/>
      <w:lang w:val="en-US"/>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2">
    <w:name w:val="Темный список - Акцент 21"/>
    <w:basedOn w:val="a3"/>
    <w:next w:val="-23"/>
    <w:uiPriority w:val="70"/>
    <w:rsid w:val="00905A8B"/>
    <w:pPr>
      <w:spacing w:after="0" w:line="240" w:lineRule="auto"/>
    </w:pPr>
    <w:rPr>
      <w:rFonts w:eastAsia="MS Mincho"/>
      <w:color w:val="FFFFFF"/>
      <w:lang w:val="en-US"/>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2">
    <w:name w:val="Темный список - Акцент 31"/>
    <w:basedOn w:val="a3"/>
    <w:next w:val="-33"/>
    <w:uiPriority w:val="70"/>
    <w:rsid w:val="00905A8B"/>
    <w:pPr>
      <w:spacing w:after="0" w:line="240" w:lineRule="auto"/>
    </w:pPr>
    <w:rPr>
      <w:rFonts w:eastAsia="MS Mincho"/>
      <w:color w:val="FFFFFF"/>
      <w:lang w:val="en-US"/>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2">
    <w:name w:val="Темный список - Акцент 41"/>
    <w:basedOn w:val="a3"/>
    <w:next w:val="-43"/>
    <w:uiPriority w:val="70"/>
    <w:rsid w:val="00905A8B"/>
    <w:pPr>
      <w:spacing w:after="0" w:line="240" w:lineRule="auto"/>
    </w:pPr>
    <w:rPr>
      <w:rFonts w:eastAsia="MS Mincho"/>
      <w:color w:val="FFFFFF"/>
      <w:lang w:val="en-US"/>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2">
    <w:name w:val="Темный список - Акцент 51"/>
    <w:basedOn w:val="a3"/>
    <w:next w:val="-53"/>
    <w:uiPriority w:val="70"/>
    <w:rsid w:val="00905A8B"/>
    <w:pPr>
      <w:spacing w:after="0" w:line="240" w:lineRule="auto"/>
    </w:pPr>
    <w:rPr>
      <w:rFonts w:eastAsia="MS Mincho"/>
      <w:color w:val="FFFFFF"/>
      <w:lang w:val="en-US"/>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2">
    <w:name w:val="Темный список - Акцент 61"/>
    <w:basedOn w:val="a3"/>
    <w:next w:val="-63"/>
    <w:uiPriority w:val="70"/>
    <w:rsid w:val="00905A8B"/>
    <w:pPr>
      <w:spacing w:after="0" w:line="240" w:lineRule="auto"/>
    </w:pPr>
    <w:rPr>
      <w:rFonts w:eastAsia="MS Mincho"/>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f2">
    <w:name w:val="Цветная заливка1"/>
    <w:basedOn w:val="a3"/>
    <w:next w:val="aff0"/>
    <w:uiPriority w:val="71"/>
    <w:rsid w:val="00905A8B"/>
    <w:pPr>
      <w:spacing w:after="0" w:line="240" w:lineRule="auto"/>
    </w:pPr>
    <w:rPr>
      <w:rFonts w:eastAsia="MS Mincho"/>
      <w:color w:val="000000"/>
      <w:lang w:val="en-US"/>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Цветная заливка - Акцент 11"/>
    <w:basedOn w:val="a3"/>
    <w:next w:val="-14"/>
    <w:uiPriority w:val="71"/>
    <w:rsid w:val="00905A8B"/>
    <w:pPr>
      <w:spacing w:after="0" w:line="240" w:lineRule="auto"/>
    </w:pPr>
    <w:rPr>
      <w:rFonts w:eastAsia="MS Mincho"/>
      <w:color w:val="000000"/>
      <w:lang w:val="en-US"/>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3">
    <w:name w:val="Цветная заливка - Акцент 21"/>
    <w:basedOn w:val="a3"/>
    <w:next w:val="-24"/>
    <w:uiPriority w:val="71"/>
    <w:rsid w:val="00905A8B"/>
    <w:pPr>
      <w:spacing w:after="0" w:line="240" w:lineRule="auto"/>
    </w:pPr>
    <w:rPr>
      <w:rFonts w:eastAsia="MS Mincho"/>
      <w:color w:val="000000"/>
      <w:lang w:val="en-US"/>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3">
    <w:name w:val="Цветная заливка - Акцент 31"/>
    <w:basedOn w:val="a3"/>
    <w:next w:val="-34"/>
    <w:uiPriority w:val="71"/>
    <w:rsid w:val="00905A8B"/>
    <w:pPr>
      <w:spacing w:after="0" w:line="240" w:lineRule="auto"/>
    </w:pPr>
    <w:rPr>
      <w:rFonts w:eastAsia="MS Mincho"/>
      <w:color w:val="000000"/>
      <w:lang w:val="en-US"/>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3">
    <w:name w:val="Цветная заливка - Акцент 41"/>
    <w:basedOn w:val="a3"/>
    <w:next w:val="-44"/>
    <w:uiPriority w:val="71"/>
    <w:rsid w:val="00905A8B"/>
    <w:pPr>
      <w:spacing w:after="0" w:line="240" w:lineRule="auto"/>
    </w:pPr>
    <w:rPr>
      <w:rFonts w:eastAsia="MS Mincho"/>
      <w:color w:val="000000"/>
      <w:lang w:val="en-US"/>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3">
    <w:name w:val="Цветная заливка - Акцент 51"/>
    <w:basedOn w:val="a3"/>
    <w:next w:val="-54"/>
    <w:uiPriority w:val="71"/>
    <w:rsid w:val="00905A8B"/>
    <w:pPr>
      <w:spacing w:after="0" w:line="240" w:lineRule="auto"/>
    </w:pPr>
    <w:rPr>
      <w:rFonts w:eastAsia="MS Mincho"/>
      <w:color w:val="000000"/>
      <w:lang w:val="en-US"/>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3">
    <w:name w:val="Цветная заливка - Акцент 61"/>
    <w:basedOn w:val="a3"/>
    <w:next w:val="-64"/>
    <w:uiPriority w:val="71"/>
    <w:rsid w:val="00905A8B"/>
    <w:pPr>
      <w:spacing w:after="0" w:line="240" w:lineRule="auto"/>
    </w:pPr>
    <w:rPr>
      <w:rFonts w:eastAsia="MS Mincho"/>
      <w:color w:val="000000"/>
      <w:lang w:val="en-US"/>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f3">
    <w:name w:val="Цветной список1"/>
    <w:basedOn w:val="a3"/>
    <w:next w:val="aff1"/>
    <w:uiPriority w:val="72"/>
    <w:rsid w:val="00905A8B"/>
    <w:pPr>
      <w:spacing w:after="0" w:line="240" w:lineRule="auto"/>
    </w:pPr>
    <w:rPr>
      <w:rFonts w:eastAsia="MS Mincho"/>
      <w:color w:val="000000"/>
      <w:lang w:val="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Цветной список - Акцент 11"/>
    <w:basedOn w:val="a3"/>
    <w:next w:val="-15"/>
    <w:uiPriority w:val="72"/>
    <w:rsid w:val="00905A8B"/>
    <w:pPr>
      <w:spacing w:after="0" w:line="240" w:lineRule="auto"/>
    </w:pPr>
    <w:rPr>
      <w:rFonts w:eastAsia="MS Mincho"/>
      <w:color w:val="000000"/>
      <w:lang w:val="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4">
    <w:name w:val="Цветной список - Акцент 21"/>
    <w:basedOn w:val="a3"/>
    <w:next w:val="-25"/>
    <w:uiPriority w:val="72"/>
    <w:rsid w:val="00905A8B"/>
    <w:pPr>
      <w:spacing w:after="0" w:line="240" w:lineRule="auto"/>
    </w:pPr>
    <w:rPr>
      <w:rFonts w:eastAsia="MS Mincho"/>
      <w:color w:val="000000"/>
      <w:lang w:val="en-US"/>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4">
    <w:name w:val="Цветной список - Акцент 31"/>
    <w:basedOn w:val="a3"/>
    <w:next w:val="-35"/>
    <w:uiPriority w:val="72"/>
    <w:rsid w:val="00905A8B"/>
    <w:pPr>
      <w:spacing w:after="0" w:line="240" w:lineRule="auto"/>
    </w:pPr>
    <w:rPr>
      <w:rFonts w:eastAsia="MS Mincho"/>
      <w:color w:val="000000"/>
      <w:lang w:val="en-US"/>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4">
    <w:name w:val="Цветной список - Акцент 41"/>
    <w:basedOn w:val="a3"/>
    <w:next w:val="-45"/>
    <w:uiPriority w:val="72"/>
    <w:rsid w:val="00905A8B"/>
    <w:pPr>
      <w:spacing w:after="0" w:line="240" w:lineRule="auto"/>
    </w:pPr>
    <w:rPr>
      <w:rFonts w:eastAsia="MS Mincho"/>
      <w:color w:val="000000"/>
      <w:lang w:val="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4">
    <w:name w:val="Цветной список - Акцент 51"/>
    <w:basedOn w:val="a3"/>
    <w:next w:val="-55"/>
    <w:uiPriority w:val="72"/>
    <w:rsid w:val="00905A8B"/>
    <w:pPr>
      <w:spacing w:after="0" w:line="240" w:lineRule="auto"/>
    </w:pPr>
    <w:rPr>
      <w:rFonts w:eastAsia="MS Mincho"/>
      <w:color w:val="000000"/>
      <w:lang w:val="en-US"/>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4">
    <w:name w:val="Цветной список - Акцент 61"/>
    <w:basedOn w:val="a3"/>
    <w:next w:val="-65"/>
    <w:uiPriority w:val="72"/>
    <w:rsid w:val="00905A8B"/>
    <w:pPr>
      <w:spacing w:after="0" w:line="240" w:lineRule="auto"/>
    </w:pPr>
    <w:rPr>
      <w:rFonts w:eastAsia="MS Mincho"/>
      <w:color w:val="000000"/>
      <w:lang w:val="en-U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f4">
    <w:name w:val="Цветная сетка1"/>
    <w:basedOn w:val="a3"/>
    <w:next w:val="aff2"/>
    <w:uiPriority w:val="73"/>
    <w:rsid w:val="00905A8B"/>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Цветная сетка - Акцент 11"/>
    <w:basedOn w:val="a3"/>
    <w:next w:val="-16"/>
    <w:uiPriority w:val="73"/>
    <w:rsid w:val="00905A8B"/>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5">
    <w:name w:val="Цветная сетка - Акцент 21"/>
    <w:basedOn w:val="a3"/>
    <w:next w:val="-26"/>
    <w:uiPriority w:val="73"/>
    <w:rsid w:val="00905A8B"/>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5">
    <w:name w:val="Цветная сетка - Акцент 31"/>
    <w:basedOn w:val="a3"/>
    <w:next w:val="-36"/>
    <w:uiPriority w:val="73"/>
    <w:rsid w:val="00905A8B"/>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5">
    <w:name w:val="Цветная сетка - Акцент 41"/>
    <w:basedOn w:val="a3"/>
    <w:next w:val="-46"/>
    <w:uiPriority w:val="73"/>
    <w:rsid w:val="00905A8B"/>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5">
    <w:name w:val="Цветная сетка - Акцент 51"/>
    <w:basedOn w:val="a3"/>
    <w:next w:val="-56"/>
    <w:uiPriority w:val="73"/>
    <w:rsid w:val="00905A8B"/>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5">
    <w:name w:val="Цветная сетка - Акцент 61"/>
    <w:basedOn w:val="a3"/>
    <w:next w:val="-66"/>
    <w:uiPriority w:val="73"/>
    <w:rsid w:val="00905A8B"/>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customStyle="1" w:styleId="215">
    <w:name w:val="Заголовок 2 Знак1"/>
    <w:basedOn w:val="a2"/>
    <w:uiPriority w:val="9"/>
    <w:semiHidden/>
    <w:rsid w:val="00905A8B"/>
    <w:rPr>
      <w:rFonts w:asciiTheme="majorHAnsi" w:eastAsiaTheme="majorEastAsia" w:hAnsiTheme="majorHAnsi" w:cstheme="majorBidi"/>
      <w:b/>
      <w:bCs/>
      <w:color w:val="4F81BD" w:themeColor="accent1"/>
      <w:sz w:val="26"/>
      <w:szCs w:val="26"/>
    </w:rPr>
  </w:style>
  <w:style w:type="character" w:customStyle="1" w:styleId="312">
    <w:name w:val="Заголовок 3 Знак1"/>
    <w:basedOn w:val="a2"/>
    <w:uiPriority w:val="9"/>
    <w:semiHidden/>
    <w:rsid w:val="00905A8B"/>
    <w:rPr>
      <w:rFonts w:asciiTheme="majorHAnsi" w:eastAsiaTheme="majorEastAsia" w:hAnsiTheme="majorHAnsi" w:cstheme="majorBidi"/>
      <w:b/>
      <w:bCs/>
      <w:color w:val="4F81BD" w:themeColor="accent1"/>
    </w:rPr>
  </w:style>
  <w:style w:type="paragraph" w:styleId="ab">
    <w:name w:val="Title"/>
    <w:basedOn w:val="a1"/>
    <w:next w:val="a1"/>
    <w:link w:val="aa"/>
    <w:uiPriority w:val="10"/>
    <w:qFormat/>
    <w:rsid w:val="00905A8B"/>
    <w:pPr>
      <w:pBdr>
        <w:bottom w:val="single" w:sz="8" w:space="4" w:color="4F81BD" w:themeColor="accent1"/>
      </w:pBdr>
      <w:spacing w:after="300" w:line="240" w:lineRule="auto"/>
      <w:contextualSpacing/>
    </w:pPr>
    <w:rPr>
      <w:rFonts w:ascii="Calibri" w:eastAsia="MS Gothic" w:hAnsi="Calibri" w:cs="Times New Roman"/>
      <w:color w:val="17365D"/>
      <w:spacing w:val="5"/>
      <w:kern w:val="28"/>
      <w:sz w:val="52"/>
      <w:szCs w:val="52"/>
    </w:rPr>
  </w:style>
  <w:style w:type="character" w:customStyle="1" w:styleId="1f5">
    <w:name w:val="Название Знак1"/>
    <w:basedOn w:val="a2"/>
    <w:uiPriority w:val="10"/>
    <w:rsid w:val="00905A8B"/>
    <w:rPr>
      <w:rFonts w:asciiTheme="majorHAnsi" w:eastAsiaTheme="majorEastAsia" w:hAnsiTheme="majorHAnsi" w:cstheme="majorBidi"/>
      <w:color w:val="17365D" w:themeColor="text2" w:themeShade="BF"/>
      <w:spacing w:val="5"/>
      <w:kern w:val="28"/>
      <w:sz w:val="52"/>
      <w:szCs w:val="52"/>
    </w:rPr>
  </w:style>
  <w:style w:type="paragraph" w:styleId="ad">
    <w:name w:val="Subtitle"/>
    <w:basedOn w:val="a1"/>
    <w:next w:val="a1"/>
    <w:link w:val="ac"/>
    <w:uiPriority w:val="11"/>
    <w:qFormat/>
    <w:rsid w:val="00905A8B"/>
    <w:pPr>
      <w:numPr>
        <w:ilvl w:val="1"/>
      </w:numPr>
    </w:pPr>
    <w:rPr>
      <w:rFonts w:ascii="Calibri" w:eastAsia="MS Gothic" w:hAnsi="Calibri" w:cs="Times New Roman"/>
      <w:i/>
      <w:iCs/>
      <w:color w:val="4F81BD"/>
      <w:spacing w:val="15"/>
      <w:sz w:val="24"/>
      <w:szCs w:val="24"/>
    </w:rPr>
  </w:style>
  <w:style w:type="character" w:customStyle="1" w:styleId="1f6">
    <w:name w:val="Подзаголовок Знак1"/>
    <w:basedOn w:val="a2"/>
    <w:uiPriority w:val="11"/>
    <w:rsid w:val="00905A8B"/>
    <w:rPr>
      <w:rFonts w:asciiTheme="majorHAnsi" w:eastAsiaTheme="majorEastAsia" w:hAnsiTheme="majorHAnsi" w:cstheme="majorBidi"/>
      <w:i/>
      <w:iCs/>
      <w:color w:val="4F81BD" w:themeColor="accent1"/>
      <w:spacing w:val="15"/>
      <w:sz w:val="24"/>
      <w:szCs w:val="24"/>
    </w:rPr>
  </w:style>
  <w:style w:type="paragraph" w:styleId="28">
    <w:name w:val="Quote"/>
    <w:basedOn w:val="a1"/>
    <w:next w:val="a1"/>
    <w:link w:val="27"/>
    <w:uiPriority w:val="29"/>
    <w:qFormat/>
    <w:rsid w:val="00905A8B"/>
    <w:rPr>
      <w:i/>
      <w:iCs/>
      <w:color w:val="000000"/>
    </w:rPr>
  </w:style>
  <w:style w:type="character" w:customStyle="1" w:styleId="216">
    <w:name w:val="Цитата 2 Знак1"/>
    <w:basedOn w:val="a2"/>
    <w:uiPriority w:val="29"/>
    <w:rsid w:val="00905A8B"/>
    <w:rPr>
      <w:i/>
      <w:iCs/>
      <w:color w:val="000000" w:themeColor="text1"/>
    </w:rPr>
  </w:style>
  <w:style w:type="character" w:customStyle="1" w:styleId="410">
    <w:name w:val="Заголовок 4 Знак1"/>
    <w:basedOn w:val="a2"/>
    <w:uiPriority w:val="9"/>
    <w:semiHidden/>
    <w:rsid w:val="00905A8B"/>
    <w:rPr>
      <w:rFonts w:asciiTheme="majorHAnsi" w:eastAsiaTheme="majorEastAsia" w:hAnsiTheme="majorHAnsi" w:cstheme="majorBidi"/>
      <w:b/>
      <w:bCs/>
      <w:i/>
      <w:iCs/>
      <w:color w:val="4F81BD" w:themeColor="accent1"/>
    </w:rPr>
  </w:style>
  <w:style w:type="character" w:customStyle="1" w:styleId="510">
    <w:name w:val="Заголовок 5 Знак1"/>
    <w:basedOn w:val="a2"/>
    <w:uiPriority w:val="9"/>
    <w:semiHidden/>
    <w:rsid w:val="00905A8B"/>
    <w:rPr>
      <w:rFonts w:asciiTheme="majorHAnsi" w:eastAsiaTheme="majorEastAsia" w:hAnsiTheme="majorHAnsi" w:cstheme="majorBidi"/>
      <w:color w:val="243F60" w:themeColor="accent1" w:themeShade="7F"/>
    </w:rPr>
  </w:style>
  <w:style w:type="character" w:customStyle="1" w:styleId="610">
    <w:name w:val="Заголовок 6 Знак1"/>
    <w:basedOn w:val="a2"/>
    <w:uiPriority w:val="9"/>
    <w:semiHidden/>
    <w:rsid w:val="00905A8B"/>
    <w:rPr>
      <w:rFonts w:asciiTheme="majorHAnsi" w:eastAsiaTheme="majorEastAsia" w:hAnsiTheme="majorHAnsi" w:cstheme="majorBidi"/>
      <w:i/>
      <w:iCs/>
      <w:color w:val="243F60" w:themeColor="accent1" w:themeShade="7F"/>
    </w:rPr>
  </w:style>
  <w:style w:type="character" w:customStyle="1" w:styleId="710">
    <w:name w:val="Заголовок 7 Знак1"/>
    <w:basedOn w:val="a2"/>
    <w:uiPriority w:val="9"/>
    <w:semiHidden/>
    <w:rsid w:val="00905A8B"/>
    <w:rPr>
      <w:rFonts w:asciiTheme="majorHAnsi" w:eastAsiaTheme="majorEastAsia" w:hAnsiTheme="majorHAnsi" w:cstheme="majorBidi"/>
      <w:i/>
      <w:iCs/>
      <w:color w:val="404040" w:themeColor="text1" w:themeTint="BF"/>
    </w:rPr>
  </w:style>
  <w:style w:type="character" w:customStyle="1" w:styleId="810">
    <w:name w:val="Заголовок 8 Знак1"/>
    <w:basedOn w:val="a2"/>
    <w:uiPriority w:val="9"/>
    <w:semiHidden/>
    <w:rsid w:val="00905A8B"/>
    <w:rPr>
      <w:rFonts w:asciiTheme="majorHAnsi" w:eastAsiaTheme="majorEastAsia" w:hAnsiTheme="majorHAnsi" w:cstheme="majorBidi"/>
      <w:color w:val="404040" w:themeColor="text1" w:themeTint="BF"/>
      <w:sz w:val="20"/>
      <w:szCs w:val="20"/>
    </w:rPr>
  </w:style>
  <w:style w:type="character" w:customStyle="1" w:styleId="910">
    <w:name w:val="Заголовок 9 Знак1"/>
    <w:basedOn w:val="a2"/>
    <w:uiPriority w:val="9"/>
    <w:semiHidden/>
    <w:rsid w:val="00905A8B"/>
    <w:rPr>
      <w:rFonts w:asciiTheme="majorHAnsi" w:eastAsiaTheme="majorEastAsia" w:hAnsiTheme="majorHAnsi" w:cstheme="majorBidi"/>
      <w:i/>
      <w:iCs/>
      <w:color w:val="404040" w:themeColor="text1" w:themeTint="BF"/>
      <w:sz w:val="20"/>
      <w:szCs w:val="20"/>
    </w:rPr>
  </w:style>
  <w:style w:type="paragraph" w:styleId="af8">
    <w:name w:val="Intense Quote"/>
    <w:basedOn w:val="a1"/>
    <w:next w:val="a1"/>
    <w:link w:val="af7"/>
    <w:uiPriority w:val="30"/>
    <w:qFormat/>
    <w:rsid w:val="00905A8B"/>
    <w:pPr>
      <w:pBdr>
        <w:bottom w:val="single" w:sz="4" w:space="4" w:color="4F81BD" w:themeColor="accent1"/>
      </w:pBdr>
      <w:spacing w:before="200" w:after="280"/>
      <w:ind w:left="936" w:right="936"/>
    </w:pPr>
    <w:rPr>
      <w:b/>
      <w:bCs/>
      <w:i/>
      <w:iCs/>
      <w:color w:val="4F81BD"/>
    </w:rPr>
  </w:style>
  <w:style w:type="character" w:customStyle="1" w:styleId="1f7">
    <w:name w:val="Выделенная цитата Знак1"/>
    <w:basedOn w:val="a2"/>
    <w:uiPriority w:val="30"/>
    <w:rsid w:val="00905A8B"/>
    <w:rPr>
      <w:b/>
      <w:bCs/>
      <w:i/>
      <w:iCs/>
      <w:color w:val="4F81BD" w:themeColor="accent1"/>
    </w:rPr>
  </w:style>
  <w:style w:type="character" w:styleId="aff3">
    <w:name w:val="Subtle Emphasis"/>
    <w:basedOn w:val="a2"/>
    <w:uiPriority w:val="19"/>
    <w:qFormat/>
    <w:rsid w:val="00905A8B"/>
    <w:rPr>
      <w:i/>
      <w:iCs/>
      <w:color w:val="808080" w:themeColor="text1" w:themeTint="7F"/>
    </w:rPr>
  </w:style>
  <w:style w:type="character" w:styleId="aff4">
    <w:name w:val="Intense Emphasis"/>
    <w:basedOn w:val="a2"/>
    <w:uiPriority w:val="21"/>
    <w:qFormat/>
    <w:rsid w:val="00905A8B"/>
    <w:rPr>
      <w:b/>
      <w:bCs/>
      <w:i/>
      <w:iCs/>
      <w:color w:val="4F81BD" w:themeColor="accent1"/>
    </w:rPr>
  </w:style>
  <w:style w:type="character" w:styleId="aff5">
    <w:name w:val="Subtle Reference"/>
    <w:basedOn w:val="a2"/>
    <w:uiPriority w:val="31"/>
    <w:qFormat/>
    <w:rsid w:val="00905A8B"/>
    <w:rPr>
      <w:smallCaps/>
      <w:color w:val="C0504D" w:themeColor="accent2"/>
      <w:u w:val="single"/>
    </w:rPr>
  </w:style>
  <w:style w:type="character" w:styleId="aff6">
    <w:name w:val="Intense Reference"/>
    <w:basedOn w:val="a2"/>
    <w:uiPriority w:val="32"/>
    <w:qFormat/>
    <w:rsid w:val="00905A8B"/>
    <w:rPr>
      <w:b/>
      <w:bCs/>
      <w:smallCaps/>
      <w:color w:val="C0504D" w:themeColor="accent2"/>
      <w:spacing w:val="5"/>
      <w:u w:val="single"/>
    </w:rPr>
  </w:style>
  <w:style w:type="table" w:styleId="afc">
    <w:name w:val="Light Shading"/>
    <w:basedOn w:val="a3"/>
    <w:uiPriority w:val="60"/>
    <w:rsid w:val="00905A8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905A8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905A8B"/>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905A8B"/>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905A8B"/>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905A8B"/>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905A8B"/>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d">
    <w:name w:val="Light List"/>
    <w:basedOn w:val="a3"/>
    <w:uiPriority w:val="61"/>
    <w:rsid w:val="00905A8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905A8B"/>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905A8B"/>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905A8B"/>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905A8B"/>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905A8B"/>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905A8B"/>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e">
    <w:name w:val="Light Grid"/>
    <w:basedOn w:val="a3"/>
    <w:uiPriority w:val="62"/>
    <w:rsid w:val="00905A8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3"/>
    <w:uiPriority w:val="62"/>
    <w:rsid w:val="00905A8B"/>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2">
    <w:name w:val="Light Grid Accent 2"/>
    <w:basedOn w:val="a3"/>
    <w:uiPriority w:val="62"/>
    <w:rsid w:val="00905A8B"/>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2">
    <w:name w:val="Light Grid Accent 3"/>
    <w:basedOn w:val="a3"/>
    <w:uiPriority w:val="62"/>
    <w:rsid w:val="00905A8B"/>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2">
    <w:name w:val="Light Grid Accent 4"/>
    <w:basedOn w:val="a3"/>
    <w:uiPriority w:val="62"/>
    <w:rsid w:val="00905A8B"/>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2">
    <w:name w:val="Light Grid Accent 5"/>
    <w:basedOn w:val="a3"/>
    <w:uiPriority w:val="62"/>
    <w:rsid w:val="00905A8B"/>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2">
    <w:name w:val="Light Grid Accent 6"/>
    <w:basedOn w:val="a3"/>
    <w:uiPriority w:val="62"/>
    <w:rsid w:val="00905A8B"/>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e">
    <w:name w:val="Medium Shading 1"/>
    <w:basedOn w:val="a3"/>
    <w:uiPriority w:val="63"/>
    <w:rsid w:val="00905A8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905A8B"/>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905A8B"/>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905A8B"/>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905A8B"/>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905A8B"/>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905A8B"/>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905A8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905A8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905A8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905A8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905A8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905A8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905A8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f">
    <w:name w:val="Medium List 1"/>
    <w:basedOn w:val="a3"/>
    <w:uiPriority w:val="65"/>
    <w:rsid w:val="00905A8B"/>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905A8B"/>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905A8B"/>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905A8B"/>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905A8B"/>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905A8B"/>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905A8B"/>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905A8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905A8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905A8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905A8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905A8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905A8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905A8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0">
    <w:name w:val="Medium Grid 1"/>
    <w:basedOn w:val="a3"/>
    <w:uiPriority w:val="67"/>
    <w:rsid w:val="00905A8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3"/>
    <w:uiPriority w:val="67"/>
    <w:rsid w:val="00905A8B"/>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2">
    <w:name w:val="Medium Grid 1 Accent 2"/>
    <w:basedOn w:val="a3"/>
    <w:uiPriority w:val="67"/>
    <w:rsid w:val="00905A8B"/>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Medium Grid 1 Accent 3"/>
    <w:basedOn w:val="a3"/>
    <w:uiPriority w:val="67"/>
    <w:rsid w:val="00905A8B"/>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2">
    <w:name w:val="Medium Grid 1 Accent 4"/>
    <w:basedOn w:val="a3"/>
    <w:uiPriority w:val="67"/>
    <w:rsid w:val="00905A8B"/>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2">
    <w:name w:val="Medium Grid 1 Accent 5"/>
    <w:basedOn w:val="a3"/>
    <w:uiPriority w:val="67"/>
    <w:rsid w:val="00905A8B"/>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2">
    <w:name w:val="Medium Grid 1 Accent 6"/>
    <w:basedOn w:val="a3"/>
    <w:uiPriority w:val="67"/>
    <w:rsid w:val="00905A8B"/>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905A8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3"/>
    <w:uiPriority w:val="68"/>
    <w:rsid w:val="00905A8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2">
    <w:name w:val="Medium Grid 2 Accent 2"/>
    <w:basedOn w:val="a3"/>
    <w:uiPriority w:val="68"/>
    <w:rsid w:val="00905A8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2">
    <w:name w:val="Medium Grid 2 Accent 3"/>
    <w:basedOn w:val="a3"/>
    <w:uiPriority w:val="68"/>
    <w:rsid w:val="00905A8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rsid w:val="00905A8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2">
    <w:name w:val="Medium Grid 2 Accent 5"/>
    <w:basedOn w:val="a3"/>
    <w:uiPriority w:val="68"/>
    <w:rsid w:val="00905A8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2">
    <w:name w:val="Medium Grid 2 Accent 6"/>
    <w:basedOn w:val="a3"/>
    <w:uiPriority w:val="68"/>
    <w:rsid w:val="00905A8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905A8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905A8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905A8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905A8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905A8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905A8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905A8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
    <w:name w:val="Dark List"/>
    <w:basedOn w:val="a3"/>
    <w:uiPriority w:val="70"/>
    <w:rsid w:val="00905A8B"/>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rsid w:val="00905A8B"/>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rsid w:val="00905A8B"/>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rsid w:val="00905A8B"/>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rsid w:val="00905A8B"/>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3"/>
    <w:uiPriority w:val="70"/>
    <w:rsid w:val="00905A8B"/>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3"/>
    <w:uiPriority w:val="70"/>
    <w:rsid w:val="00905A8B"/>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0">
    <w:name w:val="Colorful Shading"/>
    <w:basedOn w:val="a3"/>
    <w:uiPriority w:val="71"/>
    <w:rsid w:val="00905A8B"/>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3"/>
    <w:uiPriority w:val="71"/>
    <w:rsid w:val="00905A8B"/>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3"/>
    <w:uiPriority w:val="71"/>
    <w:rsid w:val="00905A8B"/>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3"/>
    <w:uiPriority w:val="71"/>
    <w:rsid w:val="00905A8B"/>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3"/>
    <w:uiPriority w:val="71"/>
    <w:rsid w:val="00905A8B"/>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3"/>
    <w:uiPriority w:val="71"/>
    <w:rsid w:val="00905A8B"/>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3"/>
    <w:uiPriority w:val="71"/>
    <w:rsid w:val="00905A8B"/>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1">
    <w:name w:val="Colorful List"/>
    <w:basedOn w:val="a3"/>
    <w:uiPriority w:val="72"/>
    <w:rsid w:val="00905A8B"/>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3"/>
    <w:uiPriority w:val="72"/>
    <w:rsid w:val="00905A8B"/>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5">
    <w:name w:val="Colorful List Accent 2"/>
    <w:basedOn w:val="a3"/>
    <w:uiPriority w:val="72"/>
    <w:rsid w:val="00905A8B"/>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5">
    <w:name w:val="Colorful List Accent 3"/>
    <w:basedOn w:val="a3"/>
    <w:uiPriority w:val="72"/>
    <w:rsid w:val="00905A8B"/>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5">
    <w:name w:val="Colorful List Accent 4"/>
    <w:basedOn w:val="a3"/>
    <w:uiPriority w:val="72"/>
    <w:rsid w:val="00905A8B"/>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5">
    <w:name w:val="Colorful List Accent 5"/>
    <w:basedOn w:val="a3"/>
    <w:uiPriority w:val="72"/>
    <w:rsid w:val="00905A8B"/>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5">
    <w:name w:val="Colorful List Accent 6"/>
    <w:basedOn w:val="a3"/>
    <w:uiPriority w:val="72"/>
    <w:rsid w:val="00905A8B"/>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2">
    <w:name w:val="Colorful Grid"/>
    <w:basedOn w:val="a3"/>
    <w:uiPriority w:val="73"/>
    <w:rsid w:val="00905A8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3"/>
    <w:uiPriority w:val="73"/>
    <w:rsid w:val="00905A8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rsid w:val="00905A8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rsid w:val="00905A8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rsid w:val="00905A8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6">
    <w:name w:val="Colorful Grid Accent 5"/>
    <w:basedOn w:val="a3"/>
    <w:uiPriority w:val="73"/>
    <w:rsid w:val="00905A8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6">
    <w:name w:val="Colorful Grid Accent 6"/>
    <w:basedOn w:val="a3"/>
    <w:uiPriority w:val="73"/>
    <w:rsid w:val="00905A8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28">
    <w:name w:val="c28"/>
    <w:basedOn w:val="a1"/>
    <w:rsid w:val="000025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2"/>
    <w:rsid w:val="000025ED"/>
  </w:style>
  <w:style w:type="paragraph" w:customStyle="1" w:styleId="c31">
    <w:name w:val="c31"/>
    <w:basedOn w:val="a1"/>
    <w:rsid w:val="000025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2">
    <w:name w:val="c22"/>
    <w:basedOn w:val="a1"/>
    <w:rsid w:val="000025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1">
    <w:name w:val="c21"/>
    <w:basedOn w:val="a2"/>
    <w:rsid w:val="000025ED"/>
  </w:style>
  <w:style w:type="character" w:customStyle="1" w:styleId="c80">
    <w:name w:val="c80"/>
    <w:basedOn w:val="a2"/>
    <w:rsid w:val="000025ED"/>
  </w:style>
  <w:style w:type="paragraph" w:styleId="aff7">
    <w:name w:val="Normal (Web)"/>
    <w:basedOn w:val="a1"/>
    <w:uiPriority w:val="99"/>
    <w:semiHidden/>
    <w:unhideWhenUsed/>
    <w:rsid w:val="004174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8">
    <w:name w:val="Hyperlink"/>
    <w:basedOn w:val="a2"/>
    <w:uiPriority w:val="99"/>
    <w:semiHidden/>
    <w:unhideWhenUsed/>
    <w:rsid w:val="00D1723F"/>
    <w:rPr>
      <w:color w:val="0000FF" w:themeColor="hyperlink"/>
      <w:u w:val="single"/>
    </w:rPr>
  </w:style>
  <w:style w:type="paragraph" w:styleId="aff9">
    <w:name w:val="Balloon Text"/>
    <w:basedOn w:val="a1"/>
    <w:link w:val="affa"/>
    <w:uiPriority w:val="99"/>
    <w:semiHidden/>
    <w:unhideWhenUsed/>
    <w:rsid w:val="00A074BD"/>
    <w:pPr>
      <w:spacing w:after="0" w:line="240" w:lineRule="auto"/>
    </w:pPr>
    <w:rPr>
      <w:rFonts w:ascii="Tahoma" w:hAnsi="Tahoma" w:cs="Tahoma"/>
      <w:sz w:val="16"/>
      <w:szCs w:val="16"/>
    </w:rPr>
  </w:style>
  <w:style w:type="character" w:customStyle="1" w:styleId="affa">
    <w:name w:val="Текст выноски Знак"/>
    <w:basedOn w:val="a2"/>
    <w:link w:val="aff9"/>
    <w:uiPriority w:val="99"/>
    <w:semiHidden/>
    <w:rsid w:val="00A074B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20223">
      <w:bodyDiv w:val="1"/>
      <w:marLeft w:val="0"/>
      <w:marRight w:val="0"/>
      <w:marTop w:val="0"/>
      <w:marBottom w:val="0"/>
      <w:divBdr>
        <w:top w:val="none" w:sz="0" w:space="0" w:color="auto"/>
        <w:left w:val="none" w:sz="0" w:space="0" w:color="auto"/>
        <w:bottom w:val="none" w:sz="0" w:space="0" w:color="auto"/>
        <w:right w:val="none" w:sz="0" w:space="0" w:color="auto"/>
      </w:divBdr>
    </w:div>
    <w:div w:id="185335982">
      <w:bodyDiv w:val="1"/>
      <w:marLeft w:val="0"/>
      <w:marRight w:val="0"/>
      <w:marTop w:val="0"/>
      <w:marBottom w:val="0"/>
      <w:divBdr>
        <w:top w:val="none" w:sz="0" w:space="0" w:color="auto"/>
        <w:left w:val="none" w:sz="0" w:space="0" w:color="auto"/>
        <w:bottom w:val="none" w:sz="0" w:space="0" w:color="auto"/>
        <w:right w:val="none" w:sz="0" w:space="0" w:color="auto"/>
      </w:divBdr>
    </w:div>
    <w:div w:id="607004003">
      <w:bodyDiv w:val="1"/>
      <w:marLeft w:val="0"/>
      <w:marRight w:val="0"/>
      <w:marTop w:val="0"/>
      <w:marBottom w:val="0"/>
      <w:divBdr>
        <w:top w:val="none" w:sz="0" w:space="0" w:color="auto"/>
        <w:left w:val="none" w:sz="0" w:space="0" w:color="auto"/>
        <w:bottom w:val="none" w:sz="0" w:space="0" w:color="auto"/>
        <w:right w:val="none" w:sz="0" w:space="0" w:color="auto"/>
      </w:divBdr>
    </w:div>
    <w:div w:id="617223100">
      <w:bodyDiv w:val="1"/>
      <w:marLeft w:val="0"/>
      <w:marRight w:val="0"/>
      <w:marTop w:val="0"/>
      <w:marBottom w:val="0"/>
      <w:divBdr>
        <w:top w:val="none" w:sz="0" w:space="0" w:color="auto"/>
        <w:left w:val="none" w:sz="0" w:space="0" w:color="auto"/>
        <w:bottom w:val="none" w:sz="0" w:space="0" w:color="auto"/>
        <w:right w:val="none" w:sz="0" w:space="0" w:color="auto"/>
      </w:divBdr>
    </w:div>
    <w:div w:id="689648861">
      <w:bodyDiv w:val="1"/>
      <w:marLeft w:val="0"/>
      <w:marRight w:val="0"/>
      <w:marTop w:val="0"/>
      <w:marBottom w:val="0"/>
      <w:divBdr>
        <w:top w:val="none" w:sz="0" w:space="0" w:color="auto"/>
        <w:left w:val="none" w:sz="0" w:space="0" w:color="auto"/>
        <w:bottom w:val="none" w:sz="0" w:space="0" w:color="auto"/>
        <w:right w:val="none" w:sz="0" w:space="0" w:color="auto"/>
      </w:divBdr>
    </w:div>
    <w:div w:id="700281354">
      <w:bodyDiv w:val="1"/>
      <w:marLeft w:val="0"/>
      <w:marRight w:val="0"/>
      <w:marTop w:val="0"/>
      <w:marBottom w:val="0"/>
      <w:divBdr>
        <w:top w:val="none" w:sz="0" w:space="0" w:color="auto"/>
        <w:left w:val="none" w:sz="0" w:space="0" w:color="auto"/>
        <w:bottom w:val="none" w:sz="0" w:space="0" w:color="auto"/>
        <w:right w:val="none" w:sz="0" w:space="0" w:color="auto"/>
      </w:divBdr>
    </w:div>
    <w:div w:id="960262809">
      <w:bodyDiv w:val="1"/>
      <w:marLeft w:val="0"/>
      <w:marRight w:val="0"/>
      <w:marTop w:val="0"/>
      <w:marBottom w:val="0"/>
      <w:divBdr>
        <w:top w:val="none" w:sz="0" w:space="0" w:color="auto"/>
        <w:left w:val="none" w:sz="0" w:space="0" w:color="auto"/>
        <w:bottom w:val="none" w:sz="0" w:space="0" w:color="auto"/>
        <w:right w:val="none" w:sz="0" w:space="0" w:color="auto"/>
      </w:divBdr>
    </w:div>
    <w:div w:id="1284922417">
      <w:bodyDiv w:val="1"/>
      <w:marLeft w:val="0"/>
      <w:marRight w:val="0"/>
      <w:marTop w:val="0"/>
      <w:marBottom w:val="0"/>
      <w:divBdr>
        <w:top w:val="none" w:sz="0" w:space="0" w:color="auto"/>
        <w:left w:val="none" w:sz="0" w:space="0" w:color="auto"/>
        <w:bottom w:val="none" w:sz="0" w:space="0" w:color="auto"/>
        <w:right w:val="none" w:sz="0" w:space="0" w:color="auto"/>
      </w:divBdr>
    </w:div>
    <w:div w:id="1732926899">
      <w:bodyDiv w:val="1"/>
      <w:marLeft w:val="0"/>
      <w:marRight w:val="0"/>
      <w:marTop w:val="0"/>
      <w:marBottom w:val="0"/>
      <w:divBdr>
        <w:top w:val="none" w:sz="0" w:space="0" w:color="auto"/>
        <w:left w:val="none" w:sz="0" w:space="0" w:color="auto"/>
        <w:bottom w:val="none" w:sz="0" w:space="0" w:color="auto"/>
        <w:right w:val="none" w:sz="0" w:space="0" w:color="auto"/>
      </w:divBdr>
    </w:div>
    <w:div w:id="1771047054">
      <w:bodyDiv w:val="1"/>
      <w:marLeft w:val="0"/>
      <w:marRight w:val="0"/>
      <w:marTop w:val="0"/>
      <w:marBottom w:val="0"/>
      <w:divBdr>
        <w:top w:val="none" w:sz="0" w:space="0" w:color="auto"/>
        <w:left w:val="none" w:sz="0" w:space="0" w:color="auto"/>
        <w:bottom w:val="none" w:sz="0" w:space="0" w:color="auto"/>
        <w:right w:val="none" w:sz="0" w:space="0" w:color="auto"/>
      </w:divBdr>
    </w:div>
    <w:div w:id="1777096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edsovet.org/" TargetMode="External"/><Relationship Id="rId13" Type="http://schemas.openxmlformats.org/officeDocument/2006/relationships/hyperlink" Target="http://pedsovet.org/" TargetMode="External"/><Relationship Id="rId3" Type="http://schemas.openxmlformats.org/officeDocument/2006/relationships/styles" Target="styles.xml"/><Relationship Id="rId7" Type="http://schemas.openxmlformats.org/officeDocument/2006/relationships/hyperlink" Target="http://www.geoman.ru/" TargetMode="External"/><Relationship Id="rId12" Type="http://schemas.openxmlformats.org/officeDocument/2006/relationships/hyperlink" Target="http://www.geographer.ru/index.s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hyperlink" Target="http://www.nmg.ru/rubrs.asp?art_id=14150&amp;rubr_id=32&amp;page=1" TargetMode="External"/><Relationship Id="rId5" Type="http://schemas.openxmlformats.org/officeDocument/2006/relationships/webSettings" Target="webSettings.xml"/><Relationship Id="rId15" Type="http://schemas.openxmlformats.org/officeDocument/2006/relationships/hyperlink" Target="http://pedsovet.org/" TargetMode="External"/><Relationship Id="rId10" Type="http://schemas.openxmlformats.org/officeDocument/2006/relationships/hyperlink" Target="http://www.nmg.ru/rubrs.asp?art_id=14150&amp;rubr_id=32&amp;page=1" TargetMode="External"/><Relationship Id="rId4" Type="http://schemas.openxmlformats.org/officeDocument/2006/relationships/settings" Target="settings.xml"/><Relationship Id="rId9" Type="http://schemas.openxmlformats.org/officeDocument/2006/relationships/hyperlink" Target="http://www.mirkart.ru-/" TargetMode="External"/><Relationship Id="rId14" Type="http://schemas.openxmlformats.org/officeDocument/2006/relationships/hyperlink" Target="http://www.geographer.ru/index.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E3799-874D-4E8B-A5CA-1B645E7A7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513</TotalTime>
  <Pages>26</Pages>
  <Words>5890</Words>
  <Characters>33576</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Татьяна</cp:lastModifiedBy>
  <cp:revision>32</cp:revision>
  <cp:lastPrinted>2023-09-21T06:01:00Z</cp:lastPrinted>
  <dcterms:created xsi:type="dcterms:W3CDTF">2023-06-25T11:54:00Z</dcterms:created>
  <dcterms:modified xsi:type="dcterms:W3CDTF">2024-09-20T08:07:00Z</dcterms:modified>
</cp:coreProperties>
</file>